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7D0CA0" w:rsidRDefault="00E44A8F" w:rsidP="00C23D93">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7459C998" wp14:editId="3397B5F2">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E44A8F" w:rsidRDefault="00E44A8F" w:rsidP="00E44A8F">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E44A8F" w:rsidRDefault="00E44A8F" w:rsidP="00E44A8F">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E44A8F" w:rsidRDefault="00E44A8F" w:rsidP="00E44A8F">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proofErr w:type="spellStart"/>
            <w:r>
              <w:rPr>
                <w:rFonts w:ascii="PF Din Text Cond Pro Light" w:hAnsi="PF Din Text Cond Pro Light"/>
                <w:sz w:val="18"/>
                <w:szCs w:val="18"/>
                <w:lang w:val="en-US"/>
              </w:rPr>
              <w:t>mrsk</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cp</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ru</w:t>
            </w:r>
            <w:proofErr w:type="spellEnd"/>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E44A8F" w:rsidP="00E44A8F">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EE03EB" w:rsidP="00EE03EB">
      <w:pPr>
        <w:ind w:left="5954"/>
        <w:rPr>
          <w:kern w:val="36"/>
          <w:sz w:val="24"/>
          <w:szCs w:val="24"/>
        </w:rPr>
      </w:pPr>
      <w:r w:rsidRPr="00EE03EB">
        <w:rPr>
          <w:kern w:val="36"/>
          <w:sz w:val="24"/>
          <w:szCs w:val="24"/>
        </w:rPr>
        <w:t xml:space="preserve">Протокол № </w:t>
      </w:r>
      <w:r w:rsidR="00E44A8F" w:rsidRPr="00E44A8F">
        <w:rPr>
          <w:kern w:val="36"/>
          <w:sz w:val="24"/>
          <w:szCs w:val="24"/>
          <w:u w:val="single"/>
        </w:rPr>
        <w:t>0</w:t>
      </w:r>
      <w:r w:rsidR="00FE4133">
        <w:rPr>
          <w:kern w:val="36"/>
          <w:sz w:val="24"/>
          <w:szCs w:val="24"/>
          <w:u w:val="single"/>
        </w:rPr>
        <w:t>405</w:t>
      </w:r>
      <w:r w:rsidR="00E44A8F" w:rsidRPr="00E44A8F">
        <w:rPr>
          <w:kern w:val="36"/>
          <w:sz w:val="24"/>
          <w:szCs w:val="24"/>
          <w:u w:val="single"/>
        </w:rPr>
        <w:t>-КА-26</w:t>
      </w:r>
    </w:p>
    <w:p w:rsidR="00EE03EB" w:rsidRPr="00EE03EB" w:rsidRDefault="00E44A8F" w:rsidP="00EE03EB">
      <w:pPr>
        <w:ind w:left="5954"/>
        <w:rPr>
          <w:bCs/>
          <w:color w:val="000000"/>
          <w:sz w:val="24"/>
          <w:szCs w:val="24"/>
        </w:rPr>
      </w:pPr>
      <w:r>
        <w:rPr>
          <w:kern w:val="36"/>
          <w:sz w:val="24"/>
          <w:szCs w:val="24"/>
        </w:rPr>
        <w:t>от «</w:t>
      </w:r>
      <w:r w:rsidR="00FE4133">
        <w:rPr>
          <w:kern w:val="36"/>
          <w:sz w:val="24"/>
          <w:szCs w:val="24"/>
          <w:u w:val="single"/>
        </w:rPr>
        <w:t>03</w:t>
      </w:r>
      <w:r w:rsidR="00EE03EB" w:rsidRPr="00EE03EB">
        <w:rPr>
          <w:kern w:val="36"/>
          <w:sz w:val="24"/>
          <w:szCs w:val="24"/>
        </w:rPr>
        <w:t xml:space="preserve">» </w:t>
      </w:r>
      <w:r w:rsidR="00FE4133" w:rsidRPr="00FE4133">
        <w:rPr>
          <w:kern w:val="36"/>
          <w:sz w:val="24"/>
          <w:szCs w:val="24"/>
          <w:u w:val="single"/>
        </w:rPr>
        <w:t>августа</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Pr="00B201EF" w:rsidRDefault="00AB7C31">
      <w:pPr>
        <w:pStyle w:val="10"/>
        <w:pageBreakBefore w:val="0"/>
        <w:tabs>
          <w:tab w:val="clear" w:pos="1134"/>
        </w:tabs>
        <w:spacing w:before="120" w:after="120"/>
        <w:ind w:left="0" w:firstLine="0"/>
        <w:jc w:val="center"/>
        <w:rPr>
          <w:rFonts w:ascii="Times New Roman" w:hAnsi="Times New Roman"/>
          <w:sz w:val="30"/>
          <w:szCs w:val="30"/>
        </w:rPr>
      </w:pPr>
      <w:r w:rsidRPr="00B201EF">
        <w:rPr>
          <w:rFonts w:ascii="Times New Roman" w:hAnsi="Times New Roman"/>
          <w:sz w:val="30"/>
          <w:szCs w:val="30"/>
        </w:rPr>
        <w:t>Извещение</w:t>
      </w:r>
      <w:r w:rsidR="002979B1" w:rsidRPr="00B201EF">
        <w:rPr>
          <w:rFonts w:ascii="Times New Roman" w:hAnsi="Times New Roman"/>
          <w:sz w:val="30"/>
          <w:szCs w:val="30"/>
          <w:lang w:val="ru-RU"/>
        </w:rPr>
        <w:t xml:space="preserve"> (документация)</w:t>
      </w:r>
      <w:r w:rsidRPr="00B201EF">
        <w:rPr>
          <w:rFonts w:ascii="Times New Roman" w:hAnsi="Times New Roman"/>
          <w:sz w:val="30"/>
          <w:szCs w:val="30"/>
        </w:rPr>
        <w:t xml:space="preserve"> </w:t>
      </w:r>
      <w:r w:rsidR="00CB2E23" w:rsidRPr="00B201EF">
        <w:rPr>
          <w:rFonts w:ascii="Times New Roman" w:hAnsi="Times New Roman"/>
          <w:sz w:val="30"/>
          <w:szCs w:val="30"/>
        </w:rPr>
        <w:t xml:space="preserve">о проведении запроса цен </w:t>
      </w:r>
      <w:bookmarkEnd w:id="0"/>
      <w:bookmarkEnd w:id="1"/>
      <w:r w:rsidR="00D944CC" w:rsidRPr="00B201EF">
        <w:rPr>
          <w:rFonts w:ascii="Times New Roman" w:hAnsi="Times New Roman"/>
          <w:sz w:val="30"/>
          <w:szCs w:val="30"/>
        </w:rPr>
        <w:t>по результатам предварительного отбора</w:t>
      </w:r>
      <w:r w:rsidR="00B72414" w:rsidRPr="00B201EF">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B201EF" w:rsidRDefault="00AB7C31" w:rsidP="00AB7C31">
      <w:pPr>
        <w:autoSpaceDE w:val="0"/>
        <w:autoSpaceDN w:val="0"/>
        <w:spacing w:line="240" w:lineRule="auto"/>
        <w:ind w:left="567" w:firstLine="0"/>
        <w:rPr>
          <w:lang w:val="x-none"/>
        </w:rPr>
      </w:pPr>
      <w:bookmarkStart w:id="2" w:name="_Ref55337964"/>
    </w:p>
    <w:p w:rsidR="00AB7C31" w:rsidRPr="00B201EF" w:rsidRDefault="00E44A8F" w:rsidP="00FE4133">
      <w:pPr>
        <w:numPr>
          <w:ilvl w:val="0"/>
          <w:numId w:val="4"/>
        </w:numPr>
        <w:autoSpaceDE w:val="0"/>
        <w:autoSpaceDN w:val="0"/>
        <w:spacing w:line="240" w:lineRule="auto"/>
        <w:rPr>
          <w:b/>
          <w:iCs/>
          <w:sz w:val="24"/>
          <w:szCs w:val="24"/>
        </w:rPr>
      </w:pPr>
      <w:bookmarkStart w:id="3" w:name="_Ref307488551"/>
      <w:r w:rsidRPr="00B201EF">
        <w:rPr>
          <w:iCs/>
          <w:sz w:val="24"/>
          <w:szCs w:val="24"/>
        </w:rPr>
        <w:t xml:space="preserve">Заказчик и Организатор, филиал ПАО «Россети Центр и Приволжье» - «Калугаэнерго», расположенный по адресу: юридический адрес: 248009, г. Калуга, ул. Грабцевское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10" w:tooltip="mailto:Pivchenko.IRV@kl.mrsk-cp.ru" w:history="1">
        <w:r w:rsidRPr="00B201EF">
          <w:rPr>
            <w:rStyle w:val="aa"/>
            <w:iCs/>
            <w:sz w:val="24"/>
            <w:szCs w:val="24"/>
          </w:rPr>
          <w:t>Pivchenko.IRV@kl.mrsk-cp.ru</w:t>
        </w:r>
      </w:hyperlink>
      <w:r w:rsidRPr="00B201EF">
        <w:rPr>
          <w:sz w:val="24"/>
          <w:szCs w:val="24"/>
        </w:rPr>
        <w:t xml:space="preserve"> настоящим Извещением приглашают юридических лиц, соответствующих требованиям п. </w:t>
      </w:r>
      <w:r w:rsidRPr="00B201EF">
        <w:rPr>
          <w:sz w:val="24"/>
          <w:szCs w:val="24"/>
        </w:rPr>
        <w:fldChar w:fldCharType="begin"/>
      </w:r>
      <w:r w:rsidRPr="00B201EF">
        <w:rPr>
          <w:sz w:val="24"/>
          <w:szCs w:val="24"/>
        </w:rPr>
        <w:instrText xml:space="preserve"> REF _Ref518554543 \r \h  \* MERGEFORMAT </w:instrText>
      </w:r>
      <w:r w:rsidRPr="00B201EF">
        <w:rPr>
          <w:sz w:val="24"/>
          <w:szCs w:val="24"/>
        </w:rPr>
      </w:r>
      <w:r w:rsidRPr="00B201EF">
        <w:rPr>
          <w:sz w:val="24"/>
          <w:szCs w:val="24"/>
        </w:rPr>
        <w:fldChar w:fldCharType="separate"/>
      </w:r>
      <w:r w:rsidRPr="00B201EF">
        <w:rPr>
          <w:sz w:val="24"/>
          <w:szCs w:val="24"/>
        </w:rPr>
        <w:t>21</w:t>
      </w:r>
      <w:r w:rsidRPr="00B201EF">
        <w:rPr>
          <w:sz w:val="24"/>
          <w:szCs w:val="24"/>
        </w:rPr>
        <w:fldChar w:fldCharType="end"/>
      </w:r>
      <w:r w:rsidRPr="00B201EF">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на право заключения Договора на выполнение  работ по объекту:  </w:t>
      </w:r>
      <w:r w:rsidRPr="00B201EF">
        <w:rPr>
          <w:b/>
          <w:sz w:val="24"/>
          <w:szCs w:val="24"/>
        </w:rPr>
        <w:t>«</w:t>
      </w:r>
      <w:r w:rsidR="00FE4133" w:rsidRPr="00B201EF">
        <w:rPr>
          <w:b/>
          <w:iCs/>
          <w:sz w:val="24"/>
          <w:szCs w:val="24"/>
        </w:rPr>
        <w:t>ПИР СМР на расширение интеллектуальной системы учета электрической энергии (мощности) (включая выполнение строительно-монтажных и пусконаладочных работ)</w:t>
      </w:r>
      <w:r w:rsidRPr="00B201EF">
        <w:rPr>
          <w:b/>
          <w:iCs/>
          <w:sz w:val="24"/>
          <w:szCs w:val="24"/>
        </w:rPr>
        <w:t xml:space="preserve"> </w:t>
      </w:r>
      <w:r w:rsidRPr="00B201EF">
        <w:rPr>
          <w:iCs/>
          <w:sz w:val="24"/>
          <w:szCs w:val="24"/>
        </w:rPr>
        <w:t>для нужд Филиала ПАО «Россети Центр и Приволжье</w:t>
      </w:r>
      <w:proofErr w:type="gramStart"/>
      <w:r w:rsidRPr="00B201EF">
        <w:rPr>
          <w:iCs/>
          <w:sz w:val="24"/>
          <w:szCs w:val="24"/>
        </w:rPr>
        <w:t>»-</w:t>
      </w:r>
      <w:proofErr w:type="gramEnd"/>
      <w:r w:rsidRPr="00B201EF">
        <w:rPr>
          <w:iCs/>
          <w:sz w:val="24"/>
          <w:szCs w:val="24"/>
        </w:rPr>
        <w:t>«Калугаэнерго»</w:t>
      </w:r>
      <w:r w:rsidR="00AB7C31" w:rsidRPr="00B201EF">
        <w:rPr>
          <w:sz w:val="24"/>
          <w:szCs w:val="24"/>
        </w:rPr>
        <w:t>.</w:t>
      </w:r>
      <w:bookmarkEnd w:id="3"/>
    </w:p>
    <w:p w:rsidR="009815EA" w:rsidRPr="00B201EF" w:rsidRDefault="00442A94" w:rsidP="00383B6C">
      <w:pPr>
        <w:pStyle w:val="afe"/>
        <w:numPr>
          <w:ilvl w:val="0"/>
          <w:numId w:val="4"/>
        </w:numPr>
        <w:spacing w:before="40" w:line="240" w:lineRule="auto"/>
        <w:rPr>
          <w:sz w:val="24"/>
          <w:szCs w:val="24"/>
        </w:rPr>
      </w:pPr>
      <w:r w:rsidRPr="00B201EF">
        <w:rPr>
          <w:sz w:val="24"/>
          <w:szCs w:val="24"/>
        </w:rPr>
        <w:t xml:space="preserve">Настоящее Извещение о проведении запроса цен </w:t>
      </w:r>
      <w:r w:rsidR="00357350" w:rsidRPr="00B201EF">
        <w:rPr>
          <w:sz w:val="24"/>
          <w:szCs w:val="24"/>
        </w:rPr>
        <w:t xml:space="preserve">одновременно </w:t>
      </w:r>
      <w:r w:rsidRPr="00B201EF">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015365" w:rsidRPr="00B201EF" w:rsidRDefault="00015365" w:rsidP="00383B6C">
      <w:pPr>
        <w:pStyle w:val="afe"/>
        <w:numPr>
          <w:ilvl w:val="0"/>
          <w:numId w:val="4"/>
        </w:numPr>
        <w:spacing w:before="40" w:line="240" w:lineRule="auto"/>
        <w:rPr>
          <w:sz w:val="24"/>
          <w:szCs w:val="24"/>
        </w:rPr>
      </w:pPr>
      <w:r w:rsidRPr="00B201EF">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1" w:tooltip="https://www.rosseti.ru/sustainable-development/sustainable-development-documents/" w:history="1">
        <w:r w:rsidRPr="00B201EF">
          <w:rPr>
            <w:rStyle w:val="aa"/>
            <w:bCs/>
            <w:sz w:val="24"/>
            <w:szCs w:val="24"/>
          </w:rPr>
          <w:t>https://www.rosseti.ru/sustainable-development/sustainable-development-documents/</w:t>
        </w:r>
      </w:hyperlink>
      <w:r w:rsidRPr="00B201EF">
        <w:rPr>
          <w:sz w:val="24"/>
          <w:szCs w:val="24"/>
        </w:rPr>
        <w:t>.</w:t>
      </w:r>
    </w:p>
    <w:p w:rsidR="009749C1" w:rsidRPr="00B201EF" w:rsidRDefault="007D0CA0" w:rsidP="00383B6C">
      <w:pPr>
        <w:pStyle w:val="afe"/>
        <w:numPr>
          <w:ilvl w:val="0"/>
          <w:numId w:val="4"/>
        </w:numPr>
        <w:spacing w:before="40" w:line="240" w:lineRule="auto"/>
        <w:rPr>
          <w:sz w:val="24"/>
          <w:szCs w:val="24"/>
        </w:rPr>
      </w:pPr>
      <w:r w:rsidRPr="00B201EF">
        <w:rPr>
          <w:sz w:val="24"/>
          <w:szCs w:val="24"/>
        </w:rPr>
        <w:lastRenderedPageBreak/>
        <w:t xml:space="preserve">На основании приказа ПАО «МРСК Центра» от 07.06.2021 </w:t>
      </w:r>
      <w:r w:rsidRPr="00B201EF">
        <w:rPr>
          <w:sz w:val="24"/>
          <w:szCs w:val="24"/>
        </w:rPr>
        <w:br/>
        <w:t>№ 249-ЦА «Об исполнении решений годового Общего собрания акционеров</w:t>
      </w:r>
      <w:r w:rsidRPr="00B201EF">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B201EF" w:rsidRDefault="00AB7C31" w:rsidP="006E0F55">
      <w:pPr>
        <w:pStyle w:val="afe"/>
        <w:numPr>
          <w:ilvl w:val="0"/>
          <w:numId w:val="4"/>
        </w:numPr>
        <w:spacing w:before="40" w:line="240" w:lineRule="auto"/>
        <w:rPr>
          <w:sz w:val="24"/>
          <w:szCs w:val="24"/>
        </w:rPr>
      </w:pPr>
      <w:bookmarkStart w:id="4" w:name="_Ref440976663"/>
      <w:r w:rsidRPr="00B201EF">
        <w:rPr>
          <w:sz w:val="24"/>
          <w:szCs w:val="24"/>
        </w:rPr>
        <w:t>Документация опубликован</w:t>
      </w:r>
      <w:r w:rsidR="00442A94" w:rsidRPr="00B201EF">
        <w:rPr>
          <w:sz w:val="24"/>
          <w:szCs w:val="24"/>
        </w:rPr>
        <w:t>а</w:t>
      </w:r>
      <w:r w:rsidRPr="00B201EF">
        <w:rPr>
          <w:sz w:val="24"/>
          <w:szCs w:val="24"/>
        </w:rPr>
        <w:t xml:space="preserve"> </w:t>
      </w:r>
      <w:r w:rsidRPr="00B201EF">
        <w:rPr>
          <w:snapToGrid w:val="0"/>
          <w:sz w:val="24"/>
          <w:szCs w:val="24"/>
        </w:rPr>
        <w:t>на официальном сайте (</w:t>
      </w:r>
      <w:hyperlink r:id="rId12" w:history="1">
        <w:r w:rsidR="00EA7C7F" w:rsidRPr="00B201EF">
          <w:rPr>
            <w:rStyle w:val="aa"/>
            <w:sz w:val="24"/>
            <w:szCs w:val="24"/>
          </w:rPr>
          <w:t>www.zakupki.</w:t>
        </w:r>
        <w:proofErr w:type="spellStart"/>
        <w:r w:rsidR="00EA7C7F" w:rsidRPr="00B201EF">
          <w:rPr>
            <w:rStyle w:val="aa"/>
            <w:sz w:val="24"/>
            <w:szCs w:val="24"/>
            <w:lang w:val="en-US"/>
          </w:rPr>
          <w:t>gov</w:t>
        </w:r>
        <w:proofErr w:type="spellEnd"/>
        <w:r w:rsidR="00EA7C7F" w:rsidRPr="00B201EF">
          <w:rPr>
            <w:rStyle w:val="aa"/>
            <w:sz w:val="24"/>
            <w:szCs w:val="24"/>
          </w:rPr>
          <w:t>.</w:t>
        </w:r>
        <w:proofErr w:type="spellStart"/>
        <w:r w:rsidR="00EA7C7F" w:rsidRPr="00B201EF">
          <w:rPr>
            <w:rStyle w:val="aa"/>
            <w:sz w:val="24"/>
            <w:szCs w:val="24"/>
          </w:rPr>
          <w:t>ru</w:t>
        </w:r>
        <w:proofErr w:type="spellEnd"/>
      </w:hyperlink>
      <w:r w:rsidRPr="00B201EF">
        <w:rPr>
          <w:snapToGrid w:val="0"/>
          <w:sz w:val="24"/>
          <w:szCs w:val="24"/>
        </w:rPr>
        <w:t xml:space="preserve">), </w:t>
      </w:r>
      <w:r w:rsidR="00D236CE" w:rsidRPr="00B201EF">
        <w:rPr>
          <w:sz w:val="24"/>
          <w:szCs w:val="24"/>
        </w:rPr>
        <w:t>на сайте Электронной торговой площадки Российского аукционного дома (РАД)</w:t>
      </w:r>
      <w:r w:rsidR="00D236CE" w:rsidRPr="00B201EF">
        <w:rPr>
          <w:sz w:val="24"/>
          <w:szCs w:val="24"/>
          <w:u w:val="single"/>
        </w:rPr>
        <w:t xml:space="preserve"> </w:t>
      </w:r>
      <w:hyperlink r:id="rId13" w:history="1">
        <w:r w:rsidR="00D236CE" w:rsidRPr="00B201EF">
          <w:rPr>
            <w:rStyle w:val="aa"/>
            <w:sz w:val="24"/>
            <w:szCs w:val="24"/>
          </w:rPr>
          <w:t>tender.lot-online.ru</w:t>
        </w:r>
      </w:hyperlink>
      <w:r w:rsidR="009A399C" w:rsidRPr="00B201EF">
        <w:rPr>
          <w:sz w:val="24"/>
          <w:szCs w:val="24"/>
        </w:rPr>
        <w:t xml:space="preserve"> (далее — ЭТП).</w:t>
      </w:r>
      <w:bookmarkEnd w:id="4"/>
      <w:r w:rsidRPr="00B201EF">
        <w:rPr>
          <w:snapToGrid w:val="0"/>
          <w:sz w:val="24"/>
          <w:szCs w:val="24"/>
          <w:shd w:val="clear" w:color="auto" w:fill="FFFF99"/>
        </w:rPr>
        <w:t xml:space="preserve"> </w:t>
      </w:r>
    </w:p>
    <w:p w:rsidR="009A399C" w:rsidRPr="00B201EF" w:rsidRDefault="009A399C" w:rsidP="006E0F55">
      <w:pPr>
        <w:pStyle w:val="afe"/>
        <w:numPr>
          <w:ilvl w:val="0"/>
          <w:numId w:val="4"/>
        </w:numPr>
        <w:spacing w:before="40" w:line="240" w:lineRule="auto"/>
        <w:rPr>
          <w:sz w:val="24"/>
          <w:szCs w:val="24"/>
        </w:rPr>
      </w:pPr>
      <w:bookmarkStart w:id="5" w:name="_Ref440269836"/>
      <w:r w:rsidRPr="00B201EF">
        <w:rPr>
          <w:sz w:val="24"/>
          <w:szCs w:val="24"/>
        </w:rPr>
        <w:t xml:space="preserve">Настоящий Запрос </w:t>
      </w:r>
      <w:r w:rsidR="003A1217" w:rsidRPr="00B201EF">
        <w:rPr>
          <w:sz w:val="24"/>
          <w:szCs w:val="24"/>
        </w:rPr>
        <w:t>цен</w:t>
      </w:r>
      <w:r w:rsidRPr="00B201EF">
        <w:rPr>
          <w:sz w:val="24"/>
          <w:szCs w:val="24"/>
        </w:rPr>
        <w:t xml:space="preserve"> проводится в соответствии с правилами и с использованием функционала ЭТП.</w:t>
      </w:r>
      <w:bookmarkEnd w:id="5"/>
    </w:p>
    <w:p w:rsidR="001F1A26" w:rsidRPr="00B201EF" w:rsidRDefault="00B828F6" w:rsidP="00FE4133">
      <w:pPr>
        <w:pStyle w:val="afe"/>
        <w:numPr>
          <w:ilvl w:val="0"/>
          <w:numId w:val="4"/>
        </w:numPr>
        <w:spacing w:before="40" w:line="240" w:lineRule="auto"/>
        <w:rPr>
          <w:b/>
          <w:sz w:val="24"/>
          <w:szCs w:val="24"/>
        </w:rPr>
      </w:pPr>
      <w:r w:rsidRPr="00B201EF">
        <w:rPr>
          <w:b/>
          <w:sz w:val="24"/>
          <w:szCs w:val="24"/>
        </w:rPr>
        <w:t>Предмет договора:</w:t>
      </w:r>
      <w:r w:rsidR="00391ABE" w:rsidRPr="00B201EF">
        <w:rPr>
          <w:sz w:val="24"/>
          <w:szCs w:val="24"/>
        </w:rPr>
        <w:t xml:space="preserve"> </w:t>
      </w:r>
      <w:r w:rsidR="00E44A8F" w:rsidRPr="00B201EF">
        <w:rPr>
          <w:sz w:val="24"/>
          <w:szCs w:val="24"/>
        </w:rPr>
        <w:t>выполнение работ по объекту: «</w:t>
      </w:r>
      <w:r w:rsidR="00FE4133" w:rsidRPr="00B201EF">
        <w:rPr>
          <w:b/>
          <w:sz w:val="24"/>
          <w:szCs w:val="24"/>
        </w:rPr>
        <w:t>ПИР СМР на расширение интеллектуальной системы учета электрической энергии (мощности) (включая выполнение строительно-монтажных и пусконаладочных работ)</w:t>
      </w:r>
      <w:r w:rsidR="00E44A8F" w:rsidRPr="00B201EF">
        <w:rPr>
          <w:sz w:val="24"/>
          <w:szCs w:val="24"/>
        </w:rPr>
        <w:t xml:space="preserve"> для нужд Филиала ПАО «Россети Центр и Приволжье</w:t>
      </w:r>
      <w:proofErr w:type="gramStart"/>
      <w:r w:rsidR="00E44A8F" w:rsidRPr="00B201EF">
        <w:rPr>
          <w:sz w:val="24"/>
          <w:szCs w:val="24"/>
        </w:rPr>
        <w:t>»-</w:t>
      </w:r>
      <w:proofErr w:type="gramEnd"/>
      <w:r w:rsidR="00E44A8F" w:rsidRPr="00B201EF">
        <w:rPr>
          <w:sz w:val="24"/>
          <w:szCs w:val="24"/>
        </w:rPr>
        <w:t>«Калугаэнерго».</w:t>
      </w:r>
    </w:p>
    <w:p w:rsidR="00391ABE" w:rsidRPr="00B201EF" w:rsidRDefault="00391ABE" w:rsidP="006E0F55">
      <w:pPr>
        <w:pStyle w:val="afe"/>
        <w:numPr>
          <w:ilvl w:val="0"/>
          <w:numId w:val="4"/>
        </w:numPr>
        <w:tabs>
          <w:tab w:val="left" w:pos="1080"/>
        </w:tabs>
        <w:spacing w:line="240" w:lineRule="auto"/>
        <w:rPr>
          <w:sz w:val="24"/>
          <w:szCs w:val="24"/>
        </w:rPr>
      </w:pPr>
      <w:r w:rsidRPr="00B201EF">
        <w:rPr>
          <w:b/>
          <w:sz w:val="24"/>
          <w:szCs w:val="24"/>
        </w:rPr>
        <w:t>Техническое задание на выполнение работ</w:t>
      </w:r>
      <w:r w:rsidR="00CD7650" w:rsidRPr="00B201EF">
        <w:rPr>
          <w:b/>
          <w:sz w:val="24"/>
          <w:szCs w:val="24"/>
        </w:rPr>
        <w:t xml:space="preserve"> </w:t>
      </w:r>
      <w:r w:rsidRPr="00B201EF">
        <w:rPr>
          <w:sz w:val="24"/>
          <w:szCs w:val="24"/>
        </w:rPr>
        <w:t xml:space="preserve">изложено </w:t>
      </w:r>
      <w:r w:rsidRPr="00B201EF">
        <w:rPr>
          <w:bCs/>
          <w:sz w:val="24"/>
          <w:szCs w:val="24"/>
        </w:rPr>
        <w:t>в Приложении №1</w:t>
      </w:r>
      <w:r w:rsidRPr="00B201EF">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B201EF" w:rsidRDefault="00886AB3" w:rsidP="006E0F55">
      <w:pPr>
        <w:pStyle w:val="afe"/>
        <w:numPr>
          <w:ilvl w:val="0"/>
          <w:numId w:val="4"/>
        </w:numPr>
        <w:spacing w:before="40" w:line="240" w:lineRule="auto"/>
        <w:rPr>
          <w:sz w:val="24"/>
          <w:szCs w:val="24"/>
        </w:rPr>
      </w:pPr>
      <w:bookmarkStart w:id="6" w:name="_Ref441146145"/>
      <w:r w:rsidRPr="00B201EF">
        <w:rPr>
          <w:b/>
          <w:sz w:val="24"/>
          <w:szCs w:val="24"/>
        </w:rPr>
        <w:t>Проект договора</w:t>
      </w:r>
      <w:r w:rsidRPr="00B201EF">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B201EF">
        <w:rPr>
          <w:sz w:val="24"/>
          <w:szCs w:val="24"/>
        </w:rPr>
        <w:t xml:space="preserve"> </w:t>
      </w:r>
    </w:p>
    <w:p w:rsidR="006C36B9" w:rsidRPr="00B201EF"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B201EF">
        <w:rPr>
          <w:b/>
          <w:sz w:val="24"/>
          <w:szCs w:val="24"/>
        </w:rPr>
        <w:t>Антикоррупционная оговорка, включаемая в проект договора</w:t>
      </w:r>
      <w:bookmarkEnd w:id="7"/>
      <w:bookmarkEnd w:id="8"/>
    </w:p>
    <w:p w:rsidR="006C36B9" w:rsidRPr="00B201EF" w:rsidRDefault="006C36B9" w:rsidP="00442193">
      <w:pPr>
        <w:numPr>
          <w:ilvl w:val="1"/>
          <w:numId w:val="27"/>
        </w:numPr>
        <w:tabs>
          <w:tab w:val="left" w:pos="1843"/>
        </w:tabs>
        <w:spacing w:line="240" w:lineRule="auto"/>
        <w:rPr>
          <w:sz w:val="24"/>
          <w:szCs w:val="24"/>
        </w:rPr>
      </w:pPr>
      <w:r w:rsidRPr="00B201EF">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B201EF" w:rsidRDefault="00D01315" w:rsidP="00442193">
      <w:pPr>
        <w:numPr>
          <w:ilvl w:val="1"/>
          <w:numId w:val="27"/>
        </w:numPr>
        <w:tabs>
          <w:tab w:val="left" w:pos="1843"/>
        </w:tabs>
        <w:spacing w:line="240" w:lineRule="auto"/>
        <w:rPr>
          <w:sz w:val="24"/>
          <w:szCs w:val="24"/>
        </w:rPr>
      </w:pPr>
      <w:r w:rsidRPr="00B201EF">
        <w:rPr>
          <w:sz w:val="24"/>
          <w:szCs w:val="24"/>
        </w:rPr>
        <w:t>Информация о формах обратной связи ПАО «Россети Центр»/ ПАО «Россети Центр и Приволжье» в рамках системы предупреждения и профилактики коррупции</w:t>
      </w:r>
      <w:r w:rsidR="006C36B9" w:rsidRPr="00B201EF">
        <w:rPr>
          <w:sz w:val="24"/>
          <w:szCs w:val="24"/>
        </w:rPr>
        <w:t>:</w:t>
      </w:r>
    </w:p>
    <w:p w:rsidR="006C36B9" w:rsidRPr="00B201EF" w:rsidRDefault="006C36B9" w:rsidP="007D0CA0">
      <w:pPr>
        <w:pStyle w:val="Style5"/>
        <w:spacing w:line="240" w:lineRule="auto"/>
        <w:ind w:firstLine="284"/>
        <w:rPr>
          <w:i/>
          <w:iCs/>
          <w:sz w:val="10"/>
          <w:szCs w:val="10"/>
        </w:rPr>
      </w:pPr>
    </w:p>
    <w:p w:rsidR="00D01315" w:rsidRPr="00B201EF" w:rsidRDefault="00D01315" w:rsidP="00D01315">
      <w:pPr>
        <w:pStyle w:val="Style5"/>
        <w:spacing w:line="240" w:lineRule="auto"/>
        <w:ind w:firstLine="284"/>
        <w:rPr>
          <w:i/>
          <w:iCs/>
          <w:color w:val="000000"/>
        </w:rPr>
      </w:pPr>
      <w:r w:rsidRPr="00B201EF">
        <w:rPr>
          <w:i/>
          <w:iCs/>
        </w:rPr>
        <w:t xml:space="preserve">В ПАО «Россети Центр» и ПАО «Россети Центр и Приволжье» действует система предупреждения и профилактики коррупции. </w:t>
      </w:r>
      <w:r w:rsidRPr="00B201EF">
        <w:rPr>
          <w:i/>
          <w:iCs/>
          <w:shd w:val="clear" w:color="auto" w:fill="FFFFFF"/>
        </w:rPr>
        <w:t xml:space="preserve">Информацию о возможных фактах коррупции в </w:t>
      </w:r>
      <w:r w:rsidRPr="00B201EF">
        <w:rPr>
          <w:i/>
          <w:iCs/>
        </w:rPr>
        <w:t>ПАО «Россети Центр» и ПАО «Россети Центр и Приволжье»</w:t>
      </w:r>
      <w:r w:rsidRPr="00B201EF">
        <w:rPr>
          <w:i/>
          <w:iCs/>
          <w:shd w:val="clear" w:color="auto" w:fill="FFFFFF"/>
        </w:rPr>
        <w:t>, а также дочерних зависимых обществах и их филиалах можно сообщить, заполнив </w:t>
      </w:r>
      <w:r w:rsidRPr="00B201EF">
        <w:rPr>
          <w:i/>
        </w:rPr>
        <w:t xml:space="preserve">форму обратной связи на корпоративном сайте </w:t>
      </w:r>
      <w:r w:rsidRPr="00B201EF">
        <w:rPr>
          <w:i/>
          <w:iCs/>
        </w:rPr>
        <w:t>ПАО «Россети Центр»</w:t>
      </w:r>
      <w:r w:rsidRPr="00B201EF">
        <w:rPr>
          <w:i/>
        </w:rPr>
        <w:t xml:space="preserve">: </w:t>
      </w:r>
      <w:hyperlink r:id="rId14" w:history="1">
        <w:r w:rsidRPr="00B201EF">
          <w:rPr>
            <w:rStyle w:val="aa"/>
            <w:i/>
          </w:rPr>
          <w:t>https://www.mrsk-1.ru/customers/customer-service/feedback/</w:t>
        </w:r>
      </w:hyperlink>
      <w:r w:rsidRPr="00B201EF">
        <w:rPr>
          <w:rStyle w:val="aa"/>
          <w:i/>
        </w:rPr>
        <w:t>,</w:t>
      </w:r>
      <w:r w:rsidRPr="00B201EF">
        <w:rPr>
          <w:i/>
        </w:rPr>
        <w:t xml:space="preserve"> </w:t>
      </w:r>
      <w:r w:rsidRPr="00B201EF">
        <w:rPr>
          <w:i/>
          <w:iCs/>
        </w:rPr>
        <w:t>ПАО «Россети Центр и Приволжье»</w:t>
      </w:r>
      <w:r w:rsidRPr="00B201EF">
        <w:rPr>
          <w:i/>
        </w:rPr>
        <w:t xml:space="preserve">: </w:t>
      </w:r>
      <w:hyperlink r:id="rId15" w:history="1">
        <w:r w:rsidRPr="00B201EF">
          <w:rPr>
            <w:rStyle w:val="aa"/>
            <w:i/>
          </w:rPr>
          <w:t>https://www.mrsk-cp.ru/about/anti-corruption_policy/feedback/</w:t>
        </w:r>
      </w:hyperlink>
      <w:r w:rsidRPr="00B201EF">
        <w:rPr>
          <w:i/>
        </w:rPr>
        <w:t xml:space="preserve"> </w:t>
      </w:r>
      <w:r w:rsidRPr="00B201EF">
        <w:rPr>
          <w:i/>
          <w:iCs/>
        </w:rPr>
        <w:t>с обязательным указанием адреса электронной почты для обратной связи</w:t>
      </w:r>
      <w:r w:rsidRPr="00B201EF">
        <w:rPr>
          <w:i/>
          <w:iCs/>
          <w:color w:val="000000"/>
        </w:rPr>
        <w:t xml:space="preserve">, а также </w:t>
      </w:r>
      <w:r w:rsidRPr="00B201EF">
        <w:rPr>
          <w:i/>
          <w:iCs/>
          <w:shd w:val="clear" w:color="auto" w:fill="FFFFFF"/>
        </w:rPr>
        <w:t>позвонив по телефону «Горячей линии»:</w:t>
      </w:r>
    </w:p>
    <w:p w:rsidR="00D01315" w:rsidRPr="00B201EF" w:rsidRDefault="00D01315" w:rsidP="00D01315">
      <w:pPr>
        <w:spacing w:line="240" w:lineRule="auto"/>
        <w:ind w:firstLine="284"/>
        <w:rPr>
          <w:i/>
          <w:iCs/>
          <w:strike/>
          <w:sz w:val="24"/>
          <w:szCs w:val="24"/>
        </w:rPr>
      </w:pPr>
      <w:r w:rsidRPr="00B201EF">
        <w:rPr>
          <w:i/>
          <w:iCs/>
          <w:sz w:val="24"/>
          <w:szCs w:val="24"/>
        </w:rPr>
        <w:t xml:space="preserve">ПАО «Россети Центр» - </w:t>
      </w:r>
      <w:r w:rsidRPr="00B201EF">
        <w:rPr>
          <w:i/>
          <w:sz w:val="24"/>
          <w:szCs w:val="24"/>
        </w:rPr>
        <w:t xml:space="preserve">+7 (495) 747-92-99 или </w:t>
      </w:r>
      <w:r w:rsidRPr="00B201EF">
        <w:rPr>
          <w:i/>
          <w:iCs/>
          <w:sz w:val="24"/>
          <w:szCs w:val="24"/>
          <w:shd w:val="clear" w:color="auto" w:fill="FFFFFF"/>
        </w:rPr>
        <w:t>8-800-220-0-220 </w:t>
      </w:r>
      <w:r w:rsidRPr="00B201EF">
        <w:rPr>
          <w:i/>
          <w:color w:val="FF0000"/>
          <w:sz w:val="24"/>
          <w:szCs w:val="24"/>
        </w:rPr>
        <w:t xml:space="preserve"> </w:t>
      </w:r>
      <w:r w:rsidRPr="00B201EF">
        <w:rPr>
          <w:i/>
          <w:iCs/>
          <w:sz w:val="24"/>
          <w:szCs w:val="24"/>
          <w:shd w:val="clear" w:color="auto" w:fill="FFFFFF"/>
        </w:rPr>
        <w:t>и оставив голосовое сообщение после нажатия цифры 4</w:t>
      </w:r>
      <w:r w:rsidRPr="00B201EF">
        <w:rPr>
          <w:i/>
          <w:iCs/>
          <w:color w:val="FF0000"/>
          <w:sz w:val="24"/>
          <w:szCs w:val="24"/>
          <w:shd w:val="clear" w:color="auto" w:fill="FFFFFF"/>
        </w:rPr>
        <w:t xml:space="preserve"> </w:t>
      </w:r>
      <w:r w:rsidRPr="00B201EF">
        <w:rPr>
          <w:i/>
          <w:iCs/>
          <w:sz w:val="24"/>
          <w:szCs w:val="24"/>
        </w:rPr>
        <w:t>либо на адрес электронной почты</w:t>
      </w:r>
      <w:r w:rsidRPr="00B201EF">
        <w:rPr>
          <w:i/>
          <w:iCs/>
          <w:strike/>
          <w:sz w:val="24"/>
          <w:szCs w:val="24"/>
        </w:rPr>
        <w:t> </w:t>
      </w:r>
      <w:hyperlink r:id="rId16" w:history="1">
        <w:r w:rsidRPr="00B201EF">
          <w:rPr>
            <w:rStyle w:val="aa"/>
            <w:i/>
            <w:sz w:val="24"/>
            <w:szCs w:val="24"/>
            <w:lang w:val="en-US"/>
          </w:rPr>
          <w:t>posta</w:t>
        </w:r>
        <w:r w:rsidRPr="00B201EF">
          <w:rPr>
            <w:rStyle w:val="aa"/>
            <w:i/>
            <w:sz w:val="24"/>
            <w:szCs w:val="24"/>
          </w:rPr>
          <w:t>@</w:t>
        </w:r>
        <w:r w:rsidRPr="00B201EF">
          <w:rPr>
            <w:rStyle w:val="aa"/>
            <w:i/>
            <w:sz w:val="24"/>
            <w:szCs w:val="24"/>
            <w:lang w:val="en-US"/>
          </w:rPr>
          <w:t>mrsk</w:t>
        </w:r>
        <w:r w:rsidRPr="00B201EF">
          <w:rPr>
            <w:rStyle w:val="aa"/>
            <w:i/>
            <w:sz w:val="24"/>
            <w:szCs w:val="24"/>
          </w:rPr>
          <w:t>-1.</w:t>
        </w:r>
        <w:proofErr w:type="spellStart"/>
        <w:r w:rsidRPr="00B201EF">
          <w:rPr>
            <w:rStyle w:val="aa"/>
            <w:i/>
            <w:sz w:val="24"/>
            <w:szCs w:val="24"/>
            <w:lang w:val="en-US"/>
          </w:rPr>
          <w:t>ru</w:t>
        </w:r>
        <w:proofErr w:type="spellEnd"/>
      </w:hyperlink>
      <w:r w:rsidRPr="00B201EF">
        <w:rPr>
          <w:i/>
          <w:color w:val="000000"/>
          <w:sz w:val="24"/>
          <w:szCs w:val="24"/>
        </w:rPr>
        <w:t>.</w:t>
      </w:r>
    </w:p>
    <w:p w:rsidR="00D01315" w:rsidRPr="00B201EF" w:rsidRDefault="00D01315" w:rsidP="00D01315">
      <w:pPr>
        <w:spacing w:line="240" w:lineRule="auto"/>
        <w:ind w:firstLine="284"/>
        <w:rPr>
          <w:i/>
          <w:sz w:val="24"/>
          <w:szCs w:val="24"/>
          <w:shd w:val="clear" w:color="auto" w:fill="FFFFFF"/>
        </w:rPr>
      </w:pPr>
      <w:r w:rsidRPr="00B201EF">
        <w:rPr>
          <w:i/>
          <w:iCs/>
          <w:sz w:val="24"/>
          <w:szCs w:val="24"/>
        </w:rPr>
        <w:t xml:space="preserve">ПАО «Россети Центр и </w:t>
      </w:r>
      <w:r w:rsidRPr="00B201EF">
        <w:rPr>
          <w:i/>
          <w:iCs/>
          <w:sz w:val="24"/>
          <w:szCs w:val="24"/>
          <w:shd w:val="clear" w:color="auto" w:fill="FFFFFF"/>
        </w:rPr>
        <w:t xml:space="preserve">Приволжье» - </w:t>
      </w:r>
      <w:r w:rsidRPr="00B201EF">
        <w:rPr>
          <w:i/>
          <w:sz w:val="24"/>
          <w:szCs w:val="24"/>
        </w:rPr>
        <w:t xml:space="preserve">по телефону </w:t>
      </w:r>
      <w:r w:rsidRPr="00B201EF">
        <w:rPr>
          <w:i/>
          <w:iCs/>
          <w:sz w:val="24"/>
          <w:szCs w:val="24"/>
          <w:shd w:val="clear" w:color="auto" w:fill="FFFFFF"/>
        </w:rPr>
        <w:t>8-800-220-0-220  и оставив голосовое сообщение после нажатия цифры 4</w:t>
      </w:r>
      <w:r w:rsidRPr="00B201EF">
        <w:rPr>
          <w:i/>
          <w:iCs/>
          <w:color w:val="FF0000"/>
          <w:sz w:val="24"/>
          <w:szCs w:val="24"/>
          <w:shd w:val="clear" w:color="auto" w:fill="FFFFFF"/>
        </w:rPr>
        <w:t xml:space="preserve"> </w:t>
      </w:r>
      <w:r w:rsidRPr="00B201EF">
        <w:rPr>
          <w:i/>
          <w:iCs/>
          <w:sz w:val="24"/>
          <w:szCs w:val="24"/>
          <w:shd w:val="clear" w:color="auto" w:fill="FFFFFF"/>
        </w:rPr>
        <w:t xml:space="preserve">либо на адрес электронной почты </w:t>
      </w:r>
      <w:hyperlink r:id="rId17" w:history="1">
        <w:r w:rsidRPr="00B201EF">
          <w:rPr>
            <w:rStyle w:val="aa"/>
            <w:i/>
            <w:sz w:val="24"/>
            <w:szCs w:val="24"/>
            <w:lang w:val="en-US"/>
          </w:rPr>
          <w:t>info</w:t>
        </w:r>
        <w:r w:rsidRPr="00B201EF">
          <w:rPr>
            <w:rStyle w:val="aa"/>
            <w:i/>
            <w:sz w:val="24"/>
            <w:szCs w:val="24"/>
          </w:rPr>
          <w:t>@</w:t>
        </w:r>
        <w:proofErr w:type="spellStart"/>
        <w:r w:rsidRPr="00B201EF">
          <w:rPr>
            <w:rStyle w:val="aa"/>
            <w:i/>
            <w:sz w:val="24"/>
            <w:szCs w:val="24"/>
            <w:lang w:val="en-US"/>
          </w:rPr>
          <w:t>mrsk</w:t>
        </w:r>
        <w:proofErr w:type="spellEnd"/>
        <w:r w:rsidRPr="00B201EF">
          <w:rPr>
            <w:rStyle w:val="aa"/>
            <w:i/>
            <w:sz w:val="24"/>
            <w:szCs w:val="24"/>
          </w:rPr>
          <w:t>-</w:t>
        </w:r>
        <w:proofErr w:type="spellStart"/>
        <w:r w:rsidRPr="00B201EF">
          <w:rPr>
            <w:rStyle w:val="aa"/>
            <w:i/>
            <w:sz w:val="24"/>
            <w:szCs w:val="24"/>
            <w:lang w:val="en-US"/>
          </w:rPr>
          <w:t>cp</w:t>
        </w:r>
        <w:proofErr w:type="spellEnd"/>
        <w:r w:rsidRPr="00B201EF">
          <w:rPr>
            <w:rStyle w:val="aa"/>
            <w:i/>
            <w:sz w:val="24"/>
            <w:szCs w:val="24"/>
          </w:rPr>
          <w:t>.</w:t>
        </w:r>
        <w:proofErr w:type="spellStart"/>
        <w:r w:rsidRPr="00B201EF">
          <w:rPr>
            <w:rStyle w:val="aa"/>
            <w:i/>
            <w:sz w:val="24"/>
            <w:szCs w:val="24"/>
            <w:lang w:val="en-US"/>
          </w:rPr>
          <w:t>ru</w:t>
        </w:r>
        <w:proofErr w:type="spellEnd"/>
      </w:hyperlink>
      <w:r w:rsidRPr="00B201EF">
        <w:rPr>
          <w:i/>
          <w:sz w:val="24"/>
          <w:szCs w:val="24"/>
          <w:shd w:val="clear" w:color="auto" w:fill="FFFFFF"/>
        </w:rPr>
        <w:t xml:space="preserve">, </w:t>
      </w:r>
    </w:p>
    <w:p w:rsidR="00D01315" w:rsidRPr="00B201EF" w:rsidRDefault="00D01315" w:rsidP="00D01315">
      <w:pPr>
        <w:spacing w:line="240" w:lineRule="auto"/>
        <w:ind w:firstLine="284"/>
        <w:rPr>
          <w:i/>
          <w:iCs/>
          <w:sz w:val="24"/>
          <w:szCs w:val="24"/>
          <w:shd w:val="clear" w:color="auto" w:fill="FFFFFF"/>
        </w:rPr>
      </w:pPr>
      <w:r w:rsidRPr="00B201EF">
        <w:rPr>
          <w:i/>
          <w:iCs/>
          <w:sz w:val="24"/>
          <w:szCs w:val="24"/>
          <w:shd w:val="clear" w:color="auto" w:fill="FFFFFF"/>
        </w:rPr>
        <w:t xml:space="preserve">или направив письменное обращение по адресу: </w:t>
      </w:r>
    </w:p>
    <w:p w:rsidR="00D01315" w:rsidRPr="00B201EF" w:rsidRDefault="00D01315" w:rsidP="00D01315">
      <w:pPr>
        <w:spacing w:line="240" w:lineRule="auto"/>
        <w:ind w:firstLine="284"/>
        <w:rPr>
          <w:i/>
          <w:sz w:val="24"/>
          <w:shd w:val="clear" w:color="auto" w:fill="FFFFFF"/>
        </w:rPr>
      </w:pPr>
      <w:r w:rsidRPr="00B201EF">
        <w:rPr>
          <w:i/>
          <w:iCs/>
          <w:sz w:val="24"/>
          <w:szCs w:val="24"/>
        </w:rPr>
        <w:t>ПАО «Россети Центр» - 119017, Россия, г. Москва, ул. Малая Ордынка, 15.</w:t>
      </w:r>
    </w:p>
    <w:p w:rsidR="00D01315" w:rsidRPr="00B201EF" w:rsidRDefault="00D01315" w:rsidP="00D01315">
      <w:pPr>
        <w:spacing w:line="240" w:lineRule="auto"/>
        <w:ind w:right="34" w:firstLine="284"/>
        <w:rPr>
          <w:i/>
          <w:iCs/>
          <w:sz w:val="24"/>
          <w:szCs w:val="24"/>
          <w:shd w:val="clear" w:color="auto" w:fill="FFFFFF"/>
        </w:rPr>
      </w:pPr>
      <w:r w:rsidRPr="00B201EF">
        <w:rPr>
          <w:i/>
          <w:iCs/>
          <w:sz w:val="24"/>
          <w:szCs w:val="24"/>
        </w:rPr>
        <w:t>ПАО «Россети Центр и Приволжье» -</w:t>
      </w:r>
      <w:r w:rsidRPr="00B201EF">
        <w:rPr>
          <w:i/>
          <w:iCs/>
          <w:sz w:val="24"/>
          <w:szCs w:val="24"/>
          <w:shd w:val="clear" w:color="auto" w:fill="FFFFFF"/>
        </w:rPr>
        <w:t xml:space="preserve"> </w:t>
      </w:r>
      <w:r w:rsidRPr="00B201EF">
        <w:rPr>
          <w:rFonts w:ascii="Arial" w:hAnsi="Arial" w:cs="Arial"/>
          <w:i/>
          <w:color w:val="000000"/>
          <w:sz w:val="24"/>
          <w:szCs w:val="24"/>
          <w:shd w:val="clear" w:color="auto" w:fill="FFFFFF"/>
        </w:rPr>
        <w:t> </w:t>
      </w:r>
      <w:r w:rsidRPr="00B201EF">
        <w:rPr>
          <w:i/>
          <w:iCs/>
          <w:sz w:val="24"/>
          <w:szCs w:val="24"/>
          <w:shd w:val="clear" w:color="auto" w:fill="FFFFFF"/>
        </w:rPr>
        <w:t>603001, г. Нижний Новгород, ул. Рождественская, д. 33.</w:t>
      </w:r>
    </w:p>
    <w:p w:rsidR="007D0CA0" w:rsidRPr="00B201EF" w:rsidRDefault="007D0CA0" w:rsidP="007D0CA0">
      <w:pPr>
        <w:spacing w:line="240" w:lineRule="auto"/>
        <w:ind w:firstLine="284"/>
        <w:rPr>
          <w:i/>
          <w:sz w:val="24"/>
          <w:szCs w:val="24"/>
        </w:rPr>
      </w:pPr>
    </w:p>
    <w:p w:rsidR="00F15AD2" w:rsidRPr="00B201EF"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B201EF">
        <w:rPr>
          <w:b/>
          <w:sz w:val="24"/>
          <w:szCs w:val="24"/>
        </w:rPr>
        <w:lastRenderedPageBreak/>
        <w:t>Дополнительные условия, включаемые в проект договора</w:t>
      </w:r>
      <w:bookmarkEnd w:id="13"/>
      <w:bookmarkEnd w:id="14"/>
    </w:p>
    <w:p w:rsidR="00F15AD2" w:rsidRPr="00B201EF"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B201EF">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B201EF">
        <w:rPr>
          <w:sz w:val="24"/>
          <w:szCs w:val="24"/>
        </w:rPr>
        <w:fldChar w:fldCharType="begin"/>
      </w:r>
      <w:r w:rsidRPr="00B201EF">
        <w:rPr>
          <w:sz w:val="24"/>
          <w:szCs w:val="24"/>
        </w:rPr>
        <w:instrText xml:space="preserve"> REF _Ref469470272 \r \h  \* MERGEFORMAT </w:instrText>
      </w:r>
      <w:r w:rsidRPr="00B201EF">
        <w:rPr>
          <w:sz w:val="24"/>
          <w:szCs w:val="24"/>
        </w:rPr>
      </w:r>
      <w:r w:rsidRPr="00B201EF">
        <w:rPr>
          <w:sz w:val="24"/>
          <w:szCs w:val="24"/>
        </w:rPr>
        <w:fldChar w:fldCharType="separate"/>
      </w:r>
      <w:r w:rsidR="00015365" w:rsidRPr="00B201EF">
        <w:rPr>
          <w:sz w:val="24"/>
          <w:szCs w:val="24"/>
        </w:rPr>
        <w:t>8.2.3</w:t>
      </w:r>
      <w:r w:rsidRPr="00B201EF">
        <w:rPr>
          <w:sz w:val="24"/>
          <w:szCs w:val="24"/>
        </w:rPr>
        <w:fldChar w:fldCharType="end"/>
      </w:r>
      <w:r w:rsidRPr="00B201EF">
        <w:rPr>
          <w:sz w:val="24"/>
          <w:szCs w:val="24"/>
        </w:rPr>
        <w:t>).</w:t>
      </w:r>
      <w:bookmarkEnd w:id="15"/>
      <w:bookmarkEnd w:id="16"/>
    </w:p>
    <w:p w:rsidR="00F15AD2" w:rsidRPr="00B201EF"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B201EF">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B201EF"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B201EF">
        <w:rPr>
          <w:sz w:val="24"/>
          <w:szCs w:val="24"/>
        </w:rPr>
        <w:t>Дополнительные условия:</w:t>
      </w:r>
      <w:bookmarkEnd w:id="19"/>
      <w:bookmarkEnd w:id="20"/>
      <w:bookmarkEnd w:id="21"/>
    </w:p>
    <w:p w:rsidR="00F15AD2" w:rsidRPr="00B201EF" w:rsidRDefault="00F15AD2" w:rsidP="00F15AD2">
      <w:pPr>
        <w:spacing w:line="240" w:lineRule="auto"/>
        <w:ind w:left="1843" w:firstLine="0"/>
        <w:rPr>
          <w:sz w:val="24"/>
          <w:szCs w:val="24"/>
        </w:rPr>
      </w:pPr>
      <w:bookmarkStart w:id="22" w:name="_Toc469470561"/>
      <w:bookmarkStart w:id="23" w:name="_Toc469480725"/>
      <w:r w:rsidRPr="00B201EF">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B201EF">
        <w:rPr>
          <w:sz w:val="24"/>
          <w:szCs w:val="24"/>
          <w:vertAlign w:val="superscript"/>
        </w:rPr>
        <w:footnoteReference w:id="1"/>
      </w:r>
      <w:r w:rsidRPr="00B201EF">
        <w:rPr>
          <w:sz w:val="24"/>
          <w:szCs w:val="24"/>
        </w:rPr>
        <w:t>.</w:t>
      </w:r>
      <w:bookmarkEnd w:id="22"/>
      <w:bookmarkEnd w:id="23"/>
    </w:p>
    <w:p w:rsidR="00F15AD2" w:rsidRPr="00B201EF" w:rsidRDefault="00F15AD2" w:rsidP="00F15AD2">
      <w:pPr>
        <w:spacing w:line="240" w:lineRule="auto"/>
        <w:ind w:left="1843" w:firstLine="0"/>
        <w:rPr>
          <w:sz w:val="24"/>
          <w:szCs w:val="24"/>
        </w:rPr>
      </w:pPr>
      <w:bookmarkStart w:id="24" w:name="_Toc469470562"/>
      <w:bookmarkStart w:id="25" w:name="_Toc469480726"/>
      <w:r w:rsidRPr="00B201EF">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B201EF" w:rsidRDefault="00F15AD2" w:rsidP="00F15AD2">
      <w:pPr>
        <w:spacing w:line="240" w:lineRule="auto"/>
        <w:ind w:left="1843" w:firstLine="0"/>
        <w:rPr>
          <w:sz w:val="24"/>
          <w:szCs w:val="24"/>
        </w:rPr>
      </w:pPr>
      <w:bookmarkStart w:id="26" w:name="_Toc469470563"/>
      <w:bookmarkStart w:id="27" w:name="_Toc469480727"/>
      <w:r w:rsidRPr="00B201EF">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B201EF" w:rsidRDefault="00F15AD2" w:rsidP="00F15AD2">
      <w:pPr>
        <w:spacing w:line="240" w:lineRule="auto"/>
        <w:ind w:left="1843" w:firstLine="0"/>
        <w:rPr>
          <w:sz w:val="24"/>
          <w:szCs w:val="24"/>
        </w:rPr>
      </w:pPr>
      <w:bookmarkStart w:id="28" w:name="_Toc469470564"/>
      <w:bookmarkStart w:id="29" w:name="_Toc469480728"/>
      <w:r w:rsidRPr="00B201EF">
        <w:rPr>
          <w:sz w:val="24"/>
          <w:szCs w:val="24"/>
        </w:rPr>
        <w:t>г) Куратор договора</w:t>
      </w:r>
      <w:r w:rsidRPr="00B201EF">
        <w:rPr>
          <w:sz w:val="24"/>
          <w:szCs w:val="24"/>
          <w:vertAlign w:val="superscript"/>
        </w:rPr>
        <w:footnoteReference w:id="2"/>
      </w:r>
      <w:r w:rsidRPr="00B201EF">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B201EF">
        <w:rPr>
          <w:sz w:val="24"/>
          <w:szCs w:val="24"/>
        </w:rPr>
        <w:t xml:space="preserve"> </w:t>
      </w:r>
    </w:p>
    <w:p w:rsidR="00CD7650" w:rsidRPr="00B201EF" w:rsidRDefault="00CD7650" w:rsidP="006E0F55">
      <w:pPr>
        <w:pStyle w:val="afe"/>
        <w:numPr>
          <w:ilvl w:val="0"/>
          <w:numId w:val="4"/>
        </w:numPr>
        <w:spacing w:before="40" w:line="240" w:lineRule="auto"/>
        <w:rPr>
          <w:sz w:val="24"/>
          <w:szCs w:val="24"/>
        </w:rPr>
      </w:pPr>
      <w:r w:rsidRPr="00B201EF">
        <w:rPr>
          <w:b/>
          <w:sz w:val="24"/>
          <w:szCs w:val="24"/>
        </w:rPr>
        <w:t>Перечень и объем выполнения работ:</w:t>
      </w:r>
      <w:r w:rsidRPr="00B201EF">
        <w:rPr>
          <w:sz w:val="24"/>
          <w:szCs w:val="24"/>
        </w:rPr>
        <w:t xml:space="preserve"> согласно требований и условий, изложенных в Техническом задании.</w:t>
      </w:r>
    </w:p>
    <w:p w:rsidR="00391ABE" w:rsidRPr="00B201EF" w:rsidRDefault="00391ABE" w:rsidP="006E0F55">
      <w:pPr>
        <w:pStyle w:val="afe"/>
        <w:numPr>
          <w:ilvl w:val="0"/>
          <w:numId w:val="4"/>
        </w:numPr>
        <w:tabs>
          <w:tab w:val="left" w:pos="1080"/>
        </w:tabs>
        <w:spacing w:line="240" w:lineRule="auto"/>
        <w:rPr>
          <w:sz w:val="24"/>
          <w:szCs w:val="24"/>
        </w:rPr>
      </w:pPr>
      <w:r w:rsidRPr="00B201EF">
        <w:rPr>
          <w:b/>
          <w:sz w:val="24"/>
          <w:szCs w:val="24"/>
        </w:rPr>
        <w:t>Место выполнения работ:</w:t>
      </w:r>
      <w:r w:rsidRPr="00B201EF">
        <w:rPr>
          <w:sz w:val="24"/>
          <w:szCs w:val="24"/>
        </w:rPr>
        <w:t xml:space="preserve"> </w:t>
      </w:r>
      <w:r w:rsidR="00EA75C7" w:rsidRPr="00B201EF">
        <w:rPr>
          <w:sz w:val="24"/>
          <w:szCs w:val="24"/>
        </w:rPr>
        <w:t>на объектах, указанных в Приложении №1 к настоящей Документации</w:t>
      </w:r>
      <w:r w:rsidRPr="00B201EF">
        <w:rPr>
          <w:sz w:val="24"/>
          <w:szCs w:val="24"/>
        </w:rPr>
        <w:t>.</w:t>
      </w:r>
    </w:p>
    <w:p w:rsidR="00CD7650" w:rsidRPr="00B201EF" w:rsidRDefault="00CD7650" w:rsidP="00E44A8F">
      <w:pPr>
        <w:pStyle w:val="afe"/>
        <w:numPr>
          <w:ilvl w:val="0"/>
          <w:numId w:val="4"/>
        </w:numPr>
        <w:tabs>
          <w:tab w:val="left" w:pos="1080"/>
        </w:tabs>
        <w:spacing w:line="240" w:lineRule="auto"/>
        <w:rPr>
          <w:sz w:val="24"/>
          <w:szCs w:val="24"/>
        </w:rPr>
      </w:pPr>
      <w:bookmarkStart w:id="30" w:name="_Ref440965584"/>
      <w:r w:rsidRPr="00B201EF">
        <w:rPr>
          <w:b/>
          <w:sz w:val="24"/>
          <w:szCs w:val="24"/>
        </w:rPr>
        <w:t xml:space="preserve">Срок выполнения работ: </w:t>
      </w:r>
      <w:r w:rsidR="00E44A8F" w:rsidRPr="00B201EF">
        <w:rPr>
          <w:sz w:val="24"/>
          <w:szCs w:val="24"/>
        </w:rPr>
        <w:t>в срок, указанный в Приложении №1 к настоящей Документации.</w:t>
      </w:r>
      <w:bookmarkEnd w:id="30"/>
    </w:p>
    <w:p w:rsidR="001F1A26" w:rsidRPr="00B201EF" w:rsidRDefault="008B62FD" w:rsidP="006E0F55">
      <w:pPr>
        <w:pStyle w:val="afe"/>
        <w:numPr>
          <w:ilvl w:val="0"/>
          <w:numId w:val="4"/>
        </w:numPr>
        <w:tabs>
          <w:tab w:val="left" w:pos="1080"/>
        </w:tabs>
        <w:spacing w:line="240" w:lineRule="auto"/>
        <w:rPr>
          <w:sz w:val="24"/>
          <w:szCs w:val="24"/>
        </w:rPr>
      </w:pPr>
      <w:r w:rsidRPr="00B201EF">
        <w:rPr>
          <w:b/>
          <w:color w:val="000000"/>
          <w:sz w:val="24"/>
          <w:szCs w:val="24"/>
        </w:rPr>
        <w:t>Дополнительные требования к выполняемым работам</w:t>
      </w:r>
      <w:r w:rsidRPr="00B201EF">
        <w:rPr>
          <w:color w:val="000000"/>
          <w:sz w:val="24"/>
          <w:szCs w:val="24"/>
        </w:rPr>
        <w:t xml:space="preserve"> изложены в </w:t>
      </w:r>
      <w:r w:rsidRPr="00B201EF">
        <w:rPr>
          <w:sz w:val="24"/>
          <w:szCs w:val="24"/>
        </w:rPr>
        <w:t>Техническом задании</w:t>
      </w:r>
      <w:r w:rsidRPr="00B201EF">
        <w:rPr>
          <w:color w:val="000000"/>
          <w:sz w:val="24"/>
          <w:szCs w:val="24"/>
        </w:rPr>
        <w:t xml:space="preserve">. При несоблюдении требований Технического задания Закупочная комиссия </w:t>
      </w:r>
      <w:r w:rsidRPr="00B201EF">
        <w:rPr>
          <w:sz w:val="24"/>
          <w:szCs w:val="24"/>
        </w:rPr>
        <w:t xml:space="preserve">отклонит </w:t>
      </w:r>
      <w:r w:rsidRPr="00B201EF">
        <w:rPr>
          <w:color w:val="000000"/>
          <w:sz w:val="24"/>
          <w:szCs w:val="24"/>
        </w:rPr>
        <w:t>Заявку Участника</w:t>
      </w:r>
      <w:r w:rsidRPr="00B201EF">
        <w:rPr>
          <w:sz w:val="24"/>
          <w:szCs w:val="24"/>
        </w:rPr>
        <w:t>.</w:t>
      </w:r>
    </w:p>
    <w:p w:rsidR="00623DF7" w:rsidRPr="00B201EF" w:rsidRDefault="009166BE" w:rsidP="00FE4133">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B201EF">
        <w:rPr>
          <w:b/>
          <w:sz w:val="24"/>
          <w:szCs w:val="24"/>
        </w:rPr>
        <w:t>Начальная (максимальная) цена Договора</w:t>
      </w:r>
      <w:r w:rsidR="00391ABE" w:rsidRPr="00B201EF">
        <w:rPr>
          <w:b/>
          <w:sz w:val="24"/>
          <w:szCs w:val="24"/>
        </w:rPr>
        <w:t xml:space="preserve">: </w:t>
      </w:r>
      <w:bookmarkEnd w:id="31"/>
      <w:r w:rsidR="00FE4133" w:rsidRPr="00B201EF">
        <w:rPr>
          <w:b/>
          <w:sz w:val="24"/>
          <w:szCs w:val="24"/>
        </w:rPr>
        <w:t>36 890 662</w:t>
      </w:r>
      <w:r w:rsidR="001F31C7" w:rsidRPr="00B201EF">
        <w:rPr>
          <w:sz w:val="24"/>
          <w:szCs w:val="24"/>
        </w:rPr>
        <w:t xml:space="preserve"> (</w:t>
      </w:r>
      <w:r w:rsidR="00FE4133" w:rsidRPr="00B201EF">
        <w:rPr>
          <w:sz w:val="24"/>
          <w:szCs w:val="24"/>
        </w:rPr>
        <w:t>тридцать шесть миллионов восемьсот девяносто тысяч шестьсот шестьдесят два</w:t>
      </w:r>
      <w:r w:rsidR="00FF457F" w:rsidRPr="00B201EF">
        <w:rPr>
          <w:sz w:val="24"/>
          <w:szCs w:val="24"/>
        </w:rPr>
        <w:t>) рубля 5</w:t>
      </w:r>
      <w:r w:rsidR="00FE4133" w:rsidRPr="00B201EF">
        <w:rPr>
          <w:sz w:val="24"/>
          <w:szCs w:val="24"/>
        </w:rPr>
        <w:t>6</w:t>
      </w:r>
      <w:r w:rsidR="001F31C7" w:rsidRPr="00B201EF">
        <w:rPr>
          <w:sz w:val="24"/>
          <w:szCs w:val="24"/>
        </w:rPr>
        <w:t xml:space="preserve"> копе</w:t>
      </w:r>
      <w:r w:rsidR="00FE4133" w:rsidRPr="00B201EF">
        <w:rPr>
          <w:sz w:val="24"/>
          <w:szCs w:val="24"/>
        </w:rPr>
        <w:t>ек</w:t>
      </w:r>
      <w:r w:rsidR="001F31C7" w:rsidRPr="00B201EF">
        <w:rPr>
          <w:sz w:val="24"/>
          <w:szCs w:val="24"/>
        </w:rPr>
        <w:t xml:space="preserve"> РФ, с учетом НДС</w:t>
      </w:r>
      <w:r w:rsidR="00EA75C7" w:rsidRPr="00B201EF">
        <w:rPr>
          <w:sz w:val="24"/>
          <w:szCs w:val="24"/>
        </w:rPr>
        <w:t>.</w:t>
      </w:r>
      <w:bookmarkEnd w:id="32"/>
    </w:p>
    <w:p w:rsidR="00F95FC0" w:rsidRPr="00B201EF" w:rsidRDefault="00F95FC0" w:rsidP="00F95FC0">
      <w:pPr>
        <w:numPr>
          <w:ilvl w:val="0"/>
          <w:numId w:val="4"/>
        </w:numPr>
        <w:autoSpaceDE w:val="0"/>
        <w:autoSpaceDN w:val="0"/>
        <w:spacing w:before="40" w:line="240" w:lineRule="auto"/>
        <w:rPr>
          <w:bCs/>
          <w:iCs/>
          <w:sz w:val="24"/>
          <w:szCs w:val="24"/>
          <w:shd w:val="clear" w:color="auto" w:fill="FFFF99"/>
        </w:rPr>
      </w:pPr>
      <w:r w:rsidRPr="00B201EF">
        <w:rPr>
          <w:sz w:val="24"/>
          <w:szCs w:val="24"/>
        </w:rPr>
        <w:lastRenderedPageBreak/>
        <w:t>Обоснование начальной (максимальной) цены договора приведено в приложении №5 к настоящему Извещению. В случае</w:t>
      </w:r>
      <w:proofErr w:type="gramStart"/>
      <w:r w:rsidRPr="00B201EF">
        <w:rPr>
          <w:sz w:val="24"/>
          <w:szCs w:val="24"/>
        </w:rPr>
        <w:t>,</w:t>
      </w:r>
      <w:proofErr w:type="gramEnd"/>
      <w:r w:rsidRPr="00B201EF">
        <w:rPr>
          <w:sz w:val="24"/>
          <w:szCs w:val="24"/>
        </w:rPr>
        <w:t xml:space="preserve"> если цена, указанная в Приложении №5 не соответствует цене, указанной в п. </w:t>
      </w:r>
      <w:r w:rsidRPr="00B201EF">
        <w:rPr>
          <w:sz w:val="24"/>
          <w:szCs w:val="24"/>
        </w:rPr>
        <w:fldChar w:fldCharType="begin"/>
      </w:r>
      <w:r w:rsidRPr="00B201EF">
        <w:rPr>
          <w:sz w:val="24"/>
          <w:szCs w:val="24"/>
        </w:rPr>
        <w:instrText xml:space="preserve"> REF _Ref440965830 \r \h  \* MERGEFORMAT </w:instrText>
      </w:r>
      <w:r w:rsidRPr="00B201EF">
        <w:rPr>
          <w:sz w:val="24"/>
          <w:szCs w:val="24"/>
        </w:rPr>
      </w:r>
      <w:r w:rsidRPr="00B201EF">
        <w:rPr>
          <w:sz w:val="24"/>
          <w:szCs w:val="24"/>
        </w:rPr>
        <w:fldChar w:fldCharType="separate"/>
      </w:r>
      <w:r w:rsidR="00015365" w:rsidRPr="00B201EF">
        <w:rPr>
          <w:sz w:val="24"/>
          <w:szCs w:val="24"/>
        </w:rPr>
        <w:t>14</w:t>
      </w:r>
      <w:r w:rsidRPr="00B201EF">
        <w:rPr>
          <w:sz w:val="24"/>
          <w:szCs w:val="24"/>
        </w:rPr>
        <w:fldChar w:fldCharType="end"/>
      </w:r>
      <w:r w:rsidRPr="00B201EF">
        <w:rPr>
          <w:sz w:val="24"/>
          <w:szCs w:val="24"/>
        </w:rPr>
        <w:t xml:space="preserve"> настоящего Извещения*, Начальной (максимальной) ценой Договора считать цену, указанную в п. </w:t>
      </w:r>
      <w:r w:rsidRPr="00B201EF">
        <w:rPr>
          <w:sz w:val="24"/>
          <w:szCs w:val="24"/>
        </w:rPr>
        <w:fldChar w:fldCharType="begin"/>
      </w:r>
      <w:r w:rsidRPr="00B201EF">
        <w:rPr>
          <w:sz w:val="24"/>
          <w:szCs w:val="24"/>
        </w:rPr>
        <w:instrText xml:space="preserve"> REF _Ref440965830 \r \h  \* MERGEFORMAT </w:instrText>
      </w:r>
      <w:r w:rsidRPr="00B201EF">
        <w:rPr>
          <w:sz w:val="24"/>
          <w:szCs w:val="24"/>
        </w:rPr>
      </w:r>
      <w:r w:rsidRPr="00B201EF">
        <w:rPr>
          <w:sz w:val="24"/>
          <w:szCs w:val="24"/>
        </w:rPr>
        <w:fldChar w:fldCharType="separate"/>
      </w:r>
      <w:r w:rsidR="00015365" w:rsidRPr="00B201EF">
        <w:rPr>
          <w:sz w:val="24"/>
          <w:szCs w:val="24"/>
        </w:rPr>
        <w:t>14</w:t>
      </w:r>
      <w:r w:rsidRPr="00B201EF">
        <w:rPr>
          <w:sz w:val="24"/>
          <w:szCs w:val="24"/>
        </w:rPr>
        <w:fldChar w:fldCharType="end"/>
      </w:r>
      <w:r w:rsidRPr="00B201EF">
        <w:rPr>
          <w:sz w:val="24"/>
          <w:szCs w:val="24"/>
        </w:rPr>
        <w:t xml:space="preserve"> настоящего Извещения.</w:t>
      </w:r>
    </w:p>
    <w:p w:rsidR="00F95FC0" w:rsidRPr="00B201EF" w:rsidRDefault="00F95FC0" w:rsidP="00F95FC0">
      <w:pPr>
        <w:autoSpaceDE w:val="0"/>
        <w:autoSpaceDN w:val="0"/>
        <w:spacing w:before="40" w:line="240" w:lineRule="auto"/>
        <w:rPr>
          <w:i/>
          <w:sz w:val="24"/>
          <w:szCs w:val="24"/>
        </w:rPr>
      </w:pPr>
      <w:r w:rsidRPr="00B201EF">
        <w:rPr>
          <w:i/>
          <w:sz w:val="24"/>
          <w:szCs w:val="24"/>
        </w:rPr>
        <w:t xml:space="preserve">* отличие цены, указанной в Приложении №5, от цены, указанной в пункте </w:t>
      </w:r>
      <w:r w:rsidRPr="00B201EF">
        <w:rPr>
          <w:i/>
          <w:sz w:val="24"/>
          <w:szCs w:val="24"/>
        </w:rPr>
        <w:fldChar w:fldCharType="begin"/>
      </w:r>
      <w:r w:rsidRPr="00B201EF">
        <w:rPr>
          <w:i/>
          <w:sz w:val="24"/>
          <w:szCs w:val="24"/>
        </w:rPr>
        <w:instrText xml:space="preserve"> REF _Ref440965830 \r \h  \* MERGEFORMAT </w:instrText>
      </w:r>
      <w:r w:rsidRPr="00B201EF">
        <w:rPr>
          <w:i/>
          <w:sz w:val="24"/>
          <w:szCs w:val="24"/>
        </w:rPr>
      </w:r>
      <w:r w:rsidRPr="00B201EF">
        <w:rPr>
          <w:i/>
          <w:sz w:val="24"/>
          <w:szCs w:val="24"/>
        </w:rPr>
        <w:fldChar w:fldCharType="separate"/>
      </w:r>
      <w:r w:rsidR="00015365" w:rsidRPr="00B201EF">
        <w:rPr>
          <w:i/>
          <w:sz w:val="24"/>
          <w:szCs w:val="24"/>
        </w:rPr>
        <w:t>14</w:t>
      </w:r>
      <w:r w:rsidRPr="00B201EF">
        <w:rPr>
          <w:i/>
          <w:sz w:val="24"/>
          <w:szCs w:val="24"/>
        </w:rPr>
        <w:fldChar w:fldCharType="end"/>
      </w:r>
      <w:r w:rsidRPr="00B201EF">
        <w:rPr>
          <w:i/>
          <w:sz w:val="24"/>
          <w:szCs w:val="24"/>
        </w:rPr>
        <w:t xml:space="preserve"> настоящего Извещения, может составлять доли процента.  </w:t>
      </w:r>
    </w:p>
    <w:p w:rsidR="00E57110" w:rsidRPr="00B201EF" w:rsidRDefault="00391ABE" w:rsidP="006E0F55">
      <w:pPr>
        <w:pStyle w:val="afe"/>
        <w:numPr>
          <w:ilvl w:val="0"/>
          <w:numId w:val="4"/>
        </w:numPr>
        <w:tabs>
          <w:tab w:val="left" w:pos="1080"/>
        </w:tabs>
        <w:spacing w:line="240" w:lineRule="auto"/>
        <w:rPr>
          <w:sz w:val="24"/>
          <w:szCs w:val="24"/>
        </w:rPr>
      </w:pPr>
      <w:bookmarkStart w:id="33" w:name="_Ref440964833"/>
      <w:r w:rsidRPr="00B201EF">
        <w:rPr>
          <w:b/>
          <w:sz w:val="24"/>
          <w:szCs w:val="24"/>
        </w:rPr>
        <w:t>Форма и порядок оплаты:</w:t>
      </w:r>
      <w:r w:rsidRPr="00B201EF">
        <w:rPr>
          <w:sz w:val="24"/>
          <w:szCs w:val="24"/>
        </w:rPr>
        <w:t xml:space="preserve"> </w:t>
      </w:r>
      <w:bookmarkEnd w:id="33"/>
      <w:r w:rsidR="002B0C2A" w:rsidRPr="00B201EF">
        <w:rPr>
          <w:iCs/>
          <w:sz w:val="24"/>
          <w:szCs w:val="24"/>
        </w:rPr>
        <w:t xml:space="preserve">безналичный расчет, оплата производится в течение 7 (семи) рабочих дней с момента подписания Сторонами </w:t>
      </w:r>
      <w:r w:rsidR="002B0C2A" w:rsidRPr="00B201EF">
        <w:rPr>
          <w:sz w:val="24"/>
          <w:szCs w:val="24"/>
        </w:rPr>
        <w:t>Акта приемки выполненных работ и иных документов, предусмотренных договором(</w:t>
      </w:r>
      <w:proofErr w:type="spellStart"/>
      <w:r w:rsidR="002B0C2A" w:rsidRPr="00B201EF">
        <w:rPr>
          <w:sz w:val="24"/>
          <w:szCs w:val="24"/>
        </w:rPr>
        <w:t>ами</w:t>
      </w:r>
      <w:proofErr w:type="spellEnd"/>
      <w:r w:rsidR="002B0C2A" w:rsidRPr="00B201EF">
        <w:rPr>
          <w:sz w:val="24"/>
          <w:szCs w:val="24"/>
        </w:rPr>
        <w:t>)</w:t>
      </w:r>
      <w:r w:rsidR="002B0C2A" w:rsidRPr="00B201EF">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B201EF">
        <w:rPr>
          <w:iCs/>
          <w:sz w:val="24"/>
          <w:szCs w:val="24"/>
        </w:rPr>
        <w:t>.</w:t>
      </w:r>
    </w:p>
    <w:p w:rsidR="005C42E5" w:rsidRPr="00B201EF" w:rsidRDefault="005C42E5" w:rsidP="006E0F55">
      <w:pPr>
        <w:pStyle w:val="afe"/>
        <w:numPr>
          <w:ilvl w:val="0"/>
          <w:numId w:val="4"/>
        </w:numPr>
        <w:tabs>
          <w:tab w:val="left" w:pos="1080"/>
        </w:tabs>
        <w:spacing w:line="240" w:lineRule="auto"/>
        <w:rPr>
          <w:sz w:val="24"/>
          <w:szCs w:val="24"/>
        </w:rPr>
      </w:pPr>
      <w:r w:rsidRPr="00B201EF">
        <w:rPr>
          <w:sz w:val="24"/>
          <w:szCs w:val="24"/>
        </w:rPr>
        <w:t>В случае</w:t>
      </w:r>
      <w:proofErr w:type="gramStart"/>
      <w:r w:rsidRPr="00B201EF">
        <w:rPr>
          <w:sz w:val="24"/>
          <w:szCs w:val="24"/>
        </w:rPr>
        <w:t>,</w:t>
      </w:r>
      <w:proofErr w:type="gramEnd"/>
      <w:r w:rsidRPr="00B201EF">
        <w:rPr>
          <w:sz w:val="24"/>
          <w:szCs w:val="24"/>
        </w:rPr>
        <w:t xml:space="preserve"> если сроки выполнения работ, форма и порядок оплаты, указанные в </w:t>
      </w:r>
      <w:proofErr w:type="spellStart"/>
      <w:r w:rsidRPr="00B201EF">
        <w:rPr>
          <w:sz w:val="24"/>
          <w:szCs w:val="24"/>
        </w:rPr>
        <w:t>п.п</w:t>
      </w:r>
      <w:proofErr w:type="spellEnd"/>
      <w:r w:rsidRPr="00B201EF">
        <w:rPr>
          <w:sz w:val="24"/>
          <w:szCs w:val="24"/>
        </w:rPr>
        <w:t xml:space="preserve">. </w:t>
      </w:r>
      <w:r w:rsidRPr="00B201EF">
        <w:rPr>
          <w:sz w:val="24"/>
          <w:szCs w:val="24"/>
        </w:rPr>
        <w:fldChar w:fldCharType="begin"/>
      </w:r>
      <w:r w:rsidRPr="00B201EF">
        <w:rPr>
          <w:sz w:val="24"/>
          <w:szCs w:val="24"/>
        </w:rPr>
        <w:instrText xml:space="preserve"> REF _Ref440965584 \r \h </w:instrText>
      </w:r>
      <w:r w:rsidR="002B0C2A" w:rsidRPr="00B201EF">
        <w:rPr>
          <w:sz w:val="24"/>
          <w:szCs w:val="24"/>
        </w:rPr>
        <w:instrText xml:space="preserve"> \* MERGEFORMAT </w:instrText>
      </w:r>
      <w:r w:rsidRPr="00B201EF">
        <w:rPr>
          <w:sz w:val="24"/>
          <w:szCs w:val="24"/>
        </w:rPr>
      </w:r>
      <w:r w:rsidRPr="00B201EF">
        <w:rPr>
          <w:sz w:val="24"/>
          <w:szCs w:val="24"/>
        </w:rPr>
        <w:fldChar w:fldCharType="separate"/>
      </w:r>
      <w:r w:rsidR="00015365" w:rsidRPr="00B201EF">
        <w:rPr>
          <w:sz w:val="24"/>
          <w:szCs w:val="24"/>
        </w:rPr>
        <w:t>12</w:t>
      </w:r>
      <w:r w:rsidRPr="00B201EF">
        <w:rPr>
          <w:sz w:val="24"/>
          <w:szCs w:val="24"/>
        </w:rPr>
        <w:fldChar w:fldCharType="end"/>
      </w:r>
      <w:r w:rsidRPr="00B201EF">
        <w:rPr>
          <w:sz w:val="24"/>
          <w:szCs w:val="24"/>
        </w:rPr>
        <w:t xml:space="preserve">, </w:t>
      </w:r>
      <w:r w:rsidRPr="00B201EF">
        <w:rPr>
          <w:sz w:val="24"/>
          <w:szCs w:val="24"/>
        </w:rPr>
        <w:fldChar w:fldCharType="begin"/>
      </w:r>
      <w:r w:rsidRPr="00B201EF">
        <w:rPr>
          <w:sz w:val="24"/>
          <w:szCs w:val="24"/>
        </w:rPr>
        <w:instrText xml:space="preserve"> REF _Ref440964833 \r \h </w:instrText>
      </w:r>
      <w:r w:rsidR="002B0C2A" w:rsidRPr="00B201EF">
        <w:rPr>
          <w:sz w:val="24"/>
          <w:szCs w:val="24"/>
        </w:rPr>
        <w:instrText xml:space="preserve"> \* MERGEFORMAT </w:instrText>
      </w:r>
      <w:r w:rsidRPr="00B201EF">
        <w:rPr>
          <w:sz w:val="24"/>
          <w:szCs w:val="24"/>
        </w:rPr>
      </w:r>
      <w:r w:rsidRPr="00B201EF">
        <w:rPr>
          <w:sz w:val="24"/>
          <w:szCs w:val="24"/>
        </w:rPr>
        <w:fldChar w:fldCharType="separate"/>
      </w:r>
      <w:r w:rsidR="00015365" w:rsidRPr="00B201EF">
        <w:rPr>
          <w:sz w:val="24"/>
          <w:szCs w:val="24"/>
        </w:rPr>
        <w:t>16</w:t>
      </w:r>
      <w:r w:rsidRPr="00B201EF">
        <w:rPr>
          <w:sz w:val="24"/>
          <w:szCs w:val="24"/>
        </w:rPr>
        <w:fldChar w:fldCharType="end"/>
      </w:r>
      <w:r w:rsidRPr="00B201EF">
        <w:rPr>
          <w:sz w:val="24"/>
          <w:szCs w:val="24"/>
        </w:rPr>
        <w:t xml:space="preserve"> настоящей Документации, противоречат соответствующим срокам выполнения работ, форме и порядку оплаты, </w:t>
      </w:r>
      <w:r w:rsidR="00FD25B3" w:rsidRPr="00B201EF">
        <w:rPr>
          <w:sz w:val="24"/>
          <w:szCs w:val="24"/>
        </w:rPr>
        <w:t>указанным в Техническом задании (Приложение №1) и/или проекте Договора (Приложение №2),</w:t>
      </w:r>
      <w:r w:rsidRPr="00B201EF">
        <w:rPr>
          <w:sz w:val="24"/>
          <w:szCs w:val="24"/>
        </w:rPr>
        <w:t xml:space="preserve"> Участники при подготовке Заявок должны руководствоваться условиями, указанными в </w:t>
      </w:r>
      <w:proofErr w:type="spellStart"/>
      <w:r w:rsidRPr="00B201EF">
        <w:rPr>
          <w:sz w:val="24"/>
          <w:szCs w:val="24"/>
        </w:rPr>
        <w:t>п.п</w:t>
      </w:r>
      <w:proofErr w:type="spellEnd"/>
      <w:r w:rsidRPr="00B201EF">
        <w:rPr>
          <w:sz w:val="24"/>
          <w:szCs w:val="24"/>
        </w:rPr>
        <w:t xml:space="preserve">. </w:t>
      </w:r>
      <w:r w:rsidRPr="00B201EF">
        <w:rPr>
          <w:sz w:val="24"/>
          <w:szCs w:val="24"/>
        </w:rPr>
        <w:fldChar w:fldCharType="begin"/>
      </w:r>
      <w:r w:rsidRPr="00B201EF">
        <w:rPr>
          <w:sz w:val="24"/>
          <w:szCs w:val="24"/>
        </w:rPr>
        <w:instrText xml:space="preserve"> REF _Ref440965584 \r \h </w:instrText>
      </w:r>
      <w:r w:rsidR="003052B7" w:rsidRPr="00B201EF">
        <w:rPr>
          <w:sz w:val="24"/>
          <w:szCs w:val="24"/>
        </w:rPr>
        <w:instrText xml:space="preserve"> \* MERGEFORMAT </w:instrText>
      </w:r>
      <w:r w:rsidRPr="00B201EF">
        <w:rPr>
          <w:sz w:val="24"/>
          <w:szCs w:val="24"/>
        </w:rPr>
      </w:r>
      <w:r w:rsidRPr="00B201EF">
        <w:rPr>
          <w:sz w:val="24"/>
          <w:szCs w:val="24"/>
        </w:rPr>
        <w:fldChar w:fldCharType="separate"/>
      </w:r>
      <w:r w:rsidR="00015365" w:rsidRPr="00B201EF">
        <w:rPr>
          <w:sz w:val="24"/>
          <w:szCs w:val="24"/>
        </w:rPr>
        <w:t>12</w:t>
      </w:r>
      <w:r w:rsidRPr="00B201EF">
        <w:rPr>
          <w:sz w:val="24"/>
          <w:szCs w:val="24"/>
        </w:rPr>
        <w:fldChar w:fldCharType="end"/>
      </w:r>
      <w:r w:rsidRPr="00B201EF">
        <w:rPr>
          <w:sz w:val="24"/>
          <w:szCs w:val="24"/>
        </w:rPr>
        <w:t xml:space="preserve">, </w:t>
      </w:r>
      <w:r w:rsidRPr="00B201EF">
        <w:rPr>
          <w:sz w:val="24"/>
          <w:szCs w:val="24"/>
        </w:rPr>
        <w:fldChar w:fldCharType="begin"/>
      </w:r>
      <w:r w:rsidRPr="00B201EF">
        <w:rPr>
          <w:sz w:val="24"/>
          <w:szCs w:val="24"/>
        </w:rPr>
        <w:instrText xml:space="preserve"> REF _Ref440964833 \r \h </w:instrText>
      </w:r>
      <w:r w:rsidR="003052B7" w:rsidRPr="00B201EF">
        <w:rPr>
          <w:sz w:val="24"/>
          <w:szCs w:val="24"/>
        </w:rPr>
        <w:instrText xml:space="preserve"> \* MERGEFORMAT </w:instrText>
      </w:r>
      <w:r w:rsidRPr="00B201EF">
        <w:rPr>
          <w:sz w:val="24"/>
          <w:szCs w:val="24"/>
        </w:rPr>
      </w:r>
      <w:r w:rsidRPr="00B201EF">
        <w:rPr>
          <w:sz w:val="24"/>
          <w:szCs w:val="24"/>
        </w:rPr>
        <w:fldChar w:fldCharType="separate"/>
      </w:r>
      <w:r w:rsidR="00015365" w:rsidRPr="00B201EF">
        <w:rPr>
          <w:sz w:val="24"/>
          <w:szCs w:val="24"/>
        </w:rPr>
        <w:t>16</w:t>
      </w:r>
      <w:r w:rsidRPr="00B201EF">
        <w:rPr>
          <w:sz w:val="24"/>
          <w:szCs w:val="24"/>
        </w:rPr>
        <w:fldChar w:fldCharType="end"/>
      </w:r>
      <w:r w:rsidRPr="00B201EF">
        <w:rPr>
          <w:sz w:val="24"/>
          <w:szCs w:val="24"/>
        </w:rPr>
        <w:t xml:space="preserve"> настоящей Документации.</w:t>
      </w:r>
    </w:p>
    <w:p w:rsidR="00391ABE" w:rsidRPr="00B201EF" w:rsidRDefault="008B62FD" w:rsidP="006E0F55">
      <w:pPr>
        <w:pStyle w:val="afe"/>
        <w:numPr>
          <w:ilvl w:val="0"/>
          <w:numId w:val="4"/>
        </w:numPr>
        <w:tabs>
          <w:tab w:val="left" w:pos="1080"/>
        </w:tabs>
        <w:spacing w:line="240" w:lineRule="auto"/>
        <w:rPr>
          <w:sz w:val="24"/>
          <w:szCs w:val="24"/>
        </w:rPr>
      </w:pPr>
      <w:r w:rsidRPr="00B201EF">
        <w:rPr>
          <w:sz w:val="24"/>
          <w:szCs w:val="24"/>
        </w:rPr>
        <w:t xml:space="preserve">Участник должен указать в составе своей Заявки конкретные условия </w:t>
      </w:r>
      <w:r w:rsidR="009D200F" w:rsidRPr="00B201EF">
        <w:rPr>
          <w:sz w:val="24"/>
          <w:szCs w:val="24"/>
        </w:rPr>
        <w:t xml:space="preserve">выполнения работ </w:t>
      </w:r>
      <w:r w:rsidRPr="00B201EF">
        <w:rPr>
          <w:sz w:val="24"/>
          <w:szCs w:val="24"/>
        </w:rPr>
        <w:t>не хуже условий</w:t>
      </w:r>
      <w:r w:rsidR="00303667" w:rsidRPr="00B201EF">
        <w:rPr>
          <w:sz w:val="24"/>
          <w:szCs w:val="24"/>
        </w:rPr>
        <w:t>,</w:t>
      </w:r>
      <w:r w:rsidRPr="00B201EF">
        <w:rPr>
          <w:sz w:val="24"/>
          <w:szCs w:val="24"/>
        </w:rPr>
        <w:t xml:space="preserve"> указанных в п.</w:t>
      </w:r>
      <w:r w:rsidR="009D200F" w:rsidRPr="00B201EF">
        <w:rPr>
          <w:sz w:val="24"/>
          <w:szCs w:val="24"/>
        </w:rPr>
        <w:t xml:space="preserve"> </w:t>
      </w:r>
      <w:r w:rsidR="009D200F" w:rsidRPr="00B201EF">
        <w:rPr>
          <w:sz w:val="24"/>
          <w:szCs w:val="24"/>
        </w:rPr>
        <w:fldChar w:fldCharType="begin"/>
      </w:r>
      <w:r w:rsidR="009D200F" w:rsidRPr="00B201EF">
        <w:rPr>
          <w:sz w:val="24"/>
          <w:szCs w:val="24"/>
        </w:rPr>
        <w:instrText xml:space="preserve"> REF _Ref440965584 \r \h  \* MERGEFORMAT </w:instrText>
      </w:r>
      <w:r w:rsidR="009D200F" w:rsidRPr="00B201EF">
        <w:rPr>
          <w:sz w:val="24"/>
          <w:szCs w:val="24"/>
        </w:rPr>
      </w:r>
      <w:r w:rsidR="009D200F" w:rsidRPr="00B201EF">
        <w:rPr>
          <w:sz w:val="24"/>
          <w:szCs w:val="24"/>
        </w:rPr>
        <w:fldChar w:fldCharType="separate"/>
      </w:r>
      <w:r w:rsidR="00015365" w:rsidRPr="00B201EF">
        <w:rPr>
          <w:sz w:val="24"/>
          <w:szCs w:val="24"/>
        </w:rPr>
        <w:t>12</w:t>
      </w:r>
      <w:r w:rsidR="009D200F" w:rsidRPr="00B201EF">
        <w:rPr>
          <w:sz w:val="24"/>
          <w:szCs w:val="24"/>
        </w:rPr>
        <w:fldChar w:fldCharType="end"/>
      </w:r>
      <w:r w:rsidR="002979B1" w:rsidRPr="00B201EF">
        <w:rPr>
          <w:sz w:val="24"/>
          <w:szCs w:val="24"/>
        </w:rPr>
        <w:t>.</w:t>
      </w:r>
    </w:p>
    <w:p w:rsidR="00592424" w:rsidRPr="00B201EF"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201EF">
        <w:rPr>
          <w:sz w:val="24"/>
          <w:szCs w:val="24"/>
        </w:rPr>
        <w:t>П</w:t>
      </w:r>
      <w:r w:rsidR="00573F97" w:rsidRPr="00B201EF">
        <w:rPr>
          <w:sz w:val="24"/>
          <w:szCs w:val="24"/>
        </w:rPr>
        <w:t xml:space="preserve">редложенная Участником в Заявке </w:t>
      </w:r>
      <w:r w:rsidR="00573F97" w:rsidRPr="00B201EF">
        <w:rPr>
          <w:spacing w:val="-2"/>
          <w:sz w:val="24"/>
          <w:szCs w:val="24"/>
        </w:rPr>
        <w:t>(Форма 1</w:t>
      </w:r>
      <w:r w:rsidR="00573F97" w:rsidRPr="00B201EF">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201EF">
        <w:rPr>
          <w:sz w:val="24"/>
          <w:szCs w:val="24"/>
        </w:rPr>
        <w:t>.</w:t>
      </w:r>
    </w:p>
    <w:p w:rsidR="0072453A" w:rsidRPr="00B201EF" w:rsidRDefault="0072453A" w:rsidP="0072453A">
      <w:pPr>
        <w:pStyle w:val="afe"/>
        <w:numPr>
          <w:ilvl w:val="0"/>
          <w:numId w:val="4"/>
        </w:numPr>
        <w:tabs>
          <w:tab w:val="left" w:pos="1080"/>
        </w:tabs>
        <w:spacing w:line="240" w:lineRule="auto"/>
        <w:rPr>
          <w:sz w:val="24"/>
          <w:szCs w:val="24"/>
        </w:rPr>
      </w:pPr>
      <w:bookmarkStart w:id="37" w:name="_Ref114676311"/>
      <w:r w:rsidRPr="00B201EF">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B201EF" w:rsidRDefault="0072453A" w:rsidP="0072453A">
      <w:pPr>
        <w:spacing w:before="120" w:line="240" w:lineRule="auto"/>
        <w:rPr>
          <w:sz w:val="24"/>
          <w:szCs w:val="24"/>
        </w:rPr>
      </w:pPr>
      <w:r w:rsidRPr="00B201EF">
        <w:rPr>
          <w:sz w:val="24"/>
          <w:szCs w:val="24"/>
        </w:rPr>
        <w:t>Заявка подается в электронной форме с использованием функционала и в соответствии с Регламентом работы ЕЭТП.</w:t>
      </w:r>
    </w:p>
    <w:p w:rsidR="0072453A" w:rsidRPr="00B201EF" w:rsidRDefault="0072453A" w:rsidP="0072453A">
      <w:pPr>
        <w:spacing w:before="120" w:line="240" w:lineRule="auto"/>
        <w:ind w:left="567" w:firstLine="0"/>
        <w:rPr>
          <w:b/>
          <w:sz w:val="24"/>
          <w:szCs w:val="24"/>
        </w:rPr>
      </w:pPr>
      <w:r w:rsidRPr="00B201EF">
        <w:rPr>
          <w:sz w:val="24"/>
          <w:szCs w:val="24"/>
        </w:rPr>
        <w:t xml:space="preserve">Дата начала срока подачи заявок: </w:t>
      </w:r>
      <w:r w:rsidR="00FE4133" w:rsidRPr="00B201EF">
        <w:rPr>
          <w:b/>
          <w:sz w:val="24"/>
          <w:szCs w:val="24"/>
        </w:rPr>
        <w:t>03</w:t>
      </w:r>
      <w:r w:rsidRPr="00B201EF">
        <w:rPr>
          <w:b/>
          <w:sz w:val="24"/>
          <w:szCs w:val="24"/>
        </w:rPr>
        <w:t xml:space="preserve"> </w:t>
      </w:r>
      <w:r w:rsidR="00FE4133" w:rsidRPr="00B201EF">
        <w:rPr>
          <w:b/>
          <w:sz w:val="24"/>
          <w:szCs w:val="24"/>
        </w:rPr>
        <w:t>августа</w:t>
      </w:r>
      <w:r w:rsidRPr="00B201EF">
        <w:rPr>
          <w:b/>
          <w:sz w:val="24"/>
          <w:szCs w:val="24"/>
        </w:rPr>
        <w:t xml:space="preserve"> </w:t>
      </w:r>
      <w:r w:rsidR="00501202" w:rsidRPr="00B201EF">
        <w:rPr>
          <w:b/>
          <w:sz w:val="24"/>
          <w:szCs w:val="24"/>
        </w:rPr>
        <w:t>202</w:t>
      </w:r>
      <w:r w:rsidR="00532E5A" w:rsidRPr="00B201EF">
        <w:rPr>
          <w:b/>
          <w:sz w:val="24"/>
          <w:szCs w:val="24"/>
        </w:rPr>
        <w:t>6</w:t>
      </w:r>
      <w:r w:rsidRPr="00B201EF">
        <w:rPr>
          <w:sz w:val="24"/>
          <w:szCs w:val="24"/>
        </w:rPr>
        <w:t xml:space="preserve"> </w:t>
      </w:r>
      <w:r w:rsidRPr="00B201EF">
        <w:rPr>
          <w:b/>
          <w:sz w:val="24"/>
          <w:szCs w:val="24"/>
        </w:rPr>
        <w:t>года;</w:t>
      </w:r>
    </w:p>
    <w:p w:rsidR="0072453A" w:rsidRPr="00B201EF" w:rsidRDefault="0072453A" w:rsidP="0072453A">
      <w:pPr>
        <w:spacing w:line="240" w:lineRule="auto"/>
        <w:ind w:left="567" w:firstLine="0"/>
        <w:rPr>
          <w:b/>
          <w:sz w:val="24"/>
          <w:szCs w:val="24"/>
        </w:rPr>
      </w:pPr>
      <w:bookmarkStart w:id="38" w:name="_Ref5788987"/>
      <w:r w:rsidRPr="00B201EF">
        <w:rPr>
          <w:sz w:val="24"/>
          <w:szCs w:val="24"/>
        </w:rPr>
        <w:t xml:space="preserve">Дата и время окончания срока, последний день срока подачи Заявок: </w:t>
      </w:r>
      <w:r w:rsidR="00FE4133" w:rsidRPr="00B201EF">
        <w:rPr>
          <w:b/>
          <w:sz w:val="24"/>
          <w:szCs w:val="24"/>
        </w:rPr>
        <w:t>06</w:t>
      </w:r>
      <w:r w:rsidRPr="00B201EF">
        <w:rPr>
          <w:b/>
          <w:sz w:val="24"/>
          <w:szCs w:val="24"/>
        </w:rPr>
        <w:t xml:space="preserve"> </w:t>
      </w:r>
      <w:r w:rsidR="00FE4133" w:rsidRPr="00B201EF">
        <w:rPr>
          <w:b/>
          <w:sz w:val="24"/>
          <w:szCs w:val="24"/>
        </w:rPr>
        <w:t>августа</w:t>
      </w:r>
      <w:r w:rsidRPr="00B201EF">
        <w:rPr>
          <w:b/>
          <w:sz w:val="24"/>
          <w:szCs w:val="24"/>
        </w:rPr>
        <w:t xml:space="preserve"> </w:t>
      </w:r>
      <w:r w:rsidR="00532E5A" w:rsidRPr="00B201EF">
        <w:rPr>
          <w:b/>
          <w:sz w:val="24"/>
          <w:szCs w:val="24"/>
        </w:rPr>
        <w:t>2026</w:t>
      </w:r>
      <w:r w:rsidR="00532E5A" w:rsidRPr="00B201EF">
        <w:rPr>
          <w:sz w:val="24"/>
          <w:szCs w:val="24"/>
        </w:rPr>
        <w:t xml:space="preserve"> </w:t>
      </w:r>
      <w:r w:rsidRPr="00B201EF">
        <w:rPr>
          <w:b/>
          <w:sz w:val="24"/>
          <w:szCs w:val="24"/>
        </w:rPr>
        <w:t xml:space="preserve">года </w:t>
      </w:r>
      <w:r w:rsidR="00933EB4" w:rsidRPr="00B201EF">
        <w:rPr>
          <w:b/>
          <w:sz w:val="24"/>
          <w:szCs w:val="24"/>
        </w:rPr>
        <w:t>1</w:t>
      </w:r>
      <w:r w:rsidR="00E44A8F" w:rsidRPr="00B201EF">
        <w:rPr>
          <w:b/>
          <w:sz w:val="24"/>
          <w:szCs w:val="24"/>
        </w:rPr>
        <w:t>1</w:t>
      </w:r>
      <w:r w:rsidRPr="00B201EF">
        <w:rPr>
          <w:b/>
          <w:sz w:val="24"/>
          <w:szCs w:val="24"/>
        </w:rPr>
        <w:t>:00 (время московское).</w:t>
      </w:r>
      <w:bookmarkEnd w:id="38"/>
    </w:p>
    <w:p w:rsidR="0072453A" w:rsidRPr="00B201EF" w:rsidRDefault="0072453A" w:rsidP="0072453A">
      <w:pPr>
        <w:spacing w:line="240" w:lineRule="auto"/>
        <w:ind w:left="567" w:firstLine="0"/>
        <w:rPr>
          <w:sz w:val="24"/>
          <w:szCs w:val="24"/>
        </w:rPr>
      </w:pPr>
      <w:r w:rsidRPr="00B201EF">
        <w:rPr>
          <w:sz w:val="24"/>
          <w:szCs w:val="24"/>
        </w:rPr>
        <w:t xml:space="preserve">Рассмотрение заявок: </w:t>
      </w:r>
    </w:p>
    <w:p w:rsidR="0072453A" w:rsidRPr="00B201EF" w:rsidRDefault="0072453A" w:rsidP="0072453A">
      <w:pPr>
        <w:pStyle w:val="Default"/>
        <w:tabs>
          <w:tab w:val="left" w:pos="0"/>
        </w:tabs>
        <w:ind w:firstLine="567"/>
        <w:jc w:val="both"/>
        <w:rPr>
          <w:color w:val="auto"/>
        </w:rPr>
      </w:pPr>
      <w:r w:rsidRPr="00B201EF">
        <w:rPr>
          <w:color w:val="auto"/>
        </w:rPr>
        <w:t>Дата начала проведения этапа: с момента окончания срока подачи Заявок.</w:t>
      </w:r>
    </w:p>
    <w:p w:rsidR="0072453A" w:rsidRPr="00B201EF" w:rsidRDefault="0072453A" w:rsidP="0072453A">
      <w:pPr>
        <w:pStyle w:val="Default"/>
        <w:tabs>
          <w:tab w:val="left" w:pos="0"/>
        </w:tabs>
        <w:ind w:firstLine="567"/>
        <w:jc w:val="both"/>
        <w:rPr>
          <w:color w:val="auto"/>
        </w:rPr>
      </w:pPr>
      <w:r w:rsidRPr="00B201EF">
        <w:rPr>
          <w:color w:val="auto"/>
        </w:rPr>
        <w:t xml:space="preserve">Дата проведения этапа: </w:t>
      </w:r>
      <w:r w:rsidR="00FE4133" w:rsidRPr="00B201EF">
        <w:rPr>
          <w:b/>
          <w:color w:val="auto"/>
        </w:rPr>
        <w:t>10</w:t>
      </w:r>
      <w:r w:rsidRPr="00B201EF">
        <w:rPr>
          <w:b/>
          <w:color w:val="auto"/>
        </w:rPr>
        <w:t xml:space="preserve"> </w:t>
      </w:r>
      <w:r w:rsidR="004D514A" w:rsidRPr="00B201EF">
        <w:rPr>
          <w:b/>
          <w:color w:val="auto"/>
        </w:rPr>
        <w:t>августа</w:t>
      </w:r>
      <w:r w:rsidRPr="00B201EF">
        <w:rPr>
          <w:b/>
          <w:color w:val="auto"/>
        </w:rPr>
        <w:t xml:space="preserve"> </w:t>
      </w:r>
      <w:r w:rsidR="00532E5A" w:rsidRPr="00B201EF">
        <w:rPr>
          <w:b/>
        </w:rPr>
        <w:t>2026</w:t>
      </w:r>
      <w:r w:rsidR="00532E5A" w:rsidRPr="00B201EF">
        <w:t xml:space="preserve"> </w:t>
      </w:r>
      <w:r w:rsidRPr="00B201EF">
        <w:rPr>
          <w:b/>
          <w:color w:val="auto"/>
        </w:rPr>
        <w:t>года</w:t>
      </w:r>
      <w:r w:rsidRPr="00B201EF">
        <w:rPr>
          <w:color w:val="auto"/>
        </w:rPr>
        <w:t>.</w:t>
      </w:r>
    </w:p>
    <w:p w:rsidR="0072453A" w:rsidRPr="00B201EF" w:rsidRDefault="0072453A" w:rsidP="0072453A">
      <w:pPr>
        <w:spacing w:line="240" w:lineRule="auto"/>
        <w:ind w:left="567" w:firstLine="0"/>
        <w:rPr>
          <w:b/>
          <w:sz w:val="24"/>
          <w:szCs w:val="24"/>
        </w:rPr>
      </w:pPr>
      <w:r w:rsidRPr="00B201EF">
        <w:rPr>
          <w:sz w:val="24"/>
          <w:szCs w:val="24"/>
        </w:rPr>
        <w:t xml:space="preserve">Подведение итогов закупки: </w:t>
      </w:r>
      <w:r w:rsidR="00FE4133" w:rsidRPr="00B201EF">
        <w:rPr>
          <w:b/>
          <w:sz w:val="24"/>
          <w:szCs w:val="24"/>
        </w:rPr>
        <w:t>1</w:t>
      </w:r>
      <w:r w:rsidR="004D514A" w:rsidRPr="00B201EF">
        <w:rPr>
          <w:b/>
          <w:sz w:val="24"/>
          <w:szCs w:val="24"/>
        </w:rPr>
        <w:t>3</w:t>
      </w:r>
      <w:r w:rsidRPr="00B201EF">
        <w:rPr>
          <w:b/>
          <w:sz w:val="24"/>
          <w:szCs w:val="24"/>
        </w:rPr>
        <w:t xml:space="preserve"> </w:t>
      </w:r>
      <w:r w:rsidR="004D514A" w:rsidRPr="00B201EF">
        <w:rPr>
          <w:b/>
          <w:sz w:val="24"/>
          <w:szCs w:val="24"/>
        </w:rPr>
        <w:t>августа</w:t>
      </w:r>
      <w:r w:rsidRPr="00B201EF">
        <w:rPr>
          <w:b/>
          <w:sz w:val="24"/>
          <w:szCs w:val="24"/>
        </w:rPr>
        <w:t xml:space="preserve"> </w:t>
      </w:r>
      <w:r w:rsidR="00532E5A" w:rsidRPr="00B201EF">
        <w:rPr>
          <w:b/>
          <w:sz w:val="24"/>
          <w:szCs w:val="24"/>
        </w:rPr>
        <w:t>2026</w:t>
      </w:r>
      <w:r w:rsidR="00532E5A" w:rsidRPr="00B201EF">
        <w:rPr>
          <w:sz w:val="24"/>
          <w:szCs w:val="24"/>
        </w:rPr>
        <w:t xml:space="preserve"> </w:t>
      </w:r>
      <w:r w:rsidRPr="00B201EF">
        <w:rPr>
          <w:b/>
          <w:sz w:val="24"/>
          <w:szCs w:val="24"/>
        </w:rPr>
        <w:t>года.</w:t>
      </w:r>
    </w:p>
    <w:p w:rsidR="0072453A" w:rsidRPr="00B201EF" w:rsidRDefault="0072453A" w:rsidP="0072453A">
      <w:pPr>
        <w:pStyle w:val="afe"/>
        <w:numPr>
          <w:ilvl w:val="0"/>
          <w:numId w:val="4"/>
        </w:numPr>
        <w:tabs>
          <w:tab w:val="left" w:pos="1080"/>
        </w:tabs>
        <w:spacing w:before="240" w:line="240" w:lineRule="auto"/>
        <w:rPr>
          <w:b/>
          <w:sz w:val="24"/>
          <w:szCs w:val="24"/>
        </w:rPr>
      </w:pPr>
      <w:bookmarkStart w:id="39" w:name="_Ref5977403"/>
      <w:r w:rsidRPr="00B201EF">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B201EF" w:rsidRDefault="00FE4133" w:rsidP="0072453A">
      <w:pPr>
        <w:pStyle w:val="Default"/>
        <w:tabs>
          <w:tab w:val="left" w:pos="0"/>
        </w:tabs>
        <w:spacing w:before="120" w:after="120"/>
        <w:ind w:firstLine="567"/>
        <w:jc w:val="both"/>
        <w:rPr>
          <w:b/>
        </w:rPr>
      </w:pPr>
      <w:r w:rsidRPr="00B201EF">
        <w:rPr>
          <w:b/>
        </w:rPr>
        <w:t>05</w:t>
      </w:r>
      <w:r w:rsidR="0072453A" w:rsidRPr="00B201EF">
        <w:rPr>
          <w:b/>
        </w:rPr>
        <w:t xml:space="preserve"> </w:t>
      </w:r>
      <w:r w:rsidRPr="00B201EF">
        <w:rPr>
          <w:b/>
        </w:rPr>
        <w:t>августа</w:t>
      </w:r>
      <w:r w:rsidR="0072453A" w:rsidRPr="00B201EF">
        <w:rPr>
          <w:b/>
        </w:rPr>
        <w:t xml:space="preserve"> </w:t>
      </w:r>
      <w:r w:rsidR="00532E5A" w:rsidRPr="00B201EF">
        <w:rPr>
          <w:b/>
        </w:rPr>
        <w:t>2026</w:t>
      </w:r>
      <w:r w:rsidR="00532E5A" w:rsidRPr="00B201EF">
        <w:t xml:space="preserve"> </w:t>
      </w:r>
      <w:r w:rsidR="0072453A" w:rsidRPr="00B201EF">
        <w:rPr>
          <w:b/>
        </w:rPr>
        <w:t xml:space="preserve">года </w:t>
      </w:r>
      <w:r w:rsidR="00E44A8F" w:rsidRPr="00B201EF">
        <w:rPr>
          <w:b/>
        </w:rPr>
        <w:t>11</w:t>
      </w:r>
      <w:r w:rsidR="0072453A" w:rsidRPr="00B201EF">
        <w:rPr>
          <w:b/>
        </w:rPr>
        <w:t>:00 (время московское).</w:t>
      </w:r>
    </w:p>
    <w:p w:rsidR="008B62FD" w:rsidRPr="00B201EF" w:rsidRDefault="00E44A8F" w:rsidP="00595E94">
      <w:pPr>
        <w:pStyle w:val="afe"/>
        <w:numPr>
          <w:ilvl w:val="0"/>
          <w:numId w:val="4"/>
        </w:numPr>
        <w:tabs>
          <w:tab w:val="left" w:pos="1080"/>
        </w:tabs>
        <w:spacing w:line="240" w:lineRule="auto"/>
        <w:ind w:firstLine="142"/>
        <w:rPr>
          <w:sz w:val="24"/>
          <w:szCs w:val="24"/>
        </w:rPr>
      </w:pPr>
      <w:bookmarkStart w:id="40" w:name="_Ref518554593"/>
      <w:r w:rsidRPr="00B201EF">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w:t>
      </w:r>
      <w:proofErr w:type="spellStart"/>
      <w:r w:rsidRPr="00B201EF">
        <w:rPr>
          <w:sz w:val="24"/>
          <w:szCs w:val="24"/>
        </w:rPr>
        <w:t>техперевооружение</w:t>
      </w:r>
      <w:proofErr w:type="spellEnd"/>
      <w:r w:rsidRPr="00B201EF">
        <w:rPr>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«Россети Центр» № 0002-ЦП-26-2 от 02.04.2026, и заключившие соответствующие соглашения</w:t>
      </w:r>
      <w:r w:rsidR="008B62FD" w:rsidRPr="00B201EF">
        <w:rPr>
          <w:sz w:val="24"/>
          <w:szCs w:val="24"/>
        </w:rPr>
        <w:t>.</w:t>
      </w:r>
      <w:bookmarkEnd w:id="35"/>
      <w:bookmarkEnd w:id="36"/>
      <w:bookmarkEnd w:id="40"/>
    </w:p>
    <w:p w:rsidR="00E57110" w:rsidRPr="00B201EF" w:rsidRDefault="00E57110" w:rsidP="006E0F55">
      <w:pPr>
        <w:numPr>
          <w:ilvl w:val="0"/>
          <w:numId w:val="4"/>
        </w:numPr>
        <w:tabs>
          <w:tab w:val="left" w:pos="3261"/>
        </w:tabs>
        <w:autoSpaceDE w:val="0"/>
        <w:autoSpaceDN w:val="0"/>
        <w:spacing w:before="40" w:line="240" w:lineRule="auto"/>
        <w:rPr>
          <w:sz w:val="24"/>
          <w:szCs w:val="24"/>
        </w:rPr>
      </w:pPr>
      <w:r w:rsidRPr="00B201EF">
        <w:rPr>
          <w:sz w:val="24"/>
          <w:szCs w:val="24"/>
        </w:rPr>
        <w:lastRenderedPageBreak/>
        <w:t xml:space="preserve">Претендовать на победу в </w:t>
      </w:r>
      <w:r w:rsidR="008B62FD" w:rsidRPr="00B201EF">
        <w:rPr>
          <w:sz w:val="24"/>
          <w:szCs w:val="24"/>
        </w:rPr>
        <w:t>данном запросе цен</w:t>
      </w:r>
      <w:r w:rsidRPr="00B201EF">
        <w:rPr>
          <w:sz w:val="24"/>
          <w:szCs w:val="24"/>
        </w:rPr>
        <w:t xml:space="preserve"> может Участник, от</w:t>
      </w:r>
      <w:r w:rsidR="008B62FD" w:rsidRPr="00B201EF">
        <w:rPr>
          <w:sz w:val="24"/>
          <w:szCs w:val="24"/>
        </w:rPr>
        <w:t>вечающий следующим требованиям:</w:t>
      </w:r>
    </w:p>
    <w:p w:rsidR="004F7C5F" w:rsidRPr="00B201EF" w:rsidRDefault="004F7C5F" w:rsidP="002B0C2A">
      <w:pPr>
        <w:widowControl w:val="0"/>
        <w:numPr>
          <w:ilvl w:val="0"/>
          <w:numId w:val="6"/>
        </w:numPr>
        <w:tabs>
          <w:tab w:val="left" w:pos="0"/>
          <w:tab w:val="left" w:pos="1134"/>
        </w:tabs>
        <w:spacing w:line="264" w:lineRule="auto"/>
        <w:ind w:left="1134"/>
        <w:rPr>
          <w:sz w:val="24"/>
          <w:szCs w:val="24"/>
        </w:rPr>
      </w:pPr>
      <w:bookmarkStart w:id="41" w:name="_Ref306032455"/>
      <w:r w:rsidRPr="00B201EF">
        <w:rPr>
          <w:color w:val="000000"/>
          <w:sz w:val="24"/>
          <w:szCs w:val="24"/>
        </w:rPr>
        <w:t xml:space="preserve">должен </w:t>
      </w:r>
      <w:bookmarkStart w:id="42" w:name="_Ref303669099"/>
      <w:r w:rsidRPr="00B201EF">
        <w:rPr>
          <w:color w:val="000000"/>
          <w:sz w:val="24"/>
          <w:szCs w:val="24"/>
        </w:rPr>
        <w:t xml:space="preserve">обладать гражданской правоспособностью в полном объеме для заключения и </w:t>
      </w:r>
      <w:r w:rsidRPr="00B201EF">
        <w:rPr>
          <w:sz w:val="24"/>
          <w:szCs w:val="24"/>
        </w:rPr>
        <w:t>исполнения</w:t>
      </w:r>
      <w:r w:rsidRPr="00B201EF">
        <w:rPr>
          <w:color w:val="000000"/>
          <w:sz w:val="24"/>
          <w:szCs w:val="24"/>
        </w:rPr>
        <w:t xml:space="preserve"> Договора (должен быть зарегистрирован в установленном порядке);</w:t>
      </w:r>
      <w:bookmarkEnd w:id="41"/>
      <w:bookmarkEnd w:id="42"/>
    </w:p>
    <w:p w:rsidR="002B0C2A" w:rsidRPr="00B201EF" w:rsidRDefault="002B0C2A" w:rsidP="002B0C2A">
      <w:pPr>
        <w:widowControl w:val="0"/>
        <w:numPr>
          <w:ilvl w:val="0"/>
          <w:numId w:val="6"/>
        </w:numPr>
        <w:tabs>
          <w:tab w:val="left" w:pos="0"/>
          <w:tab w:val="left" w:pos="1134"/>
        </w:tabs>
        <w:spacing w:line="264" w:lineRule="auto"/>
        <w:ind w:left="1134"/>
        <w:rPr>
          <w:sz w:val="24"/>
          <w:szCs w:val="24"/>
        </w:rPr>
      </w:pPr>
      <w:r w:rsidRPr="00B201EF">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B201EF" w:rsidRDefault="002B0C2A" w:rsidP="002B0C2A">
      <w:pPr>
        <w:widowControl w:val="0"/>
        <w:numPr>
          <w:ilvl w:val="0"/>
          <w:numId w:val="6"/>
        </w:numPr>
        <w:tabs>
          <w:tab w:val="left" w:pos="0"/>
          <w:tab w:val="left" w:pos="1134"/>
        </w:tabs>
        <w:spacing w:line="264" w:lineRule="auto"/>
        <w:ind w:left="1134"/>
        <w:rPr>
          <w:sz w:val="24"/>
          <w:szCs w:val="24"/>
        </w:rPr>
      </w:pPr>
      <w:r w:rsidRPr="00B201EF">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B201EF" w:rsidRDefault="002B0C2A" w:rsidP="002B0C2A">
      <w:pPr>
        <w:widowControl w:val="0"/>
        <w:numPr>
          <w:ilvl w:val="0"/>
          <w:numId w:val="6"/>
        </w:numPr>
        <w:tabs>
          <w:tab w:val="left" w:pos="0"/>
          <w:tab w:val="left" w:pos="1134"/>
        </w:tabs>
        <w:spacing w:line="264" w:lineRule="auto"/>
        <w:ind w:left="1134"/>
        <w:rPr>
          <w:sz w:val="24"/>
          <w:szCs w:val="24"/>
        </w:rPr>
      </w:pPr>
      <w:r w:rsidRPr="00B201EF">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B201EF" w:rsidRDefault="002B0C2A" w:rsidP="002B0C2A">
      <w:pPr>
        <w:widowControl w:val="0"/>
        <w:numPr>
          <w:ilvl w:val="0"/>
          <w:numId w:val="6"/>
        </w:numPr>
        <w:tabs>
          <w:tab w:val="left" w:pos="0"/>
          <w:tab w:val="left" w:pos="1134"/>
        </w:tabs>
        <w:spacing w:line="264" w:lineRule="auto"/>
        <w:ind w:left="1134"/>
        <w:rPr>
          <w:sz w:val="24"/>
          <w:szCs w:val="24"/>
        </w:rPr>
      </w:pPr>
      <w:r w:rsidRPr="00B201EF">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8" w:history="1">
        <w:r w:rsidRPr="00B201EF">
          <w:rPr>
            <w:rStyle w:val="aa"/>
            <w:sz w:val="24"/>
            <w:szCs w:val="24"/>
          </w:rPr>
          <w:t>https://zakupki.gov.ru/epz/dishonestsupplier/search/results.html</w:t>
        </w:r>
      </w:hyperlink>
      <w:r w:rsidRPr="00B201EF">
        <w:rPr>
          <w:sz w:val="24"/>
          <w:szCs w:val="24"/>
        </w:rPr>
        <w:t>);</w:t>
      </w:r>
      <w:r w:rsidR="008728A7" w:rsidRPr="00B201EF">
        <w:rPr>
          <w:sz w:val="24"/>
          <w:szCs w:val="24"/>
        </w:rPr>
        <w:t xml:space="preserve"> </w:t>
      </w:r>
    </w:p>
    <w:p w:rsidR="002B0C2A" w:rsidRPr="00B201EF" w:rsidRDefault="002B0C2A" w:rsidP="002B0C2A">
      <w:pPr>
        <w:widowControl w:val="0"/>
        <w:numPr>
          <w:ilvl w:val="0"/>
          <w:numId w:val="6"/>
        </w:numPr>
        <w:tabs>
          <w:tab w:val="left" w:pos="0"/>
          <w:tab w:val="left" w:pos="1134"/>
        </w:tabs>
        <w:spacing w:line="264" w:lineRule="auto"/>
        <w:ind w:left="1134"/>
        <w:rPr>
          <w:sz w:val="24"/>
          <w:szCs w:val="24"/>
        </w:rPr>
      </w:pPr>
      <w:r w:rsidRPr="00B201EF">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B201EF" w:rsidRDefault="00D84589" w:rsidP="00D84589">
      <w:pPr>
        <w:widowControl w:val="0"/>
        <w:numPr>
          <w:ilvl w:val="0"/>
          <w:numId w:val="6"/>
        </w:numPr>
        <w:tabs>
          <w:tab w:val="left" w:pos="0"/>
          <w:tab w:val="left" w:pos="1134"/>
        </w:tabs>
        <w:spacing w:line="240" w:lineRule="auto"/>
        <w:ind w:left="1134"/>
        <w:rPr>
          <w:sz w:val="24"/>
          <w:szCs w:val="24"/>
        </w:rPr>
      </w:pPr>
      <w:r w:rsidRPr="00B201EF">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B201EF" w:rsidRDefault="003B28BD" w:rsidP="003B28BD">
      <w:pPr>
        <w:pStyle w:val="afe"/>
        <w:numPr>
          <w:ilvl w:val="0"/>
          <w:numId w:val="4"/>
        </w:numPr>
        <w:tabs>
          <w:tab w:val="left" w:pos="1080"/>
        </w:tabs>
        <w:spacing w:line="240" w:lineRule="auto"/>
        <w:rPr>
          <w:sz w:val="24"/>
          <w:szCs w:val="24"/>
        </w:rPr>
      </w:pPr>
      <w:r w:rsidRPr="00B201EF">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B201EF">
        <w:rPr>
          <w:iCs/>
          <w:sz w:val="24"/>
          <w:szCs w:val="24"/>
        </w:rPr>
        <w:t xml:space="preserve">ПАО «Россети </w:t>
      </w:r>
      <w:r w:rsidR="00D01315" w:rsidRPr="00B201EF">
        <w:rPr>
          <w:sz w:val="24"/>
          <w:szCs w:val="24"/>
        </w:rPr>
        <w:t>Центр и Приволжье</w:t>
      </w:r>
      <w:r w:rsidRPr="00B201EF">
        <w:rPr>
          <w:iCs/>
          <w:sz w:val="24"/>
          <w:szCs w:val="24"/>
        </w:rPr>
        <w:t>»</w:t>
      </w:r>
      <w:r w:rsidRPr="00B201EF">
        <w:rPr>
          <w:sz w:val="24"/>
          <w:szCs w:val="24"/>
        </w:rPr>
        <w:t>, его филиалов и ДЗО, а также по заключенным договорам с иными Заказчиками. Под отрицательным опытом понимается:</w:t>
      </w:r>
    </w:p>
    <w:p w:rsidR="003B28BD" w:rsidRPr="00B201EF" w:rsidRDefault="003B28BD" w:rsidP="003B28BD">
      <w:pPr>
        <w:pStyle w:val="af9"/>
        <w:numPr>
          <w:ilvl w:val="0"/>
          <w:numId w:val="0"/>
        </w:numPr>
        <w:tabs>
          <w:tab w:val="num" w:pos="1276"/>
        </w:tabs>
        <w:spacing w:before="60" w:line="240" w:lineRule="auto"/>
        <w:ind w:left="1276" w:hanging="142"/>
        <w:rPr>
          <w:sz w:val="24"/>
          <w:szCs w:val="24"/>
        </w:rPr>
      </w:pPr>
      <w:r w:rsidRPr="00B201EF">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B201EF" w:rsidRDefault="003B28BD" w:rsidP="003B28BD">
      <w:pPr>
        <w:pStyle w:val="af9"/>
        <w:numPr>
          <w:ilvl w:val="0"/>
          <w:numId w:val="0"/>
        </w:numPr>
        <w:tabs>
          <w:tab w:val="num" w:pos="1276"/>
        </w:tabs>
        <w:spacing w:before="60" w:line="240" w:lineRule="auto"/>
        <w:ind w:left="1276" w:hanging="142"/>
        <w:rPr>
          <w:sz w:val="24"/>
          <w:szCs w:val="24"/>
        </w:rPr>
      </w:pPr>
      <w:r w:rsidRPr="00B201EF">
        <w:rPr>
          <w:sz w:val="24"/>
          <w:szCs w:val="24"/>
        </w:rPr>
        <w:t>- несоблюдение сроков окончания работ и сдачи результата работ Заказчику, предусмотренных договором подряда;</w:t>
      </w:r>
    </w:p>
    <w:p w:rsidR="003B28BD" w:rsidRPr="00B201EF" w:rsidRDefault="003B28BD" w:rsidP="003B28BD">
      <w:pPr>
        <w:pStyle w:val="af9"/>
        <w:numPr>
          <w:ilvl w:val="0"/>
          <w:numId w:val="0"/>
        </w:numPr>
        <w:tabs>
          <w:tab w:val="num" w:pos="1276"/>
        </w:tabs>
        <w:spacing w:before="60" w:line="240" w:lineRule="auto"/>
        <w:ind w:left="1276" w:hanging="142"/>
        <w:rPr>
          <w:sz w:val="24"/>
          <w:szCs w:val="24"/>
        </w:rPr>
      </w:pPr>
      <w:r w:rsidRPr="00B201EF">
        <w:rPr>
          <w:sz w:val="24"/>
          <w:szCs w:val="24"/>
        </w:rPr>
        <w:t>- иные нарушения существенных условий заключенных договоров подряда.</w:t>
      </w:r>
    </w:p>
    <w:p w:rsidR="00E57110" w:rsidRPr="00B201EF" w:rsidRDefault="005C42E5" w:rsidP="006E0F55">
      <w:pPr>
        <w:pStyle w:val="afe"/>
        <w:numPr>
          <w:ilvl w:val="0"/>
          <w:numId w:val="4"/>
        </w:numPr>
        <w:tabs>
          <w:tab w:val="left" w:pos="1080"/>
        </w:tabs>
        <w:spacing w:line="240" w:lineRule="auto"/>
        <w:rPr>
          <w:sz w:val="24"/>
          <w:szCs w:val="24"/>
        </w:rPr>
      </w:pPr>
      <w:bookmarkStart w:id="43" w:name="_Ref307493257"/>
      <w:r w:rsidRPr="00B201EF">
        <w:rPr>
          <w:sz w:val="24"/>
          <w:szCs w:val="24"/>
        </w:rPr>
        <w:t>Участник</w:t>
      </w:r>
      <w:r w:rsidR="00E57110" w:rsidRPr="00B201EF">
        <w:rPr>
          <w:sz w:val="24"/>
          <w:szCs w:val="24"/>
        </w:rPr>
        <w:t xml:space="preserve"> имеет право подать только одну </w:t>
      </w:r>
      <w:r w:rsidRPr="00B201EF">
        <w:rPr>
          <w:sz w:val="24"/>
          <w:szCs w:val="24"/>
        </w:rPr>
        <w:t>Заявку</w:t>
      </w:r>
      <w:r w:rsidR="00E57110" w:rsidRPr="00B201EF">
        <w:rPr>
          <w:sz w:val="24"/>
          <w:szCs w:val="24"/>
        </w:rPr>
        <w:t xml:space="preserve">. В случае подачи </w:t>
      </w:r>
      <w:r w:rsidRPr="00B201EF">
        <w:rPr>
          <w:sz w:val="24"/>
          <w:szCs w:val="24"/>
        </w:rPr>
        <w:t>Участником</w:t>
      </w:r>
      <w:r w:rsidR="00E57110" w:rsidRPr="00B201EF">
        <w:rPr>
          <w:sz w:val="24"/>
          <w:szCs w:val="24"/>
        </w:rPr>
        <w:t xml:space="preserve"> нескольких </w:t>
      </w:r>
      <w:r w:rsidRPr="00B201EF">
        <w:rPr>
          <w:sz w:val="24"/>
          <w:szCs w:val="24"/>
        </w:rPr>
        <w:t>Заявок</w:t>
      </w:r>
      <w:r w:rsidR="00E57110" w:rsidRPr="00B201EF">
        <w:rPr>
          <w:sz w:val="24"/>
          <w:szCs w:val="24"/>
        </w:rPr>
        <w:t xml:space="preserve"> все они будут отклонены без рассмотрения по существу.</w:t>
      </w:r>
      <w:bookmarkEnd w:id="43"/>
    </w:p>
    <w:p w:rsidR="0094588A" w:rsidRPr="00B201EF" w:rsidRDefault="0094588A" w:rsidP="0094588A">
      <w:pPr>
        <w:pStyle w:val="afe"/>
        <w:numPr>
          <w:ilvl w:val="0"/>
          <w:numId w:val="4"/>
        </w:numPr>
        <w:tabs>
          <w:tab w:val="left" w:pos="1080"/>
        </w:tabs>
        <w:spacing w:line="240" w:lineRule="auto"/>
        <w:rPr>
          <w:sz w:val="24"/>
          <w:szCs w:val="24"/>
        </w:rPr>
      </w:pPr>
      <w:bookmarkStart w:id="44" w:name="_Ref444161569"/>
      <w:bookmarkStart w:id="45" w:name="_Ref444161478"/>
      <w:r w:rsidRPr="00B201EF">
        <w:rPr>
          <w:sz w:val="24"/>
          <w:szCs w:val="24"/>
        </w:rPr>
        <w:t>Требования к оформлению заявки:</w:t>
      </w:r>
      <w:r w:rsidR="0026600B" w:rsidRPr="00B201EF">
        <w:rPr>
          <w:sz w:val="24"/>
          <w:szCs w:val="24"/>
        </w:rPr>
        <w:t xml:space="preserve"> </w:t>
      </w:r>
    </w:p>
    <w:p w:rsidR="0094588A" w:rsidRPr="00B201EF"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01EF">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sidR="006274EC" w:rsidRPr="00B201EF">
        <w:rPr>
          <w:sz w:val="24"/>
          <w:szCs w:val="24"/>
        </w:rPr>
        <w:fldChar w:fldCharType="begin"/>
      </w:r>
      <w:r w:rsidR="006274EC" w:rsidRPr="00B201EF">
        <w:rPr>
          <w:sz w:val="24"/>
          <w:szCs w:val="24"/>
        </w:rPr>
        <w:instrText xml:space="preserve"> REF _Ref114676311 \r \h </w:instrText>
      </w:r>
      <w:r w:rsidR="006274EC" w:rsidRPr="00B201EF">
        <w:rPr>
          <w:sz w:val="24"/>
          <w:szCs w:val="24"/>
        </w:rPr>
      </w:r>
      <w:r w:rsidR="00B201EF">
        <w:rPr>
          <w:sz w:val="24"/>
          <w:szCs w:val="24"/>
        </w:rPr>
        <w:instrText xml:space="preserve"> \* MERGEFORMAT </w:instrText>
      </w:r>
      <w:r w:rsidR="006274EC" w:rsidRPr="00B201EF">
        <w:rPr>
          <w:sz w:val="24"/>
          <w:szCs w:val="24"/>
        </w:rPr>
        <w:fldChar w:fldCharType="separate"/>
      </w:r>
      <w:r w:rsidR="00015365" w:rsidRPr="00B201EF">
        <w:rPr>
          <w:sz w:val="24"/>
          <w:szCs w:val="24"/>
        </w:rPr>
        <w:t>20</w:t>
      </w:r>
      <w:r w:rsidR="006274EC" w:rsidRPr="00B201EF">
        <w:rPr>
          <w:sz w:val="24"/>
          <w:szCs w:val="24"/>
        </w:rPr>
        <w:fldChar w:fldCharType="end"/>
      </w:r>
      <w:r w:rsidRPr="00B201EF">
        <w:rPr>
          <w:sz w:val="24"/>
          <w:szCs w:val="24"/>
        </w:rPr>
        <w:t>).</w:t>
      </w:r>
      <w:r w:rsidR="0026600B" w:rsidRPr="00B201EF">
        <w:rPr>
          <w:sz w:val="24"/>
          <w:szCs w:val="24"/>
        </w:rPr>
        <w:t xml:space="preserve"> </w:t>
      </w:r>
      <w:r w:rsidRPr="00B201EF">
        <w:rPr>
          <w:sz w:val="24"/>
          <w:szCs w:val="24"/>
        </w:rPr>
        <w:t xml:space="preserve"> </w:t>
      </w:r>
    </w:p>
    <w:p w:rsidR="0094588A" w:rsidRPr="00B201EF"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01EF">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w:t>
      </w:r>
      <w:r w:rsidR="005060AB" w:rsidRPr="00B201EF">
        <w:rPr>
          <w:sz w:val="24"/>
          <w:szCs w:val="24"/>
        </w:rPr>
        <w:t>будет</w:t>
      </w:r>
      <w:r w:rsidRPr="00B201EF">
        <w:rPr>
          <w:sz w:val="24"/>
          <w:szCs w:val="24"/>
        </w:rPr>
        <w:t xml:space="preserve"> </w:t>
      </w:r>
      <w:r w:rsidRPr="00B201EF">
        <w:rPr>
          <w:sz w:val="24"/>
          <w:szCs w:val="24"/>
        </w:rPr>
        <w:lastRenderedPageBreak/>
        <w:t xml:space="preserve">отклонена. </w:t>
      </w:r>
    </w:p>
    <w:p w:rsidR="0094588A" w:rsidRPr="00B201EF"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01EF">
        <w:rPr>
          <w:sz w:val="24"/>
          <w:szCs w:val="24"/>
        </w:rPr>
        <w:t>Все документы, входящие в состав заявки, должны быть подписаны уполномоченным лицом</w:t>
      </w:r>
      <w:r w:rsidR="0094588A" w:rsidRPr="00B201EF">
        <w:rPr>
          <w:sz w:val="24"/>
          <w:szCs w:val="24"/>
        </w:rPr>
        <w:t>.</w:t>
      </w:r>
      <w:bookmarkEnd w:id="44"/>
    </w:p>
    <w:p w:rsidR="00750101" w:rsidRPr="00B201EF"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01EF">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201EF" w:rsidRDefault="00916793" w:rsidP="006E0F55">
      <w:pPr>
        <w:pStyle w:val="afe"/>
        <w:numPr>
          <w:ilvl w:val="0"/>
          <w:numId w:val="4"/>
        </w:numPr>
        <w:tabs>
          <w:tab w:val="left" w:pos="1080"/>
        </w:tabs>
        <w:spacing w:line="240" w:lineRule="auto"/>
        <w:rPr>
          <w:sz w:val="24"/>
          <w:szCs w:val="24"/>
        </w:rPr>
      </w:pPr>
      <w:bookmarkStart w:id="46" w:name="_Ref315706700"/>
      <w:bookmarkEnd w:id="45"/>
      <w:r w:rsidRPr="00B201EF">
        <w:rPr>
          <w:sz w:val="24"/>
          <w:szCs w:val="24"/>
        </w:rPr>
        <w:t xml:space="preserve">Участник должен подготовить Заявку, включающую </w:t>
      </w:r>
      <w:r w:rsidRPr="00B201EF">
        <w:rPr>
          <w:b/>
          <w:i/>
          <w:sz w:val="24"/>
          <w:szCs w:val="24"/>
        </w:rPr>
        <w:t>следующие обязательные документы</w:t>
      </w:r>
      <w:r w:rsidRPr="00B201EF">
        <w:rPr>
          <w:sz w:val="24"/>
          <w:szCs w:val="24"/>
        </w:rPr>
        <w:t>:</w:t>
      </w:r>
      <w:bookmarkEnd w:id="46"/>
    </w:p>
    <w:p w:rsidR="00916793" w:rsidRPr="00B201EF" w:rsidRDefault="00413C5D" w:rsidP="006E0F55">
      <w:pPr>
        <w:pStyle w:val="af9"/>
        <w:numPr>
          <w:ilvl w:val="0"/>
          <w:numId w:val="7"/>
        </w:numPr>
        <w:tabs>
          <w:tab w:val="left" w:pos="1134"/>
        </w:tabs>
        <w:spacing w:line="240" w:lineRule="auto"/>
        <w:ind w:left="1134"/>
        <w:rPr>
          <w:sz w:val="24"/>
          <w:szCs w:val="24"/>
        </w:rPr>
      </w:pPr>
      <w:r w:rsidRPr="00B201EF">
        <w:rPr>
          <w:sz w:val="24"/>
          <w:szCs w:val="24"/>
        </w:rPr>
        <w:t>Заявка</w:t>
      </w:r>
      <w:r w:rsidR="00916793" w:rsidRPr="00B201EF">
        <w:rPr>
          <w:sz w:val="24"/>
          <w:szCs w:val="24"/>
        </w:rPr>
        <w:t xml:space="preserve"> на выполнение работ (форма 1);</w:t>
      </w:r>
    </w:p>
    <w:p w:rsidR="00AE5660" w:rsidRPr="00B201EF" w:rsidRDefault="00AE5660" w:rsidP="00AE5660">
      <w:pPr>
        <w:pStyle w:val="af9"/>
        <w:numPr>
          <w:ilvl w:val="0"/>
          <w:numId w:val="7"/>
        </w:numPr>
        <w:tabs>
          <w:tab w:val="left" w:pos="1134"/>
        </w:tabs>
        <w:spacing w:line="240" w:lineRule="auto"/>
        <w:ind w:left="1134"/>
        <w:rPr>
          <w:sz w:val="24"/>
          <w:szCs w:val="24"/>
        </w:rPr>
      </w:pPr>
      <w:bookmarkStart w:id="47" w:name="_Ref440279062"/>
      <w:r w:rsidRPr="00B201EF">
        <w:rPr>
          <w:i/>
          <w:sz w:val="24"/>
          <w:szCs w:val="24"/>
        </w:rPr>
        <w:t>для Участников, зарегистрированных на территории РФ:</w:t>
      </w:r>
      <w:r w:rsidRPr="00B201EF">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201EF">
        <w:rPr>
          <w:bCs/>
          <w:sz w:val="24"/>
          <w:szCs w:val="24"/>
        </w:rPr>
        <w:t>;</w:t>
      </w:r>
      <w:bookmarkEnd w:id="47"/>
    </w:p>
    <w:p w:rsidR="00AE5660" w:rsidRPr="00B201EF" w:rsidRDefault="00AE5660" w:rsidP="00AE5660">
      <w:pPr>
        <w:pStyle w:val="af9"/>
        <w:numPr>
          <w:ilvl w:val="0"/>
          <w:numId w:val="7"/>
        </w:numPr>
        <w:tabs>
          <w:tab w:val="left" w:pos="1134"/>
        </w:tabs>
        <w:spacing w:line="240" w:lineRule="auto"/>
        <w:ind w:left="1134"/>
        <w:rPr>
          <w:sz w:val="24"/>
          <w:szCs w:val="24"/>
        </w:rPr>
      </w:pPr>
      <w:r w:rsidRPr="00B201EF">
        <w:rPr>
          <w:sz w:val="24"/>
          <w:szCs w:val="24"/>
        </w:rPr>
        <w:t>Выписк</w:t>
      </w:r>
      <w:r w:rsidRPr="00B201EF">
        <w:rPr>
          <w:sz w:val="24"/>
          <w:szCs w:val="24"/>
          <w:lang w:val="ru-RU"/>
        </w:rPr>
        <w:t>а</w:t>
      </w:r>
      <w:r w:rsidRPr="00B201EF">
        <w:rPr>
          <w:sz w:val="24"/>
          <w:szCs w:val="24"/>
        </w:rPr>
        <w:t xml:space="preserve"> из Единого реестра субъектов малого и среднего предпринимательства (далее МСП), сформированн</w:t>
      </w:r>
      <w:r w:rsidRPr="00B201EF">
        <w:rPr>
          <w:sz w:val="24"/>
          <w:szCs w:val="24"/>
          <w:lang w:val="ru-RU"/>
        </w:rPr>
        <w:t>ая</w:t>
      </w:r>
      <w:r w:rsidRPr="00B201EF">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9" w:history="1">
        <w:r w:rsidRPr="00B201EF">
          <w:rPr>
            <w:rStyle w:val="aa"/>
            <w:sz w:val="24"/>
            <w:szCs w:val="24"/>
          </w:rPr>
          <w:t>https://rmsp.nalog.ru</w:t>
        </w:r>
      </w:hyperlink>
      <w:r w:rsidRPr="00B201EF">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Pr="00B201EF">
        <w:rPr>
          <w:sz w:val="24"/>
          <w:szCs w:val="24"/>
          <w:lang w:val="ru-RU"/>
        </w:rPr>
        <w:t>;</w:t>
      </w:r>
    </w:p>
    <w:p w:rsidR="00916793" w:rsidRPr="00B201EF" w:rsidRDefault="00916793" w:rsidP="006E0F55">
      <w:pPr>
        <w:pStyle w:val="af9"/>
        <w:numPr>
          <w:ilvl w:val="0"/>
          <w:numId w:val="7"/>
        </w:numPr>
        <w:tabs>
          <w:tab w:val="left" w:pos="1134"/>
        </w:tabs>
        <w:spacing w:line="240" w:lineRule="auto"/>
        <w:ind w:left="1134"/>
        <w:rPr>
          <w:sz w:val="24"/>
          <w:szCs w:val="24"/>
        </w:rPr>
      </w:pPr>
      <w:r w:rsidRPr="00B201EF">
        <w:rPr>
          <w:sz w:val="24"/>
          <w:szCs w:val="24"/>
        </w:rPr>
        <w:t xml:space="preserve">Приложения к </w:t>
      </w:r>
      <w:r w:rsidR="00413C5D" w:rsidRPr="00B201EF">
        <w:rPr>
          <w:sz w:val="24"/>
          <w:szCs w:val="24"/>
        </w:rPr>
        <w:t>Заявке</w:t>
      </w:r>
      <w:r w:rsidR="00623DF7" w:rsidRPr="00B201EF">
        <w:rPr>
          <w:sz w:val="24"/>
          <w:szCs w:val="24"/>
        </w:rPr>
        <w:t xml:space="preserve"> на выполнение работ:</w:t>
      </w:r>
      <w:r w:rsidRPr="00B201EF">
        <w:rPr>
          <w:sz w:val="24"/>
          <w:szCs w:val="24"/>
        </w:rPr>
        <w:t xml:space="preserve"> Техническое предложение (Форма 2), График выполнения работ (Форма 3); </w:t>
      </w:r>
      <w:r w:rsidR="00B73F9E" w:rsidRPr="00B201EF">
        <w:rPr>
          <w:sz w:val="24"/>
          <w:szCs w:val="24"/>
        </w:rPr>
        <w:t xml:space="preserve">Сводная таблица стоимости работ </w:t>
      </w:r>
      <w:r w:rsidR="00B73F9E" w:rsidRPr="00B201EF">
        <w:rPr>
          <w:sz w:val="24"/>
          <w:szCs w:val="24"/>
          <w:lang w:val="ru-RU"/>
        </w:rPr>
        <w:t>(форма 4)</w:t>
      </w:r>
      <w:r w:rsidR="00A12178" w:rsidRPr="00B201EF">
        <w:rPr>
          <w:sz w:val="24"/>
          <w:szCs w:val="24"/>
          <w:lang w:val="ru-RU"/>
        </w:rPr>
        <w:t xml:space="preserve"> </w:t>
      </w:r>
      <w:r w:rsidR="00A12178" w:rsidRPr="00B201EF">
        <w:rPr>
          <w:spacing w:val="-1"/>
          <w:sz w:val="24"/>
          <w:szCs w:val="24"/>
        </w:rPr>
        <w:t xml:space="preserve">с приложением файла копии Сводной таблицы стоимости </w:t>
      </w:r>
      <w:r w:rsidR="00A12178" w:rsidRPr="00B201EF">
        <w:rPr>
          <w:sz w:val="24"/>
          <w:szCs w:val="24"/>
        </w:rPr>
        <w:t>работ</w:t>
      </w:r>
      <w:r w:rsidR="00A12178" w:rsidRPr="00B201EF">
        <w:rPr>
          <w:spacing w:val="-1"/>
          <w:sz w:val="24"/>
          <w:szCs w:val="24"/>
        </w:rPr>
        <w:t xml:space="preserve">, </w:t>
      </w:r>
      <w:r w:rsidR="00A12178" w:rsidRPr="00B201EF">
        <w:rPr>
          <w:bCs/>
          <w:spacing w:val="-1"/>
          <w:sz w:val="24"/>
          <w:szCs w:val="24"/>
        </w:rPr>
        <w:t xml:space="preserve">выполненного в редактируемом формате, желательно в формате </w:t>
      </w:r>
      <w:r w:rsidR="00A12178" w:rsidRPr="00B201EF">
        <w:rPr>
          <w:bCs/>
          <w:spacing w:val="-1"/>
          <w:sz w:val="24"/>
          <w:szCs w:val="24"/>
          <w:lang w:val="en-US"/>
        </w:rPr>
        <w:t>MS</w:t>
      </w:r>
      <w:r w:rsidR="00A12178" w:rsidRPr="00B201EF">
        <w:rPr>
          <w:bCs/>
          <w:spacing w:val="-1"/>
          <w:sz w:val="24"/>
          <w:szCs w:val="24"/>
        </w:rPr>
        <w:t> </w:t>
      </w:r>
      <w:proofErr w:type="spellStart"/>
      <w:r w:rsidR="00A12178" w:rsidRPr="00B201EF">
        <w:rPr>
          <w:bCs/>
          <w:spacing w:val="-1"/>
          <w:sz w:val="24"/>
          <w:szCs w:val="24"/>
          <w:lang w:val="en-US"/>
        </w:rPr>
        <w:t>Excel</w:t>
      </w:r>
      <w:proofErr w:type="spellEnd"/>
      <w:r w:rsidR="00B73F9E" w:rsidRPr="00B201EF">
        <w:rPr>
          <w:sz w:val="24"/>
          <w:szCs w:val="24"/>
          <w:lang w:val="ru-RU"/>
        </w:rPr>
        <w:t xml:space="preserve">; </w:t>
      </w:r>
      <w:r w:rsidR="004456E5" w:rsidRPr="00B201EF">
        <w:rPr>
          <w:sz w:val="24"/>
          <w:szCs w:val="24"/>
          <w:lang w:val="ru-RU"/>
        </w:rPr>
        <w:t>Согласие с проектом Договора</w:t>
      </w:r>
      <w:r w:rsidR="00B73F9E" w:rsidRPr="00B201EF">
        <w:rPr>
          <w:sz w:val="24"/>
          <w:szCs w:val="24"/>
        </w:rPr>
        <w:t xml:space="preserve"> (Форма </w:t>
      </w:r>
      <w:r w:rsidR="002979B1" w:rsidRPr="00B201EF">
        <w:rPr>
          <w:sz w:val="24"/>
          <w:szCs w:val="24"/>
          <w:lang w:val="ru-RU"/>
        </w:rPr>
        <w:t>5</w:t>
      </w:r>
      <w:r w:rsidR="00B73F9E" w:rsidRPr="00B201EF">
        <w:rPr>
          <w:sz w:val="24"/>
          <w:szCs w:val="24"/>
        </w:rPr>
        <w:t>)</w:t>
      </w:r>
      <w:r w:rsidR="006451A0" w:rsidRPr="00B201EF">
        <w:rPr>
          <w:sz w:val="24"/>
          <w:szCs w:val="24"/>
          <w:lang w:val="ru-RU"/>
        </w:rPr>
        <w:t xml:space="preserve">; </w:t>
      </w:r>
      <w:r w:rsidR="006451A0" w:rsidRPr="00B201EF">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B201EF">
        <w:rPr>
          <w:sz w:val="24"/>
          <w:szCs w:val="24"/>
          <w:lang w:val="ru-RU"/>
        </w:rPr>
        <w:t>ки</w:t>
      </w:r>
      <w:r w:rsidR="00732338" w:rsidRPr="00B201EF">
        <w:rPr>
          <w:sz w:val="24"/>
          <w:szCs w:val="24"/>
          <w:lang w:val="ru-RU"/>
        </w:rPr>
        <w:t>;</w:t>
      </w:r>
    </w:p>
    <w:p w:rsidR="0094588A" w:rsidRPr="00B201EF" w:rsidRDefault="00750101" w:rsidP="0094588A">
      <w:pPr>
        <w:pStyle w:val="afe"/>
        <w:numPr>
          <w:ilvl w:val="0"/>
          <w:numId w:val="4"/>
        </w:numPr>
        <w:tabs>
          <w:tab w:val="left" w:pos="1080"/>
        </w:tabs>
        <w:spacing w:line="240" w:lineRule="auto"/>
        <w:rPr>
          <w:sz w:val="24"/>
          <w:szCs w:val="24"/>
        </w:rPr>
      </w:pPr>
      <w:r w:rsidRPr="00B201EF">
        <w:rPr>
          <w:sz w:val="24"/>
          <w:szCs w:val="24"/>
        </w:rPr>
        <w:t>В случае непредставления</w:t>
      </w:r>
      <w:r w:rsidR="0094588A" w:rsidRPr="00B201EF">
        <w:rPr>
          <w:sz w:val="24"/>
          <w:szCs w:val="24"/>
        </w:rPr>
        <w:t xml:space="preserve"> Участником в составе Заявки хотя бы одного из перечисленных в пункте </w:t>
      </w:r>
      <w:r w:rsidR="0094588A" w:rsidRPr="00B201EF">
        <w:rPr>
          <w:sz w:val="24"/>
          <w:szCs w:val="24"/>
        </w:rPr>
        <w:fldChar w:fldCharType="begin"/>
      </w:r>
      <w:r w:rsidR="0094588A" w:rsidRPr="00B201EF">
        <w:rPr>
          <w:sz w:val="24"/>
          <w:szCs w:val="24"/>
        </w:rPr>
        <w:instrText xml:space="preserve"> REF _Ref315706700 \r \h  \* MERGEFORMAT </w:instrText>
      </w:r>
      <w:r w:rsidR="0094588A" w:rsidRPr="00B201EF">
        <w:rPr>
          <w:sz w:val="24"/>
          <w:szCs w:val="24"/>
        </w:rPr>
      </w:r>
      <w:r w:rsidR="0094588A" w:rsidRPr="00B201EF">
        <w:rPr>
          <w:sz w:val="24"/>
          <w:szCs w:val="24"/>
        </w:rPr>
        <w:fldChar w:fldCharType="separate"/>
      </w:r>
      <w:r w:rsidR="00015365" w:rsidRPr="00B201EF">
        <w:rPr>
          <w:sz w:val="24"/>
          <w:szCs w:val="24"/>
        </w:rPr>
        <w:t>27</w:t>
      </w:r>
      <w:r w:rsidR="0094588A" w:rsidRPr="00B201EF">
        <w:rPr>
          <w:sz w:val="24"/>
          <w:szCs w:val="24"/>
        </w:rPr>
        <w:fldChar w:fldCharType="end"/>
      </w:r>
      <w:r w:rsidR="0023622C" w:rsidRPr="00B201EF">
        <w:rPr>
          <w:sz w:val="24"/>
          <w:szCs w:val="24"/>
        </w:rPr>
        <w:t xml:space="preserve"> </w:t>
      </w:r>
      <w:r w:rsidR="0094588A" w:rsidRPr="00B201EF">
        <w:rPr>
          <w:sz w:val="24"/>
          <w:szCs w:val="24"/>
        </w:rPr>
        <w:t>Документации документов, Закупочная комиссия отклонит Заявку данного Участника.</w:t>
      </w:r>
    </w:p>
    <w:p w:rsidR="00E57110" w:rsidRPr="00B201EF" w:rsidRDefault="00E57110" w:rsidP="006E0F55">
      <w:pPr>
        <w:pStyle w:val="afe"/>
        <w:numPr>
          <w:ilvl w:val="0"/>
          <w:numId w:val="4"/>
        </w:numPr>
        <w:tabs>
          <w:tab w:val="left" w:pos="1080"/>
        </w:tabs>
        <w:spacing w:line="240" w:lineRule="auto"/>
        <w:rPr>
          <w:sz w:val="24"/>
          <w:szCs w:val="24"/>
        </w:rPr>
      </w:pPr>
      <w:r w:rsidRPr="00B201EF">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201EF">
        <w:rPr>
          <w:sz w:val="24"/>
          <w:szCs w:val="24"/>
        </w:rPr>
        <w:t>Участником</w:t>
      </w:r>
      <w:r w:rsidR="002E19F7" w:rsidRPr="00B201EF">
        <w:rPr>
          <w:sz w:val="24"/>
          <w:szCs w:val="24"/>
        </w:rPr>
        <w:t>.</w:t>
      </w:r>
    </w:p>
    <w:p w:rsidR="00E57110" w:rsidRPr="00B201EF" w:rsidRDefault="00E57110" w:rsidP="006E0F55">
      <w:pPr>
        <w:pStyle w:val="afe"/>
        <w:numPr>
          <w:ilvl w:val="0"/>
          <w:numId w:val="4"/>
        </w:numPr>
        <w:tabs>
          <w:tab w:val="left" w:pos="1080"/>
        </w:tabs>
        <w:spacing w:line="240" w:lineRule="auto"/>
        <w:rPr>
          <w:sz w:val="24"/>
          <w:szCs w:val="24"/>
        </w:rPr>
      </w:pPr>
      <w:r w:rsidRPr="00B201EF">
        <w:rPr>
          <w:sz w:val="24"/>
          <w:szCs w:val="24"/>
        </w:rPr>
        <w:t>Заявка должна быть подана на русском языке. Все цены должны быть выражены в рублях</w:t>
      </w:r>
      <w:r w:rsidR="00EA29B4" w:rsidRPr="00B201EF">
        <w:rPr>
          <w:sz w:val="24"/>
          <w:szCs w:val="24"/>
        </w:rPr>
        <w:t xml:space="preserve"> РФ</w:t>
      </w:r>
      <w:r w:rsidRPr="00B201EF">
        <w:rPr>
          <w:sz w:val="24"/>
          <w:szCs w:val="24"/>
        </w:rPr>
        <w:t>.</w:t>
      </w:r>
    </w:p>
    <w:p w:rsidR="0016674C" w:rsidRPr="00B201EF" w:rsidRDefault="002E19F7" w:rsidP="0016674C">
      <w:pPr>
        <w:pStyle w:val="afe"/>
        <w:numPr>
          <w:ilvl w:val="0"/>
          <w:numId w:val="4"/>
        </w:numPr>
        <w:tabs>
          <w:tab w:val="left" w:pos="1080"/>
        </w:tabs>
        <w:spacing w:line="240" w:lineRule="auto"/>
        <w:rPr>
          <w:sz w:val="24"/>
          <w:szCs w:val="24"/>
        </w:rPr>
      </w:pPr>
      <w:r w:rsidRPr="00B201EF">
        <w:rPr>
          <w:sz w:val="24"/>
          <w:szCs w:val="24"/>
        </w:rPr>
        <w:t xml:space="preserve">Организатор запроса цен отклонит </w:t>
      </w:r>
      <w:r w:rsidR="00413C5D" w:rsidRPr="00B201EF">
        <w:rPr>
          <w:sz w:val="24"/>
          <w:szCs w:val="24"/>
        </w:rPr>
        <w:t>Заявку</w:t>
      </w:r>
      <w:r w:rsidRPr="00B201EF">
        <w:rPr>
          <w:sz w:val="24"/>
          <w:szCs w:val="24"/>
        </w:rPr>
        <w:t xml:space="preserve"> </w:t>
      </w:r>
      <w:r w:rsidR="00AA0B09" w:rsidRPr="00B201EF">
        <w:rPr>
          <w:sz w:val="24"/>
          <w:szCs w:val="24"/>
        </w:rPr>
        <w:t>Участника</w:t>
      </w:r>
      <w:r w:rsidRPr="00B201EF">
        <w:rPr>
          <w:sz w:val="24"/>
          <w:szCs w:val="24"/>
        </w:rPr>
        <w:t xml:space="preserve"> только на том основании, что предложенная </w:t>
      </w:r>
      <w:r w:rsidR="00AA0B09" w:rsidRPr="00B201EF">
        <w:rPr>
          <w:sz w:val="24"/>
          <w:szCs w:val="24"/>
        </w:rPr>
        <w:t>Участником</w:t>
      </w:r>
      <w:r w:rsidRPr="00B201EF">
        <w:rPr>
          <w:sz w:val="24"/>
          <w:szCs w:val="24"/>
        </w:rPr>
        <w:t xml:space="preserve"> цена превышает установленную начальную (</w:t>
      </w:r>
      <w:r w:rsidR="009D200F" w:rsidRPr="00B201EF">
        <w:rPr>
          <w:sz w:val="24"/>
          <w:szCs w:val="24"/>
        </w:rPr>
        <w:t>максимальную</w:t>
      </w:r>
      <w:r w:rsidRPr="00B201EF">
        <w:rPr>
          <w:sz w:val="24"/>
          <w:szCs w:val="24"/>
        </w:rPr>
        <w:t>) цену</w:t>
      </w:r>
      <w:r w:rsidR="00CA30A2" w:rsidRPr="00B201EF">
        <w:rPr>
          <w:sz w:val="24"/>
          <w:szCs w:val="24"/>
        </w:rPr>
        <w:t xml:space="preserve"> </w:t>
      </w:r>
      <w:r w:rsidR="007C0F80" w:rsidRPr="00B201EF">
        <w:rPr>
          <w:sz w:val="24"/>
          <w:szCs w:val="24"/>
        </w:rPr>
        <w:t xml:space="preserve">Договора </w:t>
      </w:r>
      <w:r w:rsidR="00510B6F" w:rsidRPr="00B201EF">
        <w:rPr>
          <w:sz w:val="24"/>
          <w:szCs w:val="24"/>
        </w:rPr>
        <w:t>с учетом</w:t>
      </w:r>
      <w:r w:rsidR="00B51691" w:rsidRPr="00B201EF">
        <w:rPr>
          <w:sz w:val="24"/>
          <w:szCs w:val="24"/>
        </w:rPr>
        <w:t xml:space="preserve"> НДС </w:t>
      </w:r>
      <w:r w:rsidR="00E66163" w:rsidRPr="00B201EF">
        <w:rPr>
          <w:sz w:val="24"/>
          <w:szCs w:val="24"/>
        </w:rPr>
        <w:t xml:space="preserve">(п. </w:t>
      </w:r>
      <w:r w:rsidR="00E66163" w:rsidRPr="00B201EF">
        <w:rPr>
          <w:sz w:val="24"/>
          <w:szCs w:val="24"/>
        </w:rPr>
        <w:fldChar w:fldCharType="begin"/>
      </w:r>
      <w:r w:rsidR="00E66163" w:rsidRPr="00B201EF">
        <w:rPr>
          <w:sz w:val="24"/>
          <w:szCs w:val="24"/>
        </w:rPr>
        <w:instrText xml:space="preserve"> REF _Ref440965830 \r \h  \* MERGEFORMAT </w:instrText>
      </w:r>
      <w:r w:rsidR="00E66163" w:rsidRPr="00B201EF">
        <w:rPr>
          <w:sz w:val="24"/>
          <w:szCs w:val="24"/>
        </w:rPr>
      </w:r>
      <w:r w:rsidR="00E66163" w:rsidRPr="00B201EF">
        <w:rPr>
          <w:sz w:val="24"/>
          <w:szCs w:val="24"/>
        </w:rPr>
        <w:fldChar w:fldCharType="separate"/>
      </w:r>
      <w:r w:rsidR="00015365" w:rsidRPr="00B201EF">
        <w:rPr>
          <w:sz w:val="24"/>
          <w:szCs w:val="24"/>
        </w:rPr>
        <w:t>14</w:t>
      </w:r>
      <w:r w:rsidR="00E66163" w:rsidRPr="00B201EF">
        <w:rPr>
          <w:sz w:val="24"/>
          <w:szCs w:val="24"/>
        </w:rPr>
        <w:fldChar w:fldCharType="end"/>
      </w:r>
      <w:r w:rsidR="00E66163" w:rsidRPr="00B201EF">
        <w:rPr>
          <w:sz w:val="24"/>
          <w:szCs w:val="24"/>
        </w:rPr>
        <w:t xml:space="preserve">) </w:t>
      </w:r>
      <w:r w:rsidR="00CA30A2" w:rsidRPr="00B201EF">
        <w:rPr>
          <w:sz w:val="24"/>
          <w:szCs w:val="24"/>
        </w:rPr>
        <w:t xml:space="preserve">либо не соответствует цене, указанной в </w:t>
      </w:r>
      <w:r w:rsidR="00B73F9E" w:rsidRPr="00B201EF">
        <w:rPr>
          <w:sz w:val="24"/>
          <w:szCs w:val="24"/>
        </w:rPr>
        <w:t>Сводной таблице стоимости работ (форма 4)</w:t>
      </w:r>
      <w:r w:rsidRPr="00B201EF">
        <w:rPr>
          <w:sz w:val="24"/>
          <w:szCs w:val="24"/>
        </w:rPr>
        <w:t>.</w:t>
      </w:r>
    </w:p>
    <w:p w:rsidR="003D4CBC" w:rsidRPr="00B201EF" w:rsidRDefault="003D4CBC" w:rsidP="0016674C">
      <w:pPr>
        <w:pStyle w:val="afe"/>
        <w:numPr>
          <w:ilvl w:val="0"/>
          <w:numId w:val="4"/>
        </w:numPr>
        <w:tabs>
          <w:tab w:val="left" w:pos="1080"/>
        </w:tabs>
        <w:spacing w:line="240" w:lineRule="auto"/>
        <w:rPr>
          <w:sz w:val="24"/>
          <w:szCs w:val="24"/>
        </w:rPr>
      </w:pPr>
      <w:r w:rsidRPr="00B201EF">
        <w:rPr>
          <w:sz w:val="24"/>
          <w:szCs w:val="24"/>
        </w:rPr>
        <w:lastRenderedPageBreak/>
        <w:t xml:space="preserve">В случае предоставления ложной информации </w:t>
      </w:r>
      <w:r w:rsidR="00A052FB" w:rsidRPr="00B201EF">
        <w:rPr>
          <w:sz w:val="24"/>
          <w:szCs w:val="24"/>
        </w:rPr>
        <w:t>Организатор</w:t>
      </w:r>
      <w:r w:rsidRPr="00B201EF">
        <w:rPr>
          <w:sz w:val="24"/>
          <w:szCs w:val="24"/>
        </w:rPr>
        <w:t xml:space="preserve"> отклонит Заявку Участника.</w:t>
      </w:r>
    </w:p>
    <w:p w:rsidR="00A75ECB" w:rsidRPr="00B201EF" w:rsidRDefault="00872623" w:rsidP="0016674C">
      <w:pPr>
        <w:pStyle w:val="afe"/>
        <w:numPr>
          <w:ilvl w:val="0"/>
          <w:numId w:val="4"/>
        </w:numPr>
        <w:tabs>
          <w:tab w:val="left" w:pos="1080"/>
        </w:tabs>
        <w:spacing w:line="240" w:lineRule="auto"/>
        <w:rPr>
          <w:sz w:val="24"/>
          <w:szCs w:val="24"/>
        </w:rPr>
      </w:pPr>
      <w:r w:rsidRPr="00B201EF">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201EF" w:rsidRDefault="004304E1" w:rsidP="004304E1">
      <w:pPr>
        <w:pStyle w:val="afe"/>
        <w:numPr>
          <w:ilvl w:val="0"/>
          <w:numId w:val="4"/>
        </w:numPr>
        <w:tabs>
          <w:tab w:val="left" w:pos="1080"/>
        </w:tabs>
        <w:spacing w:line="240" w:lineRule="auto"/>
        <w:rPr>
          <w:sz w:val="24"/>
          <w:szCs w:val="24"/>
        </w:rPr>
      </w:pPr>
      <w:bookmarkStart w:id="48" w:name="_Ref440966276"/>
      <w:r w:rsidRPr="00B201EF">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01EF">
        <w:rPr>
          <w:spacing w:val="-2"/>
          <w:sz w:val="24"/>
          <w:szCs w:val="24"/>
        </w:rPr>
        <w:t>(форма 1</w:t>
      </w:r>
      <w:r w:rsidRPr="00B201EF">
        <w:rPr>
          <w:sz w:val="24"/>
          <w:szCs w:val="24"/>
        </w:rPr>
        <w:t xml:space="preserve">). </w:t>
      </w:r>
    </w:p>
    <w:p w:rsidR="00201DCA" w:rsidRPr="00B201EF" w:rsidRDefault="003A1217" w:rsidP="00201DCA">
      <w:pPr>
        <w:pStyle w:val="afe"/>
        <w:numPr>
          <w:ilvl w:val="0"/>
          <w:numId w:val="4"/>
        </w:numPr>
        <w:tabs>
          <w:tab w:val="left" w:pos="1080"/>
        </w:tabs>
        <w:spacing w:line="240" w:lineRule="auto"/>
        <w:rPr>
          <w:sz w:val="24"/>
          <w:szCs w:val="24"/>
        </w:rPr>
      </w:pPr>
      <w:r w:rsidRPr="00B201EF">
        <w:rPr>
          <w:sz w:val="24"/>
          <w:szCs w:val="24"/>
        </w:rPr>
        <w:t>Заявки на ЭТП могут быть поданы до наступления времени и даты окончания приема Заявок</w:t>
      </w:r>
      <w:r w:rsidR="00716EE9" w:rsidRPr="00B201EF">
        <w:rPr>
          <w:sz w:val="24"/>
          <w:szCs w:val="24"/>
        </w:rPr>
        <w:t xml:space="preserve"> </w:t>
      </w:r>
      <w:r w:rsidRPr="00B201EF">
        <w:rPr>
          <w:sz w:val="24"/>
          <w:szCs w:val="24"/>
        </w:rPr>
        <w:t>(</w:t>
      </w:r>
      <w:r w:rsidR="00716EE9" w:rsidRPr="00B201EF">
        <w:rPr>
          <w:sz w:val="24"/>
          <w:szCs w:val="24"/>
        </w:rPr>
        <w:t xml:space="preserve">п. </w:t>
      </w:r>
      <w:r w:rsidR="00AB2E60" w:rsidRPr="00B201EF">
        <w:rPr>
          <w:sz w:val="24"/>
          <w:szCs w:val="24"/>
        </w:rPr>
        <w:fldChar w:fldCharType="begin"/>
      </w:r>
      <w:r w:rsidR="00AB2E60" w:rsidRPr="00B201EF">
        <w:rPr>
          <w:sz w:val="24"/>
          <w:szCs w:val="24"/>
        </w:rPr>
        <w:instrText xml:space="preserve"> REF _Ref114676311 \r \h </w:instrText>
      </w:r>
      <w:r w:rsidR="00AB2E60" w:rsidRPr="00B201EF">
        <w:rPr>
          <w:sz w:val="24"/>
          <w:szCs w:val="24"/>
        </w:rPr>
      </w:r>
      <w:r w:rsidR="00B201EF">
        <w:rPr>
          <w:sz w:val="24"/>
          <w:szCs w:val="24"/>
        </w:rPr>
        <w:instrText xml:space="preserve"> \* MERGEFORMAT </w:instrText>
      </w:r>
      <w:r w:rsidR="00AB2E60" w:rsidRPr="00B201EF">
        <w:rPr>
          <w:sz w:val="24"/>
          <w:szCs w:val="24"/>
        </w:rPr>
        <w:fldChar w:fldCharType="separate"/>
      </w:r>
      <w:r w:rsidR="00015365" w:rsidRPr="00B201EF">
        <w:rPr>
          <w:sz w:val="24"/>
          <w:szCs w:val="24"/>
        </w:rPr>
        <w:t>20</w:t>
      </w:r>
      <w:r w:rsidR="00AB2E60" w:rsidRPr="00B201EF">
        <w:rPr>
          <w:sz w:val="24"/>
          <w:szCs w:val="24"/>
        </w:rPr>
        <w:fldChar w:fldCharType="end"/>
      </w:r>
      <w:r w:rsidRPr="00B201EF">
        <w:rPr>
          <w:sz w:val="24"/>
          <w:szCs w:val="24"/>
        </w:rPr>
        <w:t>)</w:t>
      </w:r>
      <w:r w:rsidR="00BF5BCE" w:rsidRPr="00B201EF">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201EF">
        <w:rPr>
          <w:sz w:val="24"/>
          <w:szCs w:val="24"/>
        </w:rPr>
        <w:t xml:space="preserve">. </w:t>
      </w:r>
      <w:r w:rsidR="002E19F7" w:rsidRPr="00B201EF">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201EF">
        <w:rPr>
          <w:sz w:val="24"/>
          <w:szCs w:val="24"/>
        </w:rPr>
        <w:t>цен</w:t>
      </w:r>
      <w:r w:rsidR="002E19F7" w:rsidRPr="00B201EF">
        <w:rPr>
          <w:sz w:val="24"/>
          <w:szCs w:val="24"/>
        </w:rPr>
        <w:t xml:space="preserve"> должны быть предоставлены Участником через ЭТП</w:t>
      </w:r>
      <w:r w:rsidR="00733625" w:rsidRPr="00B201EF">
        <w:rPr>
          <w:sz w:val="24"/>
          <w:szCs w:val="24"/>
        </w:rPr>
        <w:t>.</w:t>
      </w:r>
      <w:r w:rsidR="002E19F7" w:rsidRPr="00B201EF">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201EF">
        <w:rPr>
          <w:sz w:val="24"/>
          <w:szCs w:val="24"/>
        </w:rPr>
        <w:t xml:space="preserve"> (бумажной)</w:t>
      </w:r>
      <w:r w:rsidR="002E19F7" w:rsidRPr="00B201EF">
        <w:rPr>
          <w:sz w:val="24"/>
          <w:szCs w:val="24"/>
        </w:rPr>
        <w:t xml:space="preserve"> форме не предусмотрена.</w:t>
      </w:r>
      <w:bookmarkEnd w:id="48"/>
      <w:r w:rsidR="00201DCA" w:rsidRPr="00B201EF">
        <w:rPr>
          <w:sz w:val="24"/>
          <w:szCs w:val="24"/>
        </w:rPr>
        <w:t xml:space="preserve"> </w:t>
      </w:r>
      <w:r w:rsidR="000850D1" w:rsidRPr="00B201EF">
        <w:rPr>
          <w:sz w:val="24"/>
          <w:szCs w:val="24"/>
        </w:rPr>
        <w:t>После наступления даты и времени завершения срока подачи Заявок Участниками (</w:t>
      </w:r>
      <w:r w:rsidR="00AB2E60" w:rsidRPr="00B201EF">
        <w:rPr>
          <w:sz w:val="24"/>
          <w:szCs w:val="24"/>
        </w:rPr>
        <w:t xml:space="preserve">п. </w:t>
      </w:r>
      <w:r w:rsidR="00AB2E60" w:rsidRPr="00B201EF">
        <w:rPr>
          <w:sz w:val="24"/>
          <w:szCs w:val="24"/>
        </w:rPr>
        <w:fldChar w:fldCharType="begin"/>
      </w:r>
      <w:r w:rsidR="00AB2E60" w:rsidRPr="00B201EF">
        <w:rPr>
          <w:sz w:val="24"/>
          <w:szCs w:val="24"/>
        </w:rPr>
        <w:instrText xml:space="preserve"> REF _Ref114676311 \r \h </w:instrText>
      </w:r>
      <w:r w:rsidR="00AB2E60" w:rsidRPr="00B201EF">
        <w:rPr>
          <w:sz w:val="24"/>
          <w:szCs w:val="24"/>
        </w:rPr>
      </w:r>
      <w:r w:rsidR="00B201EF">
        <w:rPr>
          <w:sz w:val="24"/>
          <w:szCs w:val="24"/>
        </w:rPr>
        <w:instrText xml:space="preserve"> \* MERGEFORMAT </w:instrText>
      </w:r>
      <w:r w:rsidR="00AB2E60" w:rsidRPr="00B201EF">
        <w:rPr>
          <w:sz w:val="24"/>
          <w:szCs w:val="24"/>
        </w:rPr>
        <w:fldChar w:fldCharType="separate"/>
      </w:r>
      <w:r w:rsidR="00015365" w:rsidRPr="00B201EF">
        <w:rPr>
          <w:sz w:val="24"/>
          <w:szCs w:val="24"/>
        </w:rPr>
        <w:t>20</w:t>
      </w:r>
      <w:r w:rsidR="00AB2E60" w:rsidRPr="00B201EF">
        <w:rPr>
          <w:sz w:val="24"/>
          <w:szCs w:val="24"/>
        </w:rPr>
        <w:fldChar w:fldCharType="end"/>
      </w:r>
      <w:r w:rsidR="000850D1" w:rsidRPr="00B201EF">
        <w:rPr>
          <w:sz w:val="24"/>
          <w:szCs w:val="24"/>
        </w:rPr>
        <w:t xml:space="preserve">) </w:t>
      </w:r>
      <w:r w:rsidR="000850D1" w:rsidRPr="00B201EF">
        <w:rPr>
          <w:iCs/>
          <w:sz w:val="24"/>
          <w:szCs w:val="24"/>
        </w:rPr>
        <w:t>Организатор запроса цен</w:t>
      </w:r>
      <w:r w:rsidR="000850D1" w:rsidRPr="00B201EF">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01EF" w:rsidRDefault="00E57110" w:rsidP="006E0F55">
      <w:pPr>
        <w:pStyle w:val="afe"/>
        <w:numPr>
          <w:ilvl w:val="0"/>
          <w:numId w:val="4"/>
        </w:numPr>
        <w:tabs>
          <w:tab w:val="left" w:pos="1080"/>
        </w:tabs>
        <w:spacing w:line="240" w:lineRule="auto"/>
        <w:rPr>
          <w:sz w:val="24"/>
          <w:szCs w:val="24"/>
        </w:rPr>
      </w:pPr>
      <w:r w:rsidRPr="00B201EF">
        <w:rPr>
          <w:sz w:val="24"/>
          <w:szCs w:val="24"/>
        </w:rPr>
        <w:t xml:space="preserve">Не допускается подача заявок на отдельные позиции или часть объема по какой-либо из позиций </w:t>
      </w:r>
      <w:r w:rsidR="003D4CBC" w:rsidRPr="00B201EF">
        <w:rPr>
          <w:sz w:val="24"/>
          <w:szCs w:val="24"/>
        </w:rPr>
        <w:t>закупаемого в соответствии с Техническим заданием</w:t>
      </w:r>
      <w:r w:rsidRPr="00B201EF">
        <w:rPr>
          <w:sz w:val="24"/>
          <w:szCs w:val="24"/>
        </w:rPr>
        <w:t xml:space="preserve"> перечня </w:t>
      </w:r>
      <w:r w:rsidR="003D4CBC" w:rsidRPr="00B201EF">
        <w:rPr>
          <w:sz w:val="24"/>
          <w:szCs w:val="24"/>
        </w:rPr>
        <w:t>работ</w:t>
      </w:r>
      <w:r w:rsidRPr="00B201EF">
        <w:rPr>
          <w:sz w:val="24"/>
          <w:szCs w:val="24"/>
        </w:rPr>
        <w:t>.</w:t>
      </w:r>
    </w:p>
    <w:p w:rsidR="00F35AF8" w:rsidRPr="00B201EF" w:rsidRDefault="00F35AF8" w:rsidP="00F35AF8">
      <w:pPr>
        <w:pStyle w:val="afe"/>
        <w:numPr>
          <w:ilvl w:val="0"/>
          <w:numId w:val="4"/>
        </w:numPr>
        <w:tabs>
          <w:tab w:val="left" w:pos="1080"/>
        </w:tabs>
        <w:spacing w:line="240" w:lineRule="auto"/>
        <w:rPr>
          <w:sz w:val="24"/>
          <w:szCs w:val="24"/>
        </w:rPr>
      </w:pPr>
      <w:bookmarkStart w:id="49" w:name="_Ref225757361"/>
      <w:bookmarkStart w:id="50" w:name="_Ref440969473"/>
      <w:r w:rsidRPr="00B201EF">
        <w:rPr>
          <w:sz w:val="24"/>
          <w:szCs w:val="24"/>
        </w:rPr>
        <w:t>До окончания срока подачи заявок (</w:t>
      </w:r>
      <w:r w:rsidR="00AB2E60" w:rsidRPr="00B201EF">
        <w:rPr>
          <w:sz w:val="24"/>
          <w:szCs w:val="24"/>
        </w:rPr>
        <w:t xml:space="preserve">п. </w:t>
      </w:r>
      <w:r w:rsidR="00AB2E60" w:rsidRPr="00B201EF">
        <w:rPr>
          <w:sz w:val="24"/>
          <w:szCs w:val="24"/>
        </w:rPr>
        <w:fldChar w:fldCharType="begin"/>
      </w:r>
      <w:r w:rsidR="00AB2E60" w:rsidRPr="00B201EF">
        <w:rPr>
          <w:sz w:val="24"/>
          <w:szCs w:val="24"/>
        </w:rPr>
        <w:instrText xml:space="preserve"> REF _Ref114676311 \r \h </w:instrText>
      </w:r>
      <w:r w:rsidR="00AB2E60" w:rsidRPr="00B201EF">
        <w:rPr>
          <w:sz w:val="24"/>
          <w:szCs w:val="24"/>
        </w:rPr>
      </w:r>
      <w:r w:rsidR="00B201EF">
        <w:rPr>
          <w:sz w:val="24"/>
          <w:szCs w:val="24"/>
        </w:rPr>
        <w:instrText xml:space="preserve"> \* MERGEFORMAT </w:instrText>
      </w:r>
      <w:r w:rsidR="00AB2E60" w:rsidRPr="00B201EF">
        <w:rPr>
          <w:sz w:val="24"/>
          <w:szCs w:val="24"/>
        </w:rPr>
        <w:fldChar w:fldCharType="separate"/>
      </w:r>
      <w:r w:rsidR="00015365" w:rsidRPr="00B201EF">
        <w:rPr>
          <w:sz w:val="24"/>
          <w:szCs w:val="24"/>
        </w:rPr>
        <w:t>20</w:t>
      </w:r>
      <w:r w:rsidR="00AB2E60" w:rsidRPr="00B201EF">
        <w:rPr>
          <w:sz w:val="24"/>
          <w:szCs w:val="24"/>
        </w:rPr>
        <w:fldChar w:fldCharType="end"/>
      </w:r>
      <w:r w:rsidRPr="00B201EF">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01EF">
        <w:rPr>
          <w:bCs/>
          <w:iCs/>
          <w:sz w:val="24"/>
          <w:szCs w:val="24"/>
        </w:rPr>
        <w:t>(</w:t>
      </w:r>
      <w:r w:rsidR="00AB2E60" w:rsidRPr="00B201EF">
        <w:rPr>
          <w:sz w:val="24"/>
          <w:szCs w:val="24"/>
        </w:rPr>
        <w:t xml:space="preserve">п. </w:t>
      </w:r>
      <w:r w:rsidR="00AB2E60" w:rsidRPr="00B201EF">
        <w:rPr>
          <w:sz w:val="24"/>
          <w:szCs w:val="24"/>
        </w:rPr>
        <w:fldChar w:fldCharType="begin"/>
      </w:r>
      <w:r w:rsidR="00AB2E60" w:rsidRPr="00B201EF">
        <w:rPr>
          <w:sz w:val="24"/>
          <w:szCs w:val="24"/>
        </w:rPr>
        <w:instrText xml:space="preserve"> REF _Ref114676311 \r \h </w:instrText>
      </w:r>
      <w:r w:rsidR="00AB2E60" w:rsidRPr="00B201EF">
        <w:rPr>
          <w:sz w:val="24"/>
          <w:szCs w:val="24"/>
        </w:rPr>
      </w:r>
      <w:r w:rsidR="00B201EF">
        <w:rPr>
          <w:sz w:val="24"/>
          <w:szCs w:val="24"/>
        </w:rPr>
        <w:instrText xml:space="preserve"> \* MERGEFORMAT </w:instrText>
      </w:r>
      <w:r w:rsidR="00AB2E60" w:rsidRPr="00B201EF">
        <w:rPr>
          <w:sz w:val="24"/>
          <w:szCs w:val="24"/>
        </w:rPr>
        <w:fldChar w:fldCharType="separate"/>
      </w:r>
      <w:r w:rsidR="00015365" w:rsidRPr="00B201EF">
        <w:rPr>
          <w:sz w:val="24"/>
          <w:szCs w:val="24"/>
        </w:rPr>
        <w:t>20</w:t>
      </w:r>
      <w:r w:rsidR="00AB2E60" w:rsidRPr="00B201EF">
        <w:rPr>
          <w:sz w:val="24"/>
          <w:szCs w:val="24"/>
        </w:rPr>
        <w:fldChar w:fldCharType="end"/>
      </w:r>
      <w:r w:rsidRPr="00B201EF">
        <w:rPr>
          <w:bCs/>
          <w:iCs/>
          <w:sz w:val="24"/>
          <w:szCs w:val="24"/>
        </w:rPr>
        <w:t>)</w:t>
      </w:r>
      <w:r w:rsidRPr="00B201EF">
        <w:rPr>
          <w:sz w:val="24"/>
          <w:szCs w:val="24"/>
        </w:rPr>
        <w:t xml:space="preserve"> через ЭТП определяется правилами данной системы. После окончания срока подачи Заявок </w:t>
      </w:r>
      <w:r w:rsidRPr="00B201EF">
        <w:rPr>
          <w:bCs/>
          <w:iCs/>
          <w:sz w:val="24"/>
          <w:szCs w:val="24"/>
        </w:rPr>
        <w:t>(</w:t>
      </w:r>
      <w:r w:rsidR="00AB2E60" w:rsidRPr="00B201EF">
        <w:rPr>
          <w:sz w:val="24"/>
          <w:szCs w:val="24"/>
        </w:rPr>
        <w:t xml:space="preserve">п. </w:t>
      </w:r>
      <w:r w:rsidR="00AB2E60" w:rsidRPr="00B201EF">
        <w:rPr>
          <w:sz w:val="24"/>
          <w:szCs w:val="24"/>
        </w:rPr>
        <w:fldChar w:fldCharType="begin"/>
      </w:r>
      <w:r w:rsidR="00AB2E60" w:rsidRPr="00B201EF">
        <w:rPr>
          <w:sz w:val="24"/>
          <w:szCs w:val="24"/>
        </w:rPr>
        <w:instrText xml:space="preserve"> REF _Ref114676311 \r \h </w:instrText>
      </w:r>
      <w:r w:rsidR="00AB2E60" w:rsidRPr="00B201EF">
        <w:rPr>
          <w:sz w:val="24"/>
          <w:szCs w:val="24"/>
        </w:rPr>
      </w:r>
      <w:r w:rsidR="00B201EF">
        <w:rPr>
          <w:sz w:val="24"/>
          <w:szCs w:val="24"/>
        </w:rPr>
        <w:instrText xml:space="preserve"> \* MERGEFORMAT </w:instrText>
      </w:r>
      <w:r w:rsidR="00AB2E60" w:rsidRPr="00B201EF">
        <w:rPr>
          <w:sz w:val="24"/>
          <w:szCs w:val="24"/>
        </w:rPr>
        <w:fldChar w:fldCharType="separate"/>
      </w:r>
      <w:r w:rsidR="00015365" w:rsidRPr="00B201EF">
        <w:rPr>
          <w:sz w:val="24"/>
          <w:szCs w:val="24"/>
        </w:rPr>
        <w:t>20</w:t>
      </w:r>
      <w:r w:rsidR="00AB2E60" w:rsidRPr="00B201EF">
        <w:rPr>
          <w:sz w:val="24"/>
          <w:szCs w:val="24"/>
        </w:rPr>
        <w:fldChar w:fldCharType="end"/>
      </w:r>
      <w:r w:rsidRPr="00B201EF">
        <w:rPr>
          <w:bCs/>
          <w:iCs/>
          <w:sz w:val="24"/>
          <w:szCs w:val="24"/>
        </w:rPr>
        <w:t>)</w:t>
      </w:r>
      <w:r w:rsidRPr="00B201E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01EF">
        <w:rPr>
          <w:sz w:val="24"/>
          <w:szCs w:val="24"/>
        </w:rPr>
        <w:fldChar w:fldCharType="begin"/>
      </w:r>
      <w:r w:rsidRPr="00B201EF">
        <w:rPr>
          <w:sz w:val="24"/>
          <w:szCs w:val="24"/>
        </w:rPr>
        <w:instrText xml:space="preserve"> REF _Ref444161478 \r \h </w:instrText>
      </w:r>
      <w:r w:rsidR="00B95777" w:rsidRPr="00B201EF">
        <w:rPr>
          <w:sz w:val="24"/>
          <w:szCs w:val="24"/>
        </w:rPr>
        <w:instrText xml:space="preserve"> \* MERGEFORMAT </w:instrText>
      </w:r>
      <w:r w:rsidRPr="00B201EF">
        <w:rPr>
          <w:sz w:val="24"/>
          <w:szCs w:val="24"/>
        </w:rPr>
      </w:r>
      <w:r w:rsidRPr="00B201EF">
        <w:rPr>
          <w:sz w:val="24"/>
          <w:szCs w:val="24"/>
        </w:rPr>
        <w:fldChar w:fldCharType="separate"/>
      </w:r>
      <w:r w:rsidR="00015365" w:rsidRPr="00B201EF">
        <w:rPr>
          <w:sz w:val="24"/>
          <w:szCs w:val="24"/>
        </w:rPr>
        <w:t>26</w:t>
      </w:r>
      <w:r w:rsidRPr="00B201EF">
        <w:rPr>
          <w:sz w:val="24"/>
          <w:szCs w:val="24"/>
        </w:rPr>
        <w:fldChar w:fldCharType="end"/>
      </w:r>
      <w:r w:rsidRPr="00B201EF">
        <w:rPr>
          <w:sz w:val="24"/>
          <w:szCs w:val="24"/>
        </w:rPr>
        <w:t>, в письменной форме.</w:t>
      </w:r>
      <w:bookmarkEnd w:id="49"/>
    </w:p>
    <w:p w:rsidR="005535A9" w:rsidRPr="00B201EF" w:rsidRDefault="005535A9" w:rsidP="005535A9">
      <w:pPr>
        <w:pStyle w:val="afe"/>
        <w:numPr>
          <w:ilvl w:val="0"/>
          <w:numId w:val="4"/>
        </w:numPr>
        <w:tabs>
          <w:tab w:val="clear" w:pos="1134"/>
          <w:tab w:val="num" w:pos="993"/>
          <w:tab w:val="left" w:pos="1080"/>
        </w:tabs>
        <w:spacing w:line="240" w:lineRule="auto"/>
        <w:rPr>
          <w:sz w:val="24"/>
          <w:szCs w:val="24"/>
        </w:rPr>
      </w:pPr>
      <w:bookmarkStart w:id="51" w:name="_Ref228956692"/>
      <w:r w:rsidRPr="00B201EF">
        <w:rPr>
          <w:sz w:val="24"/>
          <w:szCs w:val="24"/>
        </w:rPr>
        <w:t xml:space="preserve">Организатор, по решению Закупочной комиссии, в любой момент до истечения срока приема заявок (п. </w:t>
      </w:r>
      <w:r w:rsidRPr="00B201EF">
        <w:rPr>
          <w:sz w:val="24"/>
          <w:szCs w:val="24"/>
        </w:rPr>
        <w:fldChar w:fldCharType="begin"/>
      </w:r>
      <w:r w:rsidRPr="00B201EF">
        <w:rPr>
          <w:sz w:val="24"/>
          <w:szCs w:val="24"/>
        </w:rPr>
        <w:instrText xml:space="preserve"> REF _Ref440977819 \r \h  \* MERGEFORMAT </w:instrText>
      </w:r>
      <w:r w:rsidRPr="00B201EF">
        <w:rPr>
          <w:sz w:val="24"/>
          <w:szCs w:val="24"/>
        </w:rPr>
      </w:r>
      <w:r w:rsidRPr="00B201EF">
        <w:rPr>
          <w:sz w:val="24"/>
          <w:szCs w:val="24"/>
        </w:rPr>
        <w:fldChar w:fldCharType="separate"/>
      </w:r>
      <w:r w:rsidR="00015365" w:rsidRPr="00B201EF">
        <w:rPr>
          <w:sz w:val="24"/>
          <w:szCs w:val="24"/>
        </w:rPr>
        <w:t>19</w:t>
      </w:r>
      <w:r w:rsidRPr="00B201EF">
        <w:rPr>
          <w:sz w:val="24"/>
          <w:szCs w:val="24"/>
        </w:rPr>
        <w:fldChar w:fldCharType="end"/>
      </w:r>
      <w:r w:rsidRPr="00B201E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1"/>
    </w:p>
    <w:bookmarkEnd w:id="50"/>
    <w:p w:rsidR="00E57110" w:rsidRPr="00B201EF" w:rsidRDefault="0016674C" w:rsidP="006E0F55">
      <w:pPr>
        <w:pStyle w:val="afe"/>
        <w:numPr>
          <w:ilvl w:val="0"/>
          <w:numId w:val="4"/>
        </w:numPr>
        <w:tabs>
          <w:tab w:val="left" w:pos="1080"/>
        </w:tabs>
        <w:spacing w:line="240" w:lineRule="auto"/>
        <w:rPr>
          <w:sz w:val="24"/>
          <w:szCs w:val="24"/>
        </w:rPr>
      </w:pPr>
      <w:r w:rsidRPr="00B201EF">
        <w:rPr>
          <w:sz w:val="24"/>
          <w:szCs w:val="24"/>
        </w:rPr>
        <w:t>В процессе подготовки Заявки Участники вправе</w:t>
      </w:r>
      <w:r w:rsidRPr="00B201EF">
        <w:rPr>
          <w:iCs/>
          <w:sz w:val="24"/>
          <w:szCs w:val="24"/>
        </w:rPr>
        <w:t xml:space="preserve"> обратиться к Организатору за разъяснениями настоящей Д</w:t>
      </w:r>
      <w:r w:rsidRPr="00B201EF">
        <w:rPr>
          <w:sz w:val="24"/>
          <w:szCs w:val="24"/>
        </w:rPr>
        <w:t>окументации</w:t>
      </w:r>
      <w:r w:rsidRPr="00B201EF">
        <w:rPr>
          <w:iCs/>
          <w:sz w:val="24"/>
          <w:szCs w:val="24"/>
        </w:rPr>
        <w:t xml:space="preserve">. Запросы на разъяснение Документации должны быть направлены через ЭТП. </w:t>
      </w:r>
      <w:r w:rsidRPr="00B201EF">
        <w:rPr>
          <w:sz w:val="24"/>
          <w:szCs w:val="24"/>
        </w:rPr>
        <w:t xml:space="preserve">Организатор обязуется ответить на любой запрос разъяснений в срок не позднее </w:t>
      </w:r>
      <w:r w:rsidR="002B0C2A" w:rsidRPr="00B201EF">
        <w:rPr>
          <w:sz w:val="24"/>
          <w:szCs w:val="24"/>
        </w:rPr>
        <w:t>1</w:t>
      </w:r>
      <w:r w:rsidRPr="00B201EF">
        <w:rPr>
          <w:sz w:val="24"/>
          <w:szCs w:val="24"/>
        </w:rPr>
        <w:t xml:space="preserve"> (</w:t>
      </w:r>
      <w:r w:rsidR="002B0C2A" w:rsidRPr="00B201EF">
        <w:rPr>
          <w:sz w:val="24"/>
          <w:szCs w:val="24"/>
        </w:rPr>
        <w:t>одного</w:t>
      </w:r>
      <w:r w:rsidRPr="00B201EF">
        <w:rPr>
          <w:sz w:val="24"/>
          <w:szCs w:val="24"/>
        </w:rPr>
        <w:t>) рабоч</w:t>
      </w:r>
      <w:r w:rsidR="002B0C2A" w:rsidRPr="00B201EF">
        <w:rPr>
          <w:sz w:val="24"/>
          <w:szCs w:val="24"/>
        </w:rPr>
        <w:t>его дня</w:t>
      </w:r>
      <w:r w:rsidRPr="00B201EF">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w:t>
      </w:r>
      <w:proofErr w:type="gramStart"/>
      <w:r w:rsidRPr="00B201EF">
        <w:rPr>
          <w:sz w:val="24"/>
          <w:szCs w:val="24"/>
        </w:rPr>
        <w:t>с даты публикации</w:t>
      </w:r>
      <w:proofErr w:type="gramEnd"/>
      <w:r w:rsidRPr="00B201EF">
        <w:rPr>
          <w:sz w:val="24"/>
          <w:szCs w:val="24"/>
        </w:rPr>
        <w:t xml:space="preserve"> закупочной процедуры (п. </w:t>
      </w:r>
      <w:r w:rsidRPr="00B201EF">
        <w:rPr>
          <w:sz w:val="24"/>
          <w:szCs w:val="24"/>
        </w:rPr>
        <w:lastRenderedPageBreak/>
        <w:fldChar w:fldCharType="begin"/>
      </w:r>
      <w:r w:rsidRPr="00B201EF">
        <w:rPr>
          <w:sz w:val="24"/>
          <w:szCs w:val="24"/>
        </w:rPr>
        <w:instrText xml:space="preserve"> REF _Ref440976663 \r \h  \* MERGEFORMAT </w:instrText>
      </w:r>
      <w:r w:rsidRPr="00B201EF">
        <w:rPr>
          <w:sz w:val="24"/>
          <w:szCs w:val="24"/>
        </w:rPr>
      </w:r>
      <w:r w:rsidRPr="00B201EF">
        <w:rPr>
          <w:sz w:val="24"/>
          <w:szCs w:val="24"/>
        </w:rPr>
        <w:fldChar w:fldCharType="separate"/>
      </w:r>
      <w:r w:rsidR="00015365" w:rsidRPr="00B201EF">
        <w:rPr>
          <w:sz w:val="24"/>
          <w:szCs w:val="24"/>
        </w:rPr>
        <w:t>5</w:t>
      </w:r>
      <w:r w:rsidRPr="00B201EF">
        <w:rPr>
          <w:sz w:val="24"/>
          <w:szCs w:val="24"/>
        </w:rPr>
        <w:fldChar w:fldCharType="end"/>
      </w:r>
      <w:r w:rsidRPr="00B201EF">
        <w:rPr>
          <w:sz w:val="24"/>
          <w:szCs w:val="24"/>
        </w:rPr>
        <w:t xml:space="preserve">). Организатор заканчивает предоставлять ответы на запросы разъяснений </w:t>
      </w:r>
      <w:r w:rsidR="0072453A" w:rsidRPr="00B201EF">
        <w:rPr>
          <w:sz w:val="24"/>
          <w:szCs w:val="24"/>
        </w:rPr>
        <w:t xml:space="preserve">в срок, указанный в п. </w:t>
      </w:r>
      <w:r w:rsidR="0072453A" w:rsidRPr="00B201EF">
        <w:rPr>
          <w:sz w:val="24"/>
          <w:szCs w:val="24"/>
        </w:rPr>
        <w:fldChar w:fldCharType="begin"/>
      </w:r>
      <w:r w:rsidR="0072453A" w:rsidRPr="00B201EF">
        <w:rPr>
          <w:sz w:val="24"/>
          <w:szCs w:val="24"/>
        </w:rPr>
        <w:instrText xml:space="preserve"> REF _Ref5977403 \r \h  \* MERGEFORMAT </w:instrText>
      </w:r>
      <w:r w:rsidR="0072453A" w:rsidRPr="00B201EF">
        <w:rPr>
          <w:sz w:val="24"/>
          <w:szCs w:val="24"/>
        </w:rPr>
      </w:r>
      <w:r w:rsidR="0072453A" w:rsidRPr="00B201EF">
        <w:rPr>
          <w:sz w:val="24"/>
          <w:szCs w:val="24"/>
        </w:rPr>
        <w:fldChar w:fldCharType="separate"/>
      </w:r>
      <w:r w:rsidR="00015365" w:rsidRPr="00B201EF">
        <w:rPr>
          <w:sz w:val="24"/>
          <w:szCs w:val="24"/>
        </w:rPr>
        <w:t>21</w:t>
      </w:r>
      <w:r w:rsidR="0072453A" w:rsidRPr="00B201EF">
        <w:rPr>
          <w:sz w:val="24"/>
          <w:szCs w:val="24"/>
        </w:rPr>
        <w:fldChar w:fldCharType="end"/>
      </w:r>
      <w:r w:rsidR="0072453A" w:rsidRPr="00B201EF">
        <w:rPr>
          <w:sz w:val="24"/>
          <w:szCs w:val="24"/>
        </w:rPr>
        <w:t xml:space="preserve"> настоящего извещения</w:t>
      </w:r>
      <w:r w:rsidR="0072453A" w:rsidRPr="00B201EF">
        <w:rPr>
          <w:iCs/>
          <w:sz w:val="24"/>
          <w:szCs w:val="24"/>
        </w:rPr>
        <w:t>.</w:t>
      </w:r>
    </w:p>
    <w:p w:rsidR="003B28BD" w:rsidRPr="00B201EF" w:rsidRDefault="003B28BD" w:rsidP="006E0F55">
      <w:pPr>
        <w:pStyle w:val="afe"/>
        <w:numPr>
          <w:ilvl w:val="0"/>
          <w:numId w:val="4"/>
        </w:numPr>
        <w:tabs>
          <w:tab w:val="left" w:pos="1080"/>
        </w:tabs>
        <w:spacing w:line="240" w:lineRule="auto"/>
        <w:rPr>
          <w:sz w:val="24"/>
          <w:szCs w:val="24"/>
        </w:rPr>
      </w:pPr>
      <w:r w:rsidRPr="00B201EF">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01EF">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01EF">
        <w:rPr>
          <w:sz w:val="24"/>
          <w:szCs w:val="24"/>
        </w:rPr>
        <w:t>окументации по запросу цен</w:t>
      </w:r>
      <w:r w:rsidRPr="00B201EF">
        <w:rPr>
          <w:iCs/>
          <w:sz w:val="24"/>
          <w:szCs w:val="24"/>
        </w:rPr>
        <w:t>, если в тексте ответа не будет указано иное. В случае</w:t>
      </w:r>
      <w:proofErr w:type="gramStart"/>
      <w:r w:rsidRPr="00B201EF">
        <w:rPr>
          <w:iCs/>
          <w:sz w:val="24"/>
          <w:szCs w:val="24"/>
        </w:rPr>
        <w:t>,</w:t>
      </w:r>
      <w:proofErr w:type="gramEnd"/>
      <w:r w:rsidRPr="00B201EF">
        <w:rPr>
          <w:iCs/>
          <w:sz w:val="24"/>
          <w:szCs w:val="24"/>
        </w:rPr>
        <w:t xml:space="preserve"> если разъяснения изменяют Документацию, Организатором будут внесены изменения в Документацию (п. </w:t>
      </w:r>
      <w:r w:rsidR="005535A9" w:rsidRPr="00B201EF">
        <w:rPr>
          <w:iCs/>
          <w:sz w:val="24"/>
          <w:szCs w:val="24"/>
        </w:rPr>
        <w:fldChar w:fldCharType="begin"/>
      </w:r>
      <w:r w:rsidR="005535A9" w:rsidRPr="00B201EF">
        <w:rPr>
          <w:iCs/>
          <w:sz w:val="24"/>
          <w:szCs w:val="24"/>
        </w:rPr>
        <w:instrText xml:space="preserve"> REF _Ref228956692 \r \h </w:instrText>
      </w:r>
      <w:r w:rsidR="005535A9" w:rsidRPr="00B201EF">
        <w:rPr>
          <w:iCs/>
          <w:sz w:val="24"/>
          <w:szCs w:val="24"/>
        </w:rPr>
      </w:r>
      <w:r w:rsidR="00B201EF">
        <w:rPr>
          <w:iCs/>
          <w:sz w:val="24"/>
          <w:szCs w:val="24"/>
        </w:rPr>
        <w:instrText xml:space="preserve"> \* MERGEFORMAT </w:instrText>
      </w:r>
      <w:r w:rsidR="005535A9" w:rsidRPr="00B201EF">
        <w:rPr>
          <w:iCs/>
          <w:sz w:val="24"/>
          <w:szCs w:val="24"/>
        </w:rPr>
        <w:fldChar w:fldCharType="separate"/>
      </w:r>
      <w:r w:rsidR="00015365" w:rsidRPr="00B201EF">
        <w:rPr>
          <w:iCs/>
          <w:sz w:val="24"/>
          <w:szCs w:val="24"/>
        </w:rPr>
        <w:t>38</w:t>
      </w:r>
      <w:r w:rsidR="005535A9" w:rsidRPr="00B201EF">
        <w:rPr>
          <w:iCs/>
          <w:sz w:val="24"/>
          <w:szCs w:val="24"/>
        </w:rPr>
        <w:fldChar w:fldCharType="end"/>
      </w:r>
      <w:r w:rsidRPr="00B201EF">
        <w:rPr>
          <w:iCs/>
          <w:sz w:val="24"/>
          <w:szCs w:val="24"/>
        </w:rPr>
        <w:t xml:space="preserve">) и, при необходимости, осуществлено продление подачи заявок в соответствии с п. </w:t>
      </w:r>
      <w:r w:rsidRPr="00B201EF">
        <w:rPr>
          <w:bCs/>
          <w:iCs/>
          <w:sz w:val="24"/>
          <w:szCs w:val="24"/>
        </w:rPr>
        <w:fldChar w:fldCharType="begin"/>
      </w:r>
      <w:r w:rsidRPr="00B201EF">
        <w:rPr>
          <w:iCs/>
          <w:sz w:val="24"/>
          <w:szCs w:val="24"/>
        </w:rPr>
        <w:instrText xml:space="preserve"> REF _Ref440968965 \r \h </w:instrText>
      </w:r>
      <w:r w:rsidRPr="00B201EF">
        <w:rPr>
          <w:bCs/>
          <w:iCs/>
          <w:sz w:val="24"/>
          <w:szCs w:val="24"/>
        </w:rPr>
        <w:instrText xml:space="preserve"> \* MERGEFORMAT </w:instrText>
      </w:r>
      <w:r w:rsidRPr="00B201EF">
        <w:rPr>
          <w:bCs/>
          <w:iCs/>
          <w:sz w:val="24"/>
          <w:szCs w:val="24"/>
        </w:rPr>
      </w:r>
      <w:r w:rsidRPr="00B201EF">
        <w:rPr>
          <w:bCs/>
          <w:iCs/>
          <w:sz w:val="24"/>
          <w:szCs w:val="24"/>
        </w:rPr>
        <w:fldChar w:fldCharType="separate"/>
      </w:r>
      <w:r w:rsidR="00015365" w:rsidRPr="00B201EF">
        <w:rPr>
          <w:iCs/>
          <w:sz w:val="24"/>
          <w:szCs w:val="24"/>
        </w:rPr>
        <w:t>41</w:t>
      </w:r>
      <w:r w:rsidRPr="00B201EF">
        <w:rPr>
          <w:bCs/>
          <w:iCs/>
          <w:sz w:val="24"/>
          <w:szCs w:val="24"/>
        </w:rPr>
        <w:fldChar w:fldCharType="end"/>
      </w:r>
      <w:r w:rsidRPr="00B201EF">
        <w:rPr>
          <w:iCs/>
          <w:sz w:val="24"/>
          <w:szCs w:val="24"/>
        </w:rPr>
        <w:t>.</w:t>
      </w:r>
    </w:p>
    <w:p w:rsidR="00431757" w:rsidRPr="00B201EF" w:rsidRDefault="00431757" w:rsidP="006E0F55">
      <w:pPr>
        <w:pStyle w:val="afe"/>
        <w:numPr>
          <w:ilvl w:val="0"/>
          <w:numId w:val="4"/>
        </w:numPr>
        <w:tabs>
          <w:tab w:val="left" w:pos="1080"/>
        </w:tabs>
        <w:spacing w:line="240" w:lineRule="auto"/>
        <w:rPr>
          <w:sz w:val="24"/>
          <w:szCs w:val="24"/>
        </w:rPr>
      </w:pPr>
      <w:bookmarkStart w:id="52" w:name="_Ref440968965"/>
      <w:r w:rsidRPr="00B201EF">
        <w:rPr>
          <w:sz w:val="24"/>
          <w:szCs w:val="24"/>
        </w:rPr>
        <w:t>При необходимости Организатор, по решению Закупочной комиссии</w:t>
      </w:r>
      <w:r w:rsidR="004965B3" w:rsidRPr="00B201EF">
        <w:rPr>
          <w:sz w:val="24"/>
          <w:szCs w:val="24"/>
        </w:rPr>
        <w:t xml:space="preserve"> </w:t>
      </w:r>
      <w:r w:rsidRPr="00B201EF">
        <w:rPr>
          <w:sz w:val="24"/>
          <w:szCs w:val="24"/>
        </w:rPr>
        <w:t>имеет право продлевать срок окончания приема Заявок</w:t>
      </w:r>
      <w:r w:rsidR="003C3E7B" w:rsidRPr="00B201EF">
        <w:rPr>
          <w:sz w:val="24"/>
          <w:szCs w:val="24"/>
        </w:rPr>
        <w:t xml:space="preserve"> (</w:t>
      </w:r>
      <w:r w:rsidR="00AB2E60" w:rsidRPr="00B201EF">
        <w:rPr>
          <w:sz w:val="24"/>
          <w:szCs w:val="24"/>
        </w:rPr>
        <w:t xml:space="preserve">п. </w:t>
      </w:r>
      <w:r w:rsidR="00AB2E60" w:rsidRPr="00B201EF">
        <w:rPr>
          <w:sz w:val="24"/>
          <w:szCs w:val="24"/>
        </w:rPr>
        <w:fldChar w:fldCharType="begin"/>
      </w:r>
      <w:r w:rsidR="00AB2E60" w:rsidRPr="00B201EF">
        <w:rPr>
          <w:sz w:val="24"/>
          <w:szCs w:val="24"/>
        </w:rPr>
        <w:instrText xml:space="preserve"> REF _Ref114676311 \r \h </w:instrText>
      </w:r>
      <w:r w:rsidR="008728A7" w:rsidRPr="00B201EF">
        <w:rPr>
          <w:sz w:val="24"/>
          <w:szCs w:val="24"/>
        </w:rPr>
        <w:instrText xml:space="preserve"> \* MERGEFORMAT </w:instrText>
      </w:r>
      <w:r w:rsidR="00AB2E60" w:rsidRPr="00B201EF">
        <w:rPr>
          <w:sz w:val="24"/>
          <w:szCs w:val="24"/>
        </w:rPr>
      </w:r>
      <w:r w:rsidR="00AB2E60" w:rsidRPr="00B201EF">
        <w:rPr>
          <w:sz w:val="24"/>
          <w:szCs w:val="24"/>
        </w:rPr>
        <w:fldChar w:fldCharType="separate"/>
      </w:r>
      <w:r w:rsidR="00015365" w:rsidRPr="00B201EF">
        <w:rPr>
          <w:sz w:val="24"/>
          <w:szCs w:val="24"/>
        </w:rPr>
        <w:t>20</w:t>
      </w:r>
      <w:r w:rsidR="00AB2E60" w:rsidRPr="00B201EF">
        <w:rPr>
          <w:sz w:val="24"/>
          <w:szCs w:val="24"/>
        </w:rPr>
        <w:fldChar w:fldCharType="end"/>
      </w:r>
      <w:r w:rsidR="003C3E7B" w:rsidRPr="00B201EF">
        <w:rPr>
          <w:sz w:val="24"/>
          <w:szCs w:val="24"/>
        </w:rPr>
        <w:t>)</w:t>
      </w:r>
      <w:r w:rsidRPr="00B201EF">
        <w:rPr>
          <w:sz w:val="24"/>
          <w:szCs w:val="24"/>
        </w:rPr>
        <w:t>.</w:t>
      </w:r>
      <w:bookmarkEnd w:id="52"/>
      <w:r w:rsidRPr="00B201EF">
        <w:rPr>
          <w:sz w:val="24"/>
          <w:szCs w:val="24"/>
        </w:rPr>
        <w:t xml:space="preserve"> Все Участники, оформившие свое участие в запросе </w:t>
      </w:r>
      <w:r w:rsidR="00413C5D" w:rsidRPr="00B201EF">
        <w:rPr>
          <w:sz w:val="24"/>
          <w:szCs w:val="24"/>
        </w:rPr>
        <w:t>цен</w:t>
      </w:r>
      <w:r w:rsidRPr="00B201EF">
        <w:rPr>
          <w:sz w:val="24"/>
          <w:szCs w:val="24"/>
        </w:rPr>
        <w:t xml:space="preserve"> через ЭТП, получат соответствующие уведомления в порядке, установленными правилами ЭТП.</w:t>
      </w:r>
      <w:r w:rsidR="006E61DB" w:rsidRPr="00B201EF">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B201EF">
        <w:rPr>
          <w:sz w:val="24"/>
          <w:szCs w:val="24"/>
        </w:rPr>
        <w:t>.</w:t>
      </w:r>
    </w:p>
    <w:p w:rsidR="007C6E12" w:rsidRPr="00B201EF" w:rsidRDefault="007C6E12" w:rsidP="006E0F55">
      <w:pPr>
        <w:pStyle w:val="afe"/>
        <w:numPr>
          <w:ilvl w:val="0"/>
          <w:numId w:val="4"/>
        </w:numPr>
        <w:tabs>
          <w:tab w:val="left" w:pos="1080"/>
        </w:tabs>
        <w:spacing w:line="240" w:lineRule="auto"/>
        <w:rPr>
          <w:sz w:val="24"/>
          <w:szCs w:val="24"/>
        </w:rPr>
      </w:pPr>
      <w:r w:rsidRPr="00B201EF">
        <w:rPr>
          <w:sz w:val="24"/>
          <w:szCs w:val="24"/>
        </w:rPr>
        <w:t xml:space="preserve">Оценка Заявок осуществляется Закупочной комиссией </w:t>
      </w:r>
      <w:r w:rsidRPr="00B201EF">
        <w:rPr>
          <w:spacing w:val="-1"/>
          <w:sz w:val="24"/>
          <w:szCs w:val="24"/>
        </w:rPr>
        <w:t xml:space="preserve">и иными лицами (экспертами и специалистами), привлеченными </w:t>
      </w:r>
      <w:r w:rsidRPr="00B201EF">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201EF">
        <w:rPr>
          <w:iCs/>
          <w:sz w:val="24"/>
          <w:szCs w:val="24"/>
        </w:rPr>
        <w:t>ПАО «Россети Центр»</w:t>
      </w:r>
      <w:r w:rsidRPr="00B201EF">
        <w:rPr>
          <w:sz w:val="24"/>
          <w:szCs w:val="24"/>
        </w:rPr>
        <w:t xml:space="preserve">, </w:t>
      </w:r>
      <w:r w:rsidR="00D01315" w:rsidRPr="00B201EF">
        <w:rPr>
          <w:iCs/>
          <w:sz w:val="24"/>
          <w:szCs w:val="24"/>
        </w:rPr>
        <w:t xml:space="preserve">ПАО «Россети Центр и Приволжье», </w:t>
      </w:r>
      <w:r w:rsidRPr="00B201EF">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201EF">
        <w:rPr>
          <w:sz w:val="24"/>
          <w:szCs w:val="24"/>
        </w:rPr>
        <w:t>е</w:t>
      </w:r>
      <w:r w:rsidRPr="00B201EF">
        <w:rPr>
          <w:sz w:val="24"/>
          <w:szCs w:val="24"/>
        </w:rPr>
        <w:t xml:space="preserve">т отборочную стадию (пункт </w:t>
      </w:r>
      <w:r w:rsidR="0000453A" w:rsidRPr="00B201EF">
        <w:fldChar w:fldCharType="begin"/>
      </w:r>
      <w:r w:rsidR="0000453A" w:rsidRPr="00B201EF">
        <w:rPr>
          <w:sz w:val="24"/>
          <w:szCs w:val="24"/>
        </w:rPr>
        <w:instrText xml:space="preserve"> REF _Ref440971211 \r \h </w:instrText>
      </w:r>
      <w:r w:rsidR="00AA12FE" w:rsidRPr="00B201EF">
        <w:instrText xml:space="preserve"> \* MERGEFORMAT </w:instrText>
      </w:r>
      <w:r w:rsidR="0000453A" w:rsidRPr="00B201EF">
        <w:fldChar w:fldCharType="separate"/>
      </w:r>
      <w:r w:rsidR="00015365" w:rsidRPr="00B201EF">
        <w:rPr>
          <w:sz w:val="24"/>
          <w:szCs w:val="24"/>
        </w:rPr>
        <w:t>43</w:t>
      </w:r>
      <w:r w:rsidR="0000453A" w:rsidRPr="00B201EF">
        <w:fldChar w:fldCharType="end"/>
      </w:r>
      <w:r w:rsidRPr="00B201EF">
        <w:rPr>
          <w:sz w:val="24"/>
          <w:szCs w:val="24"/>
        </w:rPr>
        <w:t xml:space="preserve">) и оценочную стадию (пункт </w:t>
      </w:r>
      <w:r w:rsidR="00931E0D" w:rsidRPr="00B201EF">
        <w:fldChar w:fldCharType="begin"/>
      </w:r>
      <w:r w:rsidR="00931E0D" w:rsidRPr="00B201EF">
        <w:rPr>
          <w:sz w:val="24"/>
          <w:szCs w:val="24"/>
        </w:rPr>
        <w:instrText xml:space="preserve"> REF _Ref516150028 \r \h </w:instrText>
      </w:r>
      <w:r w:rsidR="00AA12FE" w:rsidRPr="00B201EF">
        <w:instrText xml:space="preserve"> \* MERGEFORMAT </w:instrText>
      </w:r>
      <w:r w:rsidR="00931E0D" w:rsidRPr="00B201EF">
        <w:fldChar w:fldCharType="separate"/>
      </w:r>
      <w:r w:rsidR="00015365" w:rsidRPr="00B201EF">
        <w:rPr>
          <w:sz w:val="24"/>
          <w:szCs w:val="24"/>
        </w:rPr>
        <w:t>44</w:t>
      </w:r>
      <w:r w:rsidR="00931E0D" w:rsidRPr="00B201EF">
        <w:fldChar w:fldCharType="end"/>
      </w:r>
      <w:r w:rsidRPr="00B201EF">
        <w:rPr>
          <w:sz w:val="24"/>
          <w:szCs w:val="24"/>
        </w:rPr>
        <w:t xml:space="preserve">). </w:t>
      </w:r>
    </w:p>
    <w:p w:rsidR="0000453A" w:rsidRPr="00B201EF" w:rsidRDefault="0000453A" w:rsidP="006E0F55">
      <w:pPr>
        <w:pStyle w:val="afe"/>
        <w:numPr>
          <w:ilvl w:val="0"/>
          <w:numId w:val="4"/>
        </w:numPr>
        <w:tabs>
          <w:tab w:val="left" w:pos="1080"/>
        </w:tabs>
        <w:spacing w:line="240" w:lineRule="auto"/>
        <w:rPr>
          <w:sz w:val="24"/>
          <w:szCs w:val="24"/>
          <w:u w:val="single"/>
        </w:rPr>
      </w:pPr>
      <w:bookmarkStart w:id="53" w:name="_Ref440971211"/>
      <w:r w:rsidRPr="00B201EF">
        <w:rPr>
          <w:sz w:val="24"/>
          <w:szCs w:val="24"/>
          <w:u w:val="single"/>
        </w:rPr>
        <w:t>Порядок проведения отборочной стадии:</w:t>
      </w:r>
      <w:bookmarkEnd w:id="53"/>
    </w:p>
    <w:p w:rsidR="0000453A" w:rsidRPr="00B201EF"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01EF">
        <w:rPr>
          <w:sz w:val="24"/>
          <w:szCs w:val="24"/>
        </w:rPr>
        <w:t>В рамках отборочной стадии Закупочная комиссия проверяет:</w:t>
      </w:r>
    </w:p>
    <w:p w:rsidR="0000453A" w:rsidRPr="00B201EF"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201EF">
        <w:rPr>
          <w:sz w:val="24"/>
          <w:szCs w:val="24"/>
        </w:rPr>
        <w:t xml:space="preserve">правильность оформления Заявки и </w:t>
      </w:r>
      <w:r w:rsidR="00685203" w:rsidRPr="00B201EF">
        <w:rPr>
          <w:sz w:val="24"/>
          <w:szCs w:val="24"/>
        </w:rPr>
        <w:t>её</w:t>
      </w:r>
      <w:r w:rsidRPr="00B201EF">
        <w:rPr>
          <w:sz w:val="24"/>
          <w:szCs w:val="24"/>
        </w:rPr>
        <w:t xml:space="preserve"> соответствие требованиям настоящей Документации по существу;</w:t>
      </w:r>
    </w:p>
    <w:p w:rsidR="0000453A" w:rsidRPr="00B201EF"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201EF">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201E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201EF">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B201EF"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201EF">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510B6F" w:rsidRPr="00B201EF">
        <w:rPr>
          <w:sz w:val="24"/>
          <w:szCs w:val="24"/>
        </w:rPr>
        <w:t xml:space="preserve"> с учетом </w:t>
      </w:r>
      <w:r w:rsidR="00B51691" w:rsidRPr="00B201EF">
        <w:rPr>
          <w:sz w:val="24"/>
          <w:szCs w:val="24"/>
        </w:rPr>
        <w:t>НДС</w:t>
      </w:r>
      <w:r w:rsidR="00221378" w:rsidRPr="00B201EF">
        <w:rPr>
          <w:sz w:val="24"/>
          <w:szCs w:val="24"/>
        </w:rPr>
        <w:t xml:space="preserve"> и требований по предоставлению национального режима в соответствии с Постановлением правительства РФ №1875</w:t>
      </w:r>
      <w:r w:rsidRPr="00B201EF">
        <w:rPr>
          <w:i/>
          <w:sz w:val="24"/>
          <w:szCs w:val="24"/>
        </w:rPr>
        <w:t>.</w:t>
      </w:r>
    </w:p>
    <w:p w:rsidR="0000453A" w:rsidRPr="00B201EF"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4419"/>
      <w:r w:rsidRPr="00B201EF">
        <w:rPr>
          <w:bCs/>
          <w:sz w:val="24"/>
          <w:szCs w:val="24"/>
        </w:rPr>
        <w:t>З</w:t>
      </w:r>
      <w:r w:rsidRPr="00B201EF">
        <w:rPr>
          <w:sz w:val="24"/>
          <w:szCs w:val="24"/>
        </w:rPr>
        <w:t>акупочная комиссия может</w:t>
      </w:r>
      <w:r w:rsidR="00806C6D" w:rsidRPr="00B201EF">
        <w:rPr>
          <w:sz w:val="24"/>
          <w:szCs w:val="24"/>
        </w:rPr>
        <w:t xml:space="preserve"> запросить у Участников разъяснения или </w:t>
      </w:r>
      <w:r w:rsidR="00806C6D" w:rsidRPr="00B201EF">
        <w:rPr>
          <w:sz w:val="24"/>
          <w:szCs w:val="24"/>
        </w:rPr>
        <w:lastRenderedPageBreak/>
        <w:t>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B201EF"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01EF">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01EF"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7002"/>
      <w:r w:rsidRPr="00B201EF">
        <w:rPr>
          <w:sz w:val="24"/>
          <w:szCs w:val="24"/>
        </w:rPr>
        <w:t>По результатам проведения отборочной стадии Закупочная комиссия отклонит Заявки, которые</w:t>
      </w:r>
      <w:r w:rsidR="0094588A" w:rsidRPr="00B201EF">
        <w:rPr>
          <w:sz w:val="24"/>
          <w:szCs w:val="24"/>
        </w:rPr>
        <w:t xml:space="preserve"> не соответствуют установленным в настоящей Документации одному либо нескольким отборочным критериям</w:t>
      </w:r>
      <w:r w:rsidRPr="00B201EF">
        <w:rPr>
          <w:sz w:val="24"/>
          <w:szCs w:val="24"/>
        </w:rPr>
        <w:t>:</w:t>
      </w:r>
      <w:bookmarkEnd w:id="54"/>
      <w:bookmarkEnd w:id="55"/>
    </w:p>
    <w:p w:rsidR="00C05DDB" w:rsidRPr="00B201EF"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B201EF">
        <w:rPr>
          <w:sz w:val="24"/>
          <w:szCs w:val="24"/>
        </w:rPr>
        <w:t>поданы с нарушением порядка подачи Заявок, установленного в настоящей документации;</w:t>
      </w:r>
    </w:p>
    <w:p w:rsidR="0000453A" w:rsidRPr="00B201EF"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B201EF">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B201EF">
        <w:rPr>
          <w:sz w:val="24"/>
          <w:szCs w:val="24"/>
        </w:rPr>
        <w:t>в</w:t>
      </w:r>
      <w:r w:rsidR="000C758B" w:rsidRPr="00B201EF">
        <w:rPr>
          <w:sz w:val="24"/>
          <w:szCs w:val="24"/>
        </w:rPr>
        <w:t xml:space="preserve"> том числе в части соблюдения требований по </w:t>
      </w:r>
      <w:r w:rsidR="00012FC7" w:rsidRPr="00B201EF">
        <w:rPr>
          <w:sz w:val="24"/>
          <w:szCs w:val="24"/>
        </w:rPr>
        <w:t>п</w:t>
      </w:r>
      <w:r w:rsidR="000C758B" w:rsidRPr="00B201EF">
        <w:rPr>
          <w:sz w:val="24"/>
          <w:szCs w:val="24"/>
        </w:rPr>
        <w:t>редоставлению национального режима в соответствии с Постановлением правительства РФ №1875</w:t>
      </w:r>
      <w:r w:rsidR="0000453A" w:rsidRPr="00B201EF">
        <w:rPr>
          <w:sz w:val="24"/>
          <w:szCs w:val="24"/>
        </w:rPr>
        <w:t>;</w:t>
      </w:r>
    </w:p>
    <w:p w:rsidR="00CA30A2" w:rsidRPr="00B201EF"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B201EF">
        <w:rPr>
          <w:sz w:val="24"/>
          <w:szCs w:val="24"/>
        </w:rPr>
        <w:t>имеют</w:t>
      </w:r>
      <w:r w:rsidR="00CA30A2" w:rsidRPr="00B201EF">
        <w:rPr>
          <w:sz w:val="24"/>
          <w:szCs w:val="24"/>
        </w:rPr>
        <w:t xml:space="preserve"> цен</w:t>
      </w:r>
      <w:r w:rsidRPr="00B201EF">
        <w:rPr>
          <w:sz w:val="24"/>
          <w:szCs w:val="24"/>
        </w:rPr>
        <w:t>у</w:t>
      </w:r>
      <w:r w:rsidR="00CA30A2" w:rsidRPr="00B201EF">
        <w:rPr>
          <w:sz w:val="24"/>
          <w:szCs w:val="24"/>
        </w:rPr>
        <w:t xml:space="preserve"> Заявки</w:t>
      </w:r>
      <w:r w:rsidRPr="00B201EF">
        <w:rPr>
          <w:sz w:val="24"/>
          <w:szCs w:val="24"/>
        </w:rPr>
        <w:t>,</w:t>
      </w:r>
      <w:r w:rsidR="00CA30A2" w:rsidRPr="00B201EF">
        <w:rPr>
          <w:sz w:val="24"/>
          <w:szCs w:val="24"/>
        </w:rPr>
        <w:t xml:space="preserve"> превыша</w:t>
      </w:r>
      <w:r w:rsidRPr="00B201EF">
        <w:rPr>
          <w:sz w:val="24"/>
          <w:szCs w:val="24"/>
        </w:rPr>
        <w:t>ющую</w:t>
      </w:r>
      <w:r w:rsidR="00CA30A2" w:rsidRPr="00B201EF">
        <w:rPr>
          <w:sz w:val="24"/>
          <w:szCs w:val="24"/>
        </w:rPr>
        <w:t xml:space="preserve"> начальную (</w:t>
      </w:r>
      <w:r w:rsidR="009D200F" w:rsidRPr="00B201EF">
        <w:rPr>
          <w:sz w:val="24"/>
          <w:szCs w:val="24"/>
        </w:rPr>
        <w:t>максимальную</w:t>
      </w:r>
      <w:r w:rsidR="00CA30A2" w:rsidRPr="00B201EF">
        <w:rPr>
          <w:sz w:val="24"/>
          <w:szCs w:val="24"/>
        </w:rPr>
        <w:t>) цену</w:t>
      </w:r>
      <w:r w:rsidR="00693173" w:rsidRPr="00B201EF">
        <w:rPr>
          <w:sz w:val="24"/>
          <w:szCs w:val="24"/>
        </w:rPr>
        <w:t xml:space="preserve"> Договора</w:t>
      </w:r>
      <w:r w:rsidR="00221378" w:rsidRPr="00B201EF">
        <w:rPr>
          <w:sz w:val="24"/>
          <w:szCs w:val="24"/>
        </w:rPr>
        <w:t xml:space="preserve"> </w:t>
      </w:r>
      <w:r w:rsidR="00510B6F" w:rsidRPr="00B201EF">
        <w:rPr>
          <w:sz w:val="24"/>
          <w:szCs w:val="24"/>
        </w:rPr>
        <w:t>с учетом</w:t>
      </w:r>
      <w:r w:rsidR="00221378" w:rsidRPr="00B201EF">
        <w:rPr>
          <w:sz w:val="24"/>
          <w:szCs w:val="24"/>
        </w:rPr>
        <w:t xml:space="preserve"> НДС</w:t>
      </w:r>
      <w:r w:rsidR="00CA30A2" w:rsidRPr="00B201EF">
        <w:rPr>
          <w:sz w:val="24"/>
          <w:szCs w:val="24"/>
        </w:rPr>
        <w:t>;</w:t>
      </w:r>
    </w:p>
    <w:p w:rsidR="0000453A" w:rsidRPr="00B201EF"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201EF">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201EF">
        <w:rPr>
          <w:sz w:val="24"/>
          <w:szCs w:val="24"/>
        </w:rPr>
        <w:t>;</w:t>
      </w:r>
    </w:p>
    <w:p w:rsidR="000850D1" w:rsidRPr="00B201EF"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201EF">
        <w:rPr>
          <w:sz w:val="24"/>
          <w:szCs w:val="24"/>
        </w:rPr>
        <w:t>содержат недостоверные сведения</w:t>
      </w:r>
      <w:r w:rsidR="00AA12FE" w:rsidRPr="00B201EF">
        <w:rPr>
          <w:sz w:val="24"/>
          <w:szCs w:val="24"/>
        </w:rPr>
        <w:t>.</w:t>
      </w:r>
    </w:p>
    <w:p w:rsidR="0000453A" w:rsidRPr="00B201EF"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69063154"/>
      <w:r w:rsidRPr="00B201EF">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B201EF">
        <w:rPr>
          <w:sz w:val="24"/>
          <w:szCs w:val="24"/>
        </w:rPr>
        <w:t xml:space="preserve">или документов (представлении </w:t>
      </w:r>
      <w:r w:rsidR="00D751DB" w:rsidRPr="00B201EF">
        <w:rPr>
          <w:sz w:val="24"/>
          <w:szCs w:val="24"/>
        </w:rPr>
        <w:t xml:space="preserve">фальсифицированных </w:t>
      </w:r>
      <w:r w:rsidR="002C7E6D" w:rsidRPr="00B201EF">
        <w:rPr>
          <w:sz w:val="24"/>
          <w:szCs w:val="24"/>
        </w:rPr>
        <w:t xml:space="preserve">документов), </w:t>
      </w:r>
      <w:r w:rsidRPr="00B201EF">
        <w:rPr>
          <w:sz w:val="24"/>
          <w:szCs w:val="24"/>
        </w:rPr>
        <w:t>приведенных в составе Заявки, Заявка участника будет отклонена.</w:t>
      </w:r>
      <w:bookmarkEnd w:id="56"/>
      <w:r w:rsidRPr="00B201EF">
        <w:rPr>
          <w:sz w:val="24"/>
          <w:szCs w:val="24"/>
        </w:rPr>
        <w:t xml:space="preserve">  </w:t>
      </w:r>
    </w:p>
    <w:p w:rsidR="000850D1" w:rsidRPr="00B201EF"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40971505"/>
      <w:r w:rsidRPr="00B201EF">
        <w:rPr>
          <w:sz w:val="24"/>
          <w:szCs w:val="24"/>
          <w:lang w:val="x-none"/>
        </w:rPr>
        <w:t>Заявка Участника будет отклонена на основании отрицательного заключения службы безопасности Заказчика</w:t>
      </w:r>
      <w:r w:rsidR="007E2B16" w:rsidRPr="00B201EF">
        <w:rPr>
          <w:sz w:val="24"/>
          <w:szCs w:val="24"/>
        </w:rPr>
        <w:t>.</w:t>
      </w:r>
    </w:p>
    <w:p w:rsidR="00CA3A51" w:rsidRPr="00B201EF"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B201EF">
        <w:rPr>
          <w:sz w:val="24"/>
          <w:szCs w:val="24"/>
        </w:rPr>
        <w:t xml:space="preserve">Рассмотрение ценовых предложений осуществляется в части </w:t>
      </w:r>
      <w:proofErr w:type="spellStart"/>
      <w:r w:rsidRPr="00B201EF">
        <w:rPr>
          <w:sz w:val="24"/>
          <w:szCs w:val="24"/>
        </w:rPr>
        <w:t>непревышения</w:t>
      </w:r>
      <w:proofErr w:type="spellEnd"/>
      <w:r w:rsidRPr="00B201EF">
        <w:rPr>
          <w:sz w:val="24"/>
          <w:szCs w:val="24"/>
        </w:rPr>
        <w:t xml:space="preserve"> ценового предложения участника начальной (максимальной) цены договора, а также </w:t>
      </w:r>
      <w:proofErr w:type="spellStart"/>
      <w:r w:rsidRPr="00B201EF">
        <w:rPr>
          <w:sz w:val="24"/>
          <w:szCs w:val="24"/>
        </w:rPr>
        <w:t>непревышения</w:t>
      </w:r>
      <w:proofErr w:type="spellEnd"/>
      <w:r w:rsidRPr="00B201EF">
        <w:rPr>
          <w:sz w:val="24"/>
          <w:szCs w:val="24"/>
        </w:rPr>
        <w:t xml:space="preserve"> отдельных стоимостных позиций (например, единичных расценок,  установленных в документации, отдельных стоимостных позиций, </w:t>
      </w:r>
      <w:r w:rsidRPr="00B201EF">
        <w:rPr>
          <w:sz w:val="24"/>
          <w:szCs w:val="24"/>
        </w:rPr>
        <w:lastRenderedPageBreak/>
        <w:t xml:space="preserve">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B201EF">
        <w:rPr>
          <w:sz w:val="24"/>
          <w:szCs w:val="24"/>
        </w:rPr>
        <w:t>непревышения</w:t>
      </w:r>
      <w:proofErr w:type="spellEnd"/>
      <w:r w:rsidR="00684357" w:rsidRPr="00B201EF">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B201EF">
        <w:rPr>
          <w:sz w:val="24"/>
          <w:szCs w:val="24"/>
        </w:rPr>
        <w:t xml:space="preserve">соответствия установленным требованиям </w:t>
      </w:r>
      <w:r w:rsidR="00B51691" w:rsidRPr="00B201EF">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B201EF">
        <w:rPr>
          <w:sz w:val="24"/>
          <w:szCs w:val="24"/>
        </w:rPr>
        <w:t xml:space="preserve"> и др</w:t>
      </w:r>
      <w:r w:rsidRPr="00B201EF">
        <w:rPr>
          <w:sz w:val="24"/>
          <w:szCs w:val="24"/>
        </w:rPr>
        <w:t>.</w:t>
      </w:r>
    </w:p>
    <w:p w:rsidR="0000453A" w:rsidRPr="00B201EF" w:rsidRDefault="00D92DE0" w:rsidP="006E0F55">
      <w:pPr>
        <w:pStyle w:val="afe"/>
        <w:numPr>
          <w:ilvl w:val="0"/>
          <w:numId w:val="4"/>
        </w:numPr>
        <w:tabs>
          <w:tab w:val="left" w:pos="1080"/>
        </w:tabs>
        <w:spacing w:line="240" w:lineRule="auto"/>
        <w:rPr>
          <w:sz w:val="24"/>
          <w:szCs w:val="24"/>
        </w:rPr>
      </w:pPr>
      <w:bookmarkStart w:id="58" w:name="_Ref516150028"/>
      <w:r w:rsidRPr="00B201EF">
        <w:rPr>
          <w:sz w:val="24"/>
          <w:szCs w:val="24"/>
          <w:u w:val="single"/>
        </w:rPr>
        <w:t>Порядок проведения оценочной стадии:</w:t>
      </w:r>
      <w:bookmarkEnd w:id="57"/>
      <w:bookmarkEnd w:id="58"/>
    </w:p>
    <w:p w:rsidR="00DF6641" w:rsidRPr="00B201EF"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01EF">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B201EF">
        <w:rPr>
          <w:sz w:val="24"/>
          <w:szCs w:val="24"/>
        </w:rPr>
        <w:t>предпочтительности</w:t>
      </w:r>
      <w:proofErr w:type="gramEnd"/>
      <w:r w:rsidRPr="00B201EF">
        <w:rPr>
          <w:sz w:val="24"/>
          <w:szCs w:val="24"/>
        </w:rPr>
        <w:t xml:space="preserve"> для Заказчика </w:t>
      </w:r>
      <w:r w:rsidR="00326A9F" w:rsidRPr="00B201EF">
        <w:rPr>
          <w:sz w:val="24"/>
          <w:szCs w:val="24"/>
        </w:rPr>
        <w:t xml:space="preserve">исходя из цены Заявки </w:t>
      </w:r>
      <w:r w:rsidR="00610706" w:rsidRPr="00B201EF">
        <w:rPr>
          <w:sz w:val="24"/>
          <w:szCs w:val="24"/>
        </w:rPr>
        <w:t xml:space="preserve">с учетом </w:t>
      </w:r>
      <w:r w:rsidR="00303565" w:rsidRPr="00B201EF">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B201EF">
        <w:rPr>
          <w:sz w:val="24"/>
          <w:szCs w:val="24"/>
        </w:rPr>
        <w:t>(</w:t>
      </w:r>
      <w:r w:rsidR="001436B3" w:rsidRPr="00B201EF">
        <w:rPr>
          <w:sz w:val="24"/>
          <w:szCs w:val="24"/>
        </w:rPr>
        <w:t xml:space="preserve">соответствующие </w:t>
      </w:r>
      <w:r w:rsidR="00303565" w:rsidRPr="00B201EF">
        <w:rPr>
          <w:sz w:val="24"/>
          <w:szCs w:val="24"/>
        </w:rPr>
        <w:t xml:space="preserve">требования </w:t>
      </w:r>
      <w:r w:rsidR="001436B3" w:rsidRPr="00B201EF">
        <w:rPr>
          <w:sz w:val="24"/>
          <w:szCs w:val="24"/>
        </w:rPr>
        <w:t xml:space="preserve">приведены </w:t>
      </w:r>
      <w:r w:rsidR="00610706" w:rsidRPr="00B201EF">
        <w:rPr>
          <w:sz w:val="24"/>
          <w:szCs w:val="24"/>
        </w:rPr>
        <w:t xml:space="preserve">в разделе </w:t>
      </w:r>
      <w:r w:rsidR="00275F1F" w:rsidRPr="00B201EF">
        <w:rPr>
          <w:sz w:val="24"/>
          <w:szCs w:val="24"/>
        </w:rPr>
        <w:fldChar w:fldCharType="begin"/>
      </w:r>
      <w:r w:rsidR="00275F1F" w:rsidRPr="00B201EF">
        <w:rPr>
          <w:sz w:val="24"/>
          <w:szCs w:val="24"/>
        </w:rPr>
        <w:instrText xml:space="preserve"> REF _Ref472428723 \r \h </w:instrText>
      </w:r>
      <w:r w:rsidR="00B95777" w:rsidRPr="00B201EF">
        <w:rPr>
          <w:sz w:val="24"/>
          <w:szCs w:val="24"/>
        </w:rPr>
        <w:instrText xml:space="preserve"> \* MERGEFORMAT </w:instrText>
      </w:r>
      <w:r w:rsidR="00275F1F" w:rsidRPr="00B201EF">
        <w:rPr>
          <w:sz w:val="24"/>
          <w:szCs w:val="24"/>
        </w:rPr>
      </w:r>
      <w:r w:rsidR="00275F1F" w:rsidRPr="00B201EF">
        <w:rPr>
          <w:sz w:val="24"/>
          <w:szCs w:val="24"/>
        </w:rPr>
        <w:fldChar w:fldCharType="separate"/>
      </w:r>
      <w:r w:rsidR="00015365" w:rsidRPr="00B201EF">
        <w:rPr>
          <w:sz w:val="24"/>
          <w:szCs w:val="24"/>
        </w:rPr>
        <w:t>45</w:t>
      </w:r>
      <w:r w:rsidR="00275F1F" w:rsidRPr="00B201EF">
        <w:rPr>
          <w:sz w:val="24"/>
          <w:szCs w:val="24"/>
        </w:rPr>
        <w:fldChar w:fldCharType="end"/>
      </w:r>
      <w:r w:rsidR="00275F1F" w:rsidRPr="00B201EF">
        <w:rPr>
          <w:sz w:val="24"/>
          <w:szCs w:val="24"/>
        </w:rPr>
        <w:t xml:space="preserve"> </w:t>
      </w:r>
      <w:r w:rsidR="00610706" w:rsidRPr="00B201EF">
        <w:rPr>
          <w:sz w:val="24"/>
          <w:szCs w:val="24"/>
        </w:rPr>
        <w:t>Извещения о проведении запроса цен).</w:t>
      </w:r>
      <w:r w:rsidRPr="00B201EF">
        <w:rPr>
          <w:sz w:val="24"/>
          <w:szCs w:val="24"/>
        </w:rPr>
        <w:t xml:space="preserve"> </w:t>
      </w:r>
      <w:r w:rsidR="00DF6641" w:rsidRPr="00B201EF">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B201EF">
        <w:rPr>
          <w:color w:val="FF0000"/>
          <w:sz w:val="24"/>
          <w:szCs w:val="24"/>
        </w:rPr>
        <w:t xml:space="preserve"> </w:t>
      </w:r>
      <w:r w:rsidRPr="00B201EF">
        <w:rPr>
          <w:sz w:val="24"/>
          <w:szCs w:val="24"/>
        </w:rPr>
        <w:t>Единственным критерием для определени</w:t>
      </w:r>
      <w:r w:rsidR="00A052FB" w:rsidRPr="00B201EF">
        <w:rPr>
          <w:sz w:val="24"/>
          <w:szCs w:val="24"/>
        </w:rPr>
        <w:t>я</w:t>
      </w:r>
      <w:r w:rsidRPr="00B201EF">
        <w:rPr>
          <w:sz w:val="24"/>
          <w:szCs w:val="24"/>
        </w:rPr>
        <w:t xml:space="preserve"> </w:t>
      </w:r>
      <w:r w:rsidR="00A052FB" w:rsidRPr="00B201EF">
        <w:rPr>
          <w:sz w:val="24"/>
          <w:szCs w:val="24"/>
        </w:rPr>
        <w:t>лучшей Заявки запроса цен и Участника, чья Заявка признана лучшей (далее - Победителя)</w:t>
      </w:r>
      <w:r w:rsidRPr="00B201EF">
        <w:rPr>
          <w:sz w:val="24"/>
          <w:szCs w:val="24"/>
        </w:rPr>
        <w:t xml:space="preserve"> является наименьшая цена Заявки</w:t>
      </w:r>
      <w:r w:rsidR="00825BA5" w:rsidRPr="00B201EF">
        <w:rPr>
          <w:sz w:val="24"/>
          <w:szCs w:val="24"/>
        </w:rPr>
        <w:t xml:space="preserve"> </w:t>
      </w:r>
      <w:r w:rsidR="00510B6F" w:rsidRPr="00B201EF">
        <w:rPr>
          <w:sz w:val="24"/>
          <w:szCs w:val="24"/>
        </w:rPr>
        <w:t>с учетом</w:t>
      </w:r>
      <w:r w:rsidR="00825BA5" w:rsidRPr="00B201EF">
        <w:rPr>
          <w:sz w:val="24"/>
          <w:szCs w:val="24"/>
        </w:rPr>
        <w:t xml:space="preserve"> НДС</w:t>
      </w:r>
      <w:r w:rsidRPr="00B201EF">
        <w:rPr>
          <w:sz w:val="24"/>
          <w:szCs w:val="24"/>
        </w:rPr>
        <w:t>, при условии соответствия Заявки и самого Участника требованиям настоящей Документации.</w:t>
      </w:r>
    </w:p>
    <w:p w:rsidR="00E76C1E" w:rsidRPr="00B201EF"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01EF">
        <w:rPr>
          <w:sz w:val="24"/>
          <w:szCs w:val="24"/>
        </w:rPr>
        <w:t xml:space="preserve">Наивысшее место в итоговой </w:t>
      </w:r>
      <w:proofErr w:type="spellStart"/>
      <w:r w:rsidRPr="00B201EF">
        <w:rPr>
          <w:sz w:val="24"/>
          <w:szCs w:val="24"/>
        </w:rPr>
        <w:t>ранжировке</w:t>
      </w:r>
      <w:proofErr w:type="spellEnd"/>
      <w:r w:rsidRPr="00B201EF">
        <w:rPr>
          <w:sz w:val="24"/>
          <w:szCs w:val="24"/>
        </w:rPr>
        <w:t xml:space="preserve"> получает </w:t>
      </w:r>
      <w:r w:rsidR="00413C5D" w:rsidRPr="00B201EF">
        <w:rPr>
          <w:sz w:val="24"/>
          <w:szCs w:val="24"/>
        </w:rPr>
        <w:t>Заявка</w:t>
      </w:r>
      <w:r w:rsidRPr="00B201EF">
        <w:rPr>
          <w:sz w:val="24"/>
          <w:szCs w:val="24"/>
        </w:rPr>
        <w:t xml:space="preserve">, имеющая наименьшую цену, сформированную посредством функционала ЭТП. </w:t>
      </w:r>
      <w:proofErr w:type="spellStart"/>
      <w:r w:rsidRPr="00B201EF">
        <w:rPr>
          <w:sz w:val="24"/>
          <w:szCs w:val="24"/>
        </w:rPr>
        <w:t>Ранжировка</w:t>
      </w:r>
      <w:proofErr w:type="spellEnd"/>
      <w:r w:rsidRPr="00B201EF">
        <w:rPr>
          <w:sz w:val="24"/>
          <w:szCs w:val="24"/>
        </w:rPr>
        <w:t xml:space="preserve"> Заявок осуществляется в порядке увеличения цен Заявок (чем выше цена</w:t>
      </w:r>
      <w:r w:rsidR="003A1217" w:rsidRPr="00B201EF">
        <w:rPr>
          <w:sz w:val="24"/>
          <w:szCs w:val="24"/>
        </w:rPr>
        <w:t>,</w:t>
      </w:r>
      <w:r w:rsidRPr="00B201EF">
        <w:rPr>
          <w:sz w:val="24"/>
          <w:szCs w:val="24"/>
        </w:rPr>
        <w:t xml:space="preserve"> тем ниже место)</w:t>
      </w:r>
      <w:r w:rsidR="000C758B" w:rsidRPr="00B201EF">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B201EF">
        <w:rPr>
          <w:sz w:val="24"/>
          <w:szCs w:val="24"/>
        </w:rPr>
        <w:t>.</w:t>
      </w:r>
      <w:r w:rsidR="00F803EC" w:rsidRPr="00B201EF">
        <w:rPr>
          <w:sz w:val="24"/>
          <w:szCs w:val="24"/>
        </w:rPr>
        <w:t xml:space="preserve"> В случае, если цена Заявки двух или нескольких Участников одинакова, при </w:t>
      </w:r>
      <w:proofErr w:type="spellStart"/>
      <w:r w:rsidR="00F803EC" w:rsidRPr="00B201EF">
        <w:rPr>
          <w:sz w:val="24"/>
          <w:szCs w:val="24"/>
        </w:rPr>
        <w:t>ранжировке</w:t>
      </w:r>
      <w:proofErr w:type="spellEnd"/>
      <w:r w:rsidR="00F803EC" w:rsidRPr="00B201EF">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610706" w:rsidRPr="00B201EF" w:rsidRDefault="000C758B" w:rsidP="006E0F55">
      <w:pPr>
        <w:pStyle w:val="afe"/>
        <w:numPr>
          <w:ilvl w:val="0"/>
          <w:numId w:val="5"/>
        </w:numPr>
        <w:tabs>
          <w:tab w:val="left" w:pos="1260"/>
        </w:tabs>
        <w:spacing w:line="240" w:lineRule="auto"/>
        <w:ind w:firstLine="720"/>
        <w:rPr>
          <w:sz w:val="24"/>
          <w:szCs w:val="24"/>
        </w:rPr>
      </w:pPr>
      <w:bookmarkStart w:id="59" w:name="_Ref472428723"/>
      <w:r w:rsidRPr="00B201EF">
        <w:rPr>
          <w:sz w:val="24"/>
          <w:szCs w:val="24"/>
        </w:rPr>
        <w:t>Предоставление национального режима при осуществлении закупок</w:t>
      </w:r>
      <w:r w:rsidR="00610706" w:rsidRPr="00B201EF">
        <w:rPr>
          <w:sz w:val="24"/>
          <w:szCs w:val="24"/>
        </w:rPr>
        <w:t>.</w:t>
      </w:r>
      <w:bookmarkEnd w:id="59"/>
    </w:p>
    <w:p w:rsidR="000C758B" w:rsidRPr="00B201EF"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B201EF">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B201EF">
        <w:rPr>
          <w:sz w:val="24"/>
          <w:szCs w:val="24"/>
        </w:rPr>
        <w:t xml:space="preserve"> Предоставление национального режима при </w:t>
      </w:r>
      <w:r w:rsidR="006C32AB" w:rsidRPr="00B201EF">
        <w:rPr>
          <w:sz w:val="24"/>
          <w:szCs w:val="24"/>
        </w:rPr>
        <w:t xml:space="preserve">проведении </w:t>
      </w:r>
      <w:r w:rsidR="003B3E24" w:rsidRPr="00B201EF">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w:t>
      </w:r>
      <w:r w:rsidR="003B3E24" w:rsidRPr="00B201EF">
        <w:rPr>
          <w:sz w:val="24"/>
          <w:szCs w:val="24"/>
        </w:rPr>
        <w:lastRenderedPageBreak/>
        <w:t>вычислительных машин и баз данных».</w:t>
      </w:r>
    </w:p>
    <w:p w:rsidR="000C758B" w:rsidRPr="00B201EF"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proofErr w:type="gramStart"/>
      <w:r w:rsidRPr="00B201EF">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B201EF">
        <w:rPr>
          <w:b/>
          <w:bCs/>
          <w:sz w:val="24"/>
          <w:szCs w:val="24"/>
        </w:rPr>
        <w:fldChar w:fldCharType="begin"/>
      </w:r>
      <w:r w:rsidRPr="00B201EF">
        <w:rPr>
          <w:sz w:val="24"/>
          <w:szCs w:val="24"/>
        </w:rPr>
        <w:instrText xml:space="preserve"> REF _Ref188363562 \r \h  \* MERGEFORMAT </w:instrText>
      </w:r>
      <w:r w:rsidRPr="00B201EF">
        <w:rPr>
          <w:b/>
          <w:bCs/>
          <w:sz w:val="24"/>
          <w:szCs w:val="24"/>
        </w:rPr>
      </w:r>
      <w:r w:rsidRPr="00B201EF">
        <w:rPr>
          <w:b/>
          <w:bCs/>
          <w:sz w:val="24"/>
          <w:szCs w:val="24"/>
        </w:rPr>
        <w:fldChar w:fldCharType="separate"/>
      </w:r>
      <w:r w:rsidR="00015365" w:rsidRPr="00B201EF">
        <w:rPr>
          <w:sz w:val="24"/>
          <w:szCs w:val="24"/>
        </w:rPr>
        <w:t>45.3</w:t>
      </w:r>
      <w:r w:rsidRPr="00B201EF">
        <w:rPr>
          <w:b/>
          <w:bCs/>
          <w:sz w:val="24"/>
          <w:szCs w:val="24"/>
        </w:rPr>
        <w:fldChar w:fldCharType="end"/>
      </w:r>
      <w:r w:rsidRPr="00B201EF">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w:t>
      </w:r>
      <w:proofErr w:type="gramEnd"/>
      <w:r w:rsidRPr="00B201EF">
        <w:rPr>
          <w:sz w:val="24"/>
          <w:szCs w:val="24"/>
        </w:rPr>
        <w:t xml:space="preserve"> </w:t>
      </w:r>
      <w:proofErr w:type="gramStart"/>
      <w:r w:rsidRPr="00B201EF">
        <w:rPr>
          <w:sz w:val="24"/>
          <w:szCs w:val="24"/>
        </w:rPr>
        <w:t>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w:t>
      </w:r>
      <w:proofErr w:type="gramEnd"/>
      <w:r w:rsidRPr="00B201EF">
        <w:rPr>
          <w:sz w:val="24"/>
          <w:szCs w:val="24"/>
        </w:rPr>
        <w:t xml:space="preserve"> промышленной продукции.</w:t>
      </w:r>
    </w:p>
    <w:p w:rsidR="000C758B" w:rsidRPr="00B201EF"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0" w:name="_Ref188363562"/>
      <w:r w:rsidRPr="00B201EF">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8915B0" w:rsidRPr="00B201EF"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1" w:name="_Ref188364709"/>
      <w:r w:rsidRPr="00B201EF">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B201EF">
        <w:rPr>
          <w:sz w:val="24"/>
          <w:szCs w:val="24"/>
        </w:rPr>
        <w:t xml:space="preserve"> </w:t>
      </w:r>
    </w:p>
    <w:p w:rsidR="008915B0" w:rsidRPr="00B201EF"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2" w:name="_Ref188364718"/>
      <w:r w:rsidRPr="00B201E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B201EF">
        <w:rPr>
          <w:sz w:val="24"/>
          <w:szCs w:val="24"/>
        </w:rPr>
        <w:t xml:space="preserve"> </w:t>
      </w:r>
    </w:p>
    <w:p w:rsidR="008915B0" w:rsidRPr="00B201EF"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22"/>
      <w:r w:rsidRPr="00B201E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B201EF">
        <w:rPr>
          <w:sz w:val="24"/>
          <w:szCs w:val="24"/>
        </w:rPr>
        <w:t xml:space="preserve"> </w:t>
      </w:r>
    </w:p>
    <w:p w:rsidR="000C758B" w:rsidRPr="00B201EF"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proofErr w:type="gramStart"/>
      <w:r w:rsidRPr="00B201EF">
        <w:rPr>
          <w:sz w:val="24"/>
          <w:szCs w:val="24"/>
        </w:rPr>
        <w:t xml:space="preserve">Если иное не предусмотрено мерами, принятыми Правительством Российской Федерации, положения п. </w:t>
      </w:r>
      <w:r w:rsidRPr="00B201EF">
        <w:rPr>
          <w:b/>
          <w:bCs/>
          <w:sz w:val="24"/>
          <w:szCs w:val="24"/>
        </w:rPr>
        <w:fldChar w:fldCharType="begin"/>
      </w:r>
      <w:r w:rsidRPr="00B201EF">
        <w:rPr>
          <w:sz w:val="24"/>
          <w:szCs w:val="24"/>
        </w:rPr>
        <w:instrText xml:space="preserve"> REF _Ref188363562 \r \h  \* MERGEFORMAT </w:instrText>
      </w:r>
      <w:r w:rsidRPr="00B201EF">
        <w:rPr>
          <w:b/>
          <w:bCs/>
          <w:sz w:val="24"/>
          <w:szCs w:val="24"/>
        </w:rPr>
      </w:r>
      <w:r w:rsidRPr="00B201EF">
        <w:rPr>
          <w:b/>
          <w:bCs/>
          <w:sz w:val="24"/>
          <w:szCs w:val="24"/>
        </w:rPr>
        <w:fldChar w:fldCharType="separate"/>
      </w:r>
      <w:r w:rsidR="00015365" w:rsidRPr="00B201EF">
        <w:rPr>
          <w:sz w:val="24"/>
          <w:szCs w:val="24"/>
        </w:rPr>
        <w:t>45.3</w:t>
      </w:r>
      <w:r w:rsidRPr="00B201EF">
        <w:rPr>
          <w:b/>
          <w:bCs/>
          <w:sz w:val="24"/>
          <w:szCs w:val="24"/>
        </w:rPr>
        <w:fldChar w:fldCharType="end"/>
      </w:r>
      <w:r w:rsidRPr="00B201EF">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0C758B" w:rsidRPr="00B201EF"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B201EF">
        <w:rPr>
          <w:sz w:val="24"/>
          <w:szCs w:val="24"/>
        </w:rPr>
        <w:t xml:space="preserve">Если Правительством Российской Федерации установлен предусмотренный </w:t>
      </w:r>
      <w:proofErr w:type="spellStart"/>
      <w:r w:rsidRPr="00B201EF">
        <w:rPr>
          <w:sz w:val="24"/>
          <w:szCs w:val="24"/>
        </w:rPr>
        <w:t>пп</w:t>
      </w:r>
      <w:proofErr w:type="spellEnd"/>
      <w:r w:rsidRPr="00B201EF">
        <w:rPr>
          <w:sz w:val="24"/>
          <w:szCs w:val="24"/>
        </w:rPr>
        <w:t xml:space="preserve">. </w:t>
      </w:r>
      <w:r w:rsidRPr="00B201EF">
        <w:rPr>
          <w:b/>
          <w:bCs/>
          <w:sz w:val="24"/>
          <w:szCs w:val="24"/>
        </w:rPr>
        <w:fldChar w:fldCharType="begin"/>
      </w:r>
      <w:r w:rsidRPr="00B201EF">
        <w:rPr>
          <w:sz w:val="24"/>
          <w:szCs w:val="24"/>
        </w:rPr>
        <w:instrText xml:space="preserve"> REF _Ref188364709 \r \h  \* MERGEFORMAT </w:instrText>
      </w:r>
      <w:r w:rsidRPr="00B201EF">
        <w:rPr>
          <w:b/>
          <w:bCs/>
          <w:sz w:val="24"/>
          <w:szCs w:val="24"/>
        </w:rPr>
      </w:r>
      <w:r w:rsidRPr="00B201EF">
        <w:rPr>
          <w:b/>
          <w:bCs/>
          <w:sz w:val="24"/>
          <w:szCs w:val="24"/>
        </w:rPr>
        <w:fldChar w:fldCharType="separate"/>
      </w:r>
      <w:r w:rsidR="00015365" w:rsidRPr="00B201EF">
        <w:rPr>
          <w:sz w:val="24"/>
          <w:szCs w:val="24"/>
        </w:rPr>
        <w:t>а)</w:t>
      </w:r>
      <w:r w:rsidRPr="00B201EF">
        <w:rPr>
          <w:b/>
          <w:bCs/>
          <w:sz w:val="24"/>
          <w:szCs w:val="24"/>
        </w:rPr>
        <w:fldChar w:fldCharType="end"/>
      </w:r>
      <w:r w:rsidRPr="00B201EF">
        <w:rPr>
          <w:sz w:val="24"/>
          <w:szCs w:val="24"/>
        </w:rPr>
        <w:t xml:space="preserve"> п. </w:t>
      </w:r>
      <w:r w:rsidRPr="00B201EF">
        <w:rPr>
          <w:b/>
          <w:bCs/>
          <w:sz w:val="24"/>
          <w:szCs w:val="24"/>
        </w:rPr>
        <w:fldChar w:fldCharType="begin"/>
      </w:r>
      <w:r w:rsidRPr="00B201EF">
        <w:rPr>
          <w:sz w:val="24"/>
          <w:szCs w:val="24"/>
        </w:rPr>
        <w:instrText xml:space="preserve"> REF _Ref188363562 \r \h  \* MERGEFORMAT </w:instrText>
      </w:r>
      <w:r w:rsidRPr="00B201EF">
        <w:rPr>
          <w:b/>
          <w:bCs/>
          <w:sz w:val="24"/>
          <w:szCs w:val="24"/>
        </w:rPr>
      </w:r>
      <w:r w:rsidRPr="00B201EF">
        <w:rPr>
          <w:b/>
          <w:bCs/>
          <w:sz w:val="24"/>
          <w:szCs w:val="24"/>
        </w:rPr>
        <w:fldChar w:fldCharType="separate"/>
      </w:r>
      <w:r w:rsidR="00015365" w:rsidRPr="00B201EF">
        <w:rPr>
          <w:sz w:val="24"/>
          <w:szCs w:val="24"/>
        </w:rPr>
        <w:t>45.3</w:t>
      </w:r>
      <w:r w:rsidRPr="00B201EF">
        <w:rPr>
          <w:b/>
          <w:bCs/>
          <w:sz w:val="24"/>
          <w:szCs w:val="24"/>
        </w:rPr>
        <w:fldChar w:fldCharType="end"/>
      </w:r>
      <w:r w:rsidRPr="00B201EF">
        <w:rPr>
          <w:sz w:val="24"/>
          <w:szCs w:val="24"/>
        </w:rPr>
        <w:t xml:space="preserve"> документации запрет закупок товара, не допускаются:</w:t>
      </w:r>
    </w:p>
    <w:p w:rsidR="000C758B" w:rsidRPr="00B201EF" w:rsidRDefault="000C758B" w:rsidP="00442193">
      <w:pPr>
        <w:pStyle w:val="32"/>
        <w:widowControl w:val="0"/>
        <w:numPr>
          <w:ilvl w:val="0"/>
          <w:numId w:val="31"/>
        </w:numPr>
        <w:tabs>
          <w:tab w:val="left" w:pos="567"/>
          <w:tab w:val="left" w:pos="1701"/>
        </w:tabs>
        <w:snapToGrid w:val="0"/>
        <w:ind w:left="1701" w:firstLine="426"/>
        <w:rPr>
          <w:sz w:val="24"/>
          <w:szCs w:val="24"/>
        </w:rPr>
      </w:pPr>
      <w:r w:rsidRPr="00B201EF">
        <w:rPr>
          <w:sz w:val="24"/>
          <w:szCs w:val="24"/>
        </w:rPr>
        <w:t xml:space="preserve">заключение договора на поставку такого товара; </w:t>
      </w:r>
    </w:p>
    <w:p w:rsidR="000C758B" w:rsidRPr="00B201EF" w:rsidRDefault="000C758B" w:rsidP="00442193">
      <w:pPr>
        <w:pStyle w:val="32"/>
        <w:widowControl w:val="0"/>
        <w:numPr>
          <w:ilvl w:val="0"/>
          <w:numId w:val="31"/>
        </w:numPr>
        <w:tabs>
          <w:tab w:val="left" w:pos="567"/>
          <w:tab w:val="left" w:pos="1701"/>
        </w:tabs>
        <w:snapToGrid w:val="0"/>
        <w:ind w:left="1701" w:firstLine="426"/>
        <w:rPr>
          <w:sz w:val="24"/>
          <w:szCs w:val="24"/>
        </w:rPr>
      </w:pPr>
      <w:r w:rsidRPr="00B201EF">
        <w:rPr>
          <w:sz w:val="24"/>
          <w:szCs w:val="24"/>
        </w:rPr>
        <w:t xml:space="preserve"> при исполнении договора замена такого товара на происходящий </w:t>
      </w:r>
      <w:r w:rsidRPr="00B201EF">
        <w:rPr>
          <w:sz w:val="24"/>
          <w:szCs w:val="24"/>
        </w:rPr>
        <w:lastRenderedPageBreak/>
        <w:t xml:space="preserve">из иностранного государства товар, в отношении которого установлен данный запрет. </w:t>
      </w:r>
    </w:p>
    <w:p w:rsidR="000C758B" w:rsidRPr="00B201EF"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B201EF">
        <w:rPr>
          <w:sz w:val="24"/>
          <w:szCs w:val="24"/>
        </w:rPr>
        <w:t xml:space="preserve">Если Правительством Российской Федерации установлено предусмотренное </w:t>
      </w:r>
      <w:proofErr w:type="spellStart"/>
      <w:r w:rsidRPr="00B201EF">
        <w:rPr>
          <w:sz w:val="24"/>
          <w:szCs w:val="24"/>
        </w:rPr>
        <w:t>пп</w:t>
      </w:r>
      <w:proofErr w:type="spellEnd"/>
      <w:r w:rsidRPr="00B201EF">
        <w:rPr>
          <w:sz w:val="24"/>
          <w:szCs w:val="24"/>
        </w:rPr>
        <w:t xml:space="preserve">. </w:t>
      </w:r>
      <w:r w:rsidRPr="00B201EF">
        <w:rPr>
          <w:b/>
          <w:bCs/>
          <w:sz w:val="24"/>
          <w:szCs w:val="24"/>
        </w:rPr>
        <w:fldChar w:fldCharType="begin"/>
      </w:r>
      <w:r w:rsidRPr="00B201EF">
        <w:rPr>
          <w:sz w:val="24"/>
          <w:szCs w:val="24"/>
        </w:rPr>
        <w:instrText xml:space="preserve"> REF _Ref188364718 \r \h  \* MERGEFORMAT </w:instrText>
      </w:r>
      <w:r w:rsidRPr="00B201EF">
        <w:rPr>
          <w:b/>
          <w:bCs/>
          <w:sz w:val="24"/>
          <w:szCs w:val="24"/>
        </w:rPr>
      </w:r>
      <w:r w:rsidRPr="00B201EF">
        <w:rPr>
          <w:b/>
          <w:bCs/>
          <w:sz w:val="24"/>
          <w:szCs w:val="24"/>
        </w:rPr>
        <w:fldChar w:fldCharType="separate"/>
      </w:r>
      <w:r w:rsidR="00015365" w:rsidRPr="00B201EF">
        <w:rPr>
          <w:sz w:val="24"/>
          <w:szCs w:val="24"/>
        </w:rPr>
        <w:t>б)</w:t>
      </w:r>
      <w:r w:rsidRPr="00B201EF">
        <w:rPr>
          <w:b/>
          <w:bCs/>
          <w:sz w:val="24"/>
          <w:szCs w:val="24"/>
        </w:rPr>
        <w:fldChar w:fldCharType="end"/>
      </w:r>
      <w:r w:rsidRPr="00B201EF">
        <w:rPr>
          <w:sz w:val="24"/>
          <w:szCs w:val="24"/>
        </w:rPr>
        <w:t xml:space="preserve"> п. </w:t>
      </w:r>
      <w:r w:rsidRPr="00B201EF">
        <w:rPr>
          <w:b/>
          <w:bCs/>
          <w:sz w:val="24"/>
          <w:szCs w:val="24"/>
        </w:rPr>
        <w:fldChar w:fldCharType="begin"/>
      </w:r>
      <w:r w:rsidRPr="00B201EF">
        <w:rPr>
          <w:sz w:val="24"/>
          <w:szCs w:val="24"/>
        </w:rPr>
        <w:instrText xml:space="preserve"> REF _Ref188363562 \r \h  \* MERGEFORMAT </w:instrText>
      </w:r>
      <w:r w:rsidRPr="00B201EF">
        <w:rPr>
          <w:b/>
          <w:bCs/>
          <w:sz w:val="24"/>
          <w:szCs w:val="24"/>
        </w:rPr>
      </w:r>
      <w:r w:rsidRPr="00B201EF">
        <w:rPr>
          <w:b/>
          <w:bCs/>
          <w:sz w:val="24"/>
          <w:szCs w:val="24"/>
        </w:rPr>
        <w:fldChar w:fldCharType="separate"/>
      </w:r>
      <w:r w:rsidR="00015365" w:rsidRPr="00B201EF">
        <w:rPr>
          <w:sz w:val="24"/>
          <w:szCs w:val="24"/>
        </w:rPr>
        <w:t>45.3</w:t>
      </w:r>
      <w:r w:rsidRPr="00B201EF">
        <w:rPr>
          <w:b/>
          <w:bCs/>
          <w:sz w:val="24"/>
          <w:szCs w:val="24"/>
        </w:rPr>
        <w:fldChar w:fldCharType="end"/>
      </w:r>
      <w:r w:rsidRPr="00B201EF">
        <w:rPr>
          <w:sz w:val="24"/>
          <w:szCs w:val="24"/>
        </w:rPr>
        <w:t xml:space="preserve"> документации ограничение закупок товара, не допускаются:</w:t>
      </w:r>
    </w:p>
    <w:p w:rsidR="000C758B" w:rsidRPr="00B201EF" w:rsidRDefault="000C758B" w:rsidP="00442193">
      <w:pPr>
        <w:pStyle w:val="32"/>
        <w:widowControl w:val="0"/>
        <w:numPr>
          <w:ilvl w:val="0"/>
          <w:numId w:val="32"/>
        </w:numPr>
        <w:tabs>
          <w:tab w:val="left" w:pos="567"/>
          <w:tab w:val="left" w:pos="1701"/>
        </w:tabs>
        <w:snapToGrid w:val="0"/>
        <w:ind w:left="1701" w:firstLine="426"/>
        <w:rPr>
          <w:sz w:val="24"/>
          <w:szCs w:val="24"/>
        </w:rPr>
      </w:pPr>
      <w:r w:rsidRPr="00B201E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B201EF" w:rsidRDefault="000C758B" w:rsidP="00442193">
      <w:pPr>
        <w:pStyle w:val="32"/>
        <w:widowControl w:val="0"/>
        <w:numPr>
          <w:ilvl w:val="0"/>
          <w:numId w:val="32"/>
        </w:numPr>
        <w:tabs>
          <w:tab w:val="left" w:pos="567"/>
          <w:tab w:val="left" w:pos="1701"/>
        </w:tabs>
        <w:snapToGrid w:val="0"/>
        <w:ind w:left="1701" w:firstLine="426"/>
        <w:rPr>
          <w:sz w:val="24"/>
          <w:szCs w:val="24"/>
        </w:rPr>
      </w:pPr>
      <w:r w:rsidRPr="00B201E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B201EF"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B201EF">
        <w:rPr>
          <w:sz w:val="24"/>
          <w:szCs w:val="24"/>
        </w:rPr>
        <w:t xml:space="preserve">Если Правительством Российской Федерации установлено предусмотренное </w:t>
      </w:r>
      <w:proofErr w:type="spellStart"/>
      <w:r w:rsidRPr="00B201EF">
        <w:rPr>
          <w:sz w:val="24"/>
          <w:szCs w:val="24"/>
        </w:rPr>
        <w:t>пп</w:t>
      </w:r>
      <w:proofErr w:type="spellEnd"/>
      <w:r w:rsidRPr="00B201EF">
        <w:rPr>
          <w:sz w:val="24"/>
          <w:szCs w:val="24"/>
        </w:rPr>
        <w:t xml:space="preserve">. </w:t>
      </w:r>
      <w:r w:rsidRPr="00B201EF">
        <w:rPr>
          <w:sz w:val="24"/>
          <w:szCs w:val="24"/>
        </w:rPr>
        <w:fldChar w:fldCharType="begin"/>
      </w:r>
      <w:r w:rsidRPr="00B201EF">
        <w:rPr>
          <w:sz w:val="24"/>
          <w:szCs w:val="24"/>
        </w:rPr>
        <w:instrText xml:space="preserve"> REF _Ref188364722 \r \h  \* MERGEFORMAT </w:instrText>
      </w:r>
      <w:r w:rsidRPr="00B201EF">
        <w:rPr>
          <w:sz w:val="24"/>
          <w:szCs w:val="24"/>
        </w:rPr>
      </w:r>
      <w:r w:rsidRPr="00B201EF">
        <w:rPr>
          <w:sz w:val="24"/>
          <w:szCs w:val="24"/>
        </w:rPr>
        <w:fldChar w:fldCharType="separate"/>
      </w:r>
      <w:r w:rsidR="00015365" w:rsidRPr="00B201EF">
        <w:rPr>
          <w:sz w:val="24"/>
          <w:szCs w:val="24"/>
        </w:rPr>
        <w:t>в)</w:t>
      </w:r>
      <w:r w:rsidRPr="00B201EF">
        <w:rPr>
          <w:sz w:val="24"/>
          <w:szCs w:val="24"/>
        </w:rPr>
        <w:fldChar w:fldCharType="end"/>
      </w:r>
      <w:r w:rsidRPr="00B201EF">
        <w:rPr>
          <w:sz w:val="24"/>
          <w:szCs w:val="24"/>
        </w:rPr>
        <w:t xml:space="preserve"> п. </w:t>
      </w:r>
      <w:r w:rsidRPr="00B201EF">
        <w:rPr>
          <w:sz w:val="24"/>
          <w:szCs w:val="24"/>
        </w:rPr>
        <w:fldChar w:fldCharType="begin"/>
      </w:r>
      <w:r w:rsidRPr="00B201EF">
        <w:rPr>
          <w:sz w:val="24"/>
          <w:szCs w:val="24"/>
        </w:rPr>
        <w:instrText xml:space="preserve"> REF _Ref188363562 \r \h  \* MERGEFORMAT </w:instrText>
      </w:r>
      <w:r w:rsidRPr="00B201EF">
        <w:rPr>
          <w:sz w:val="24"/>
          <w:szCs w:val="24"/>
        </w:rPr>
      </w:r>
      <w:r w:rsidRPr="00B201EF">
        <w:rPr>
          <w:sz w:val="24"/>
          <w:szCs w:val="24"/>
        </w:rPr>
        <w:fldChar w:fldCharType="separate"/>
      </w:r>
      <w:r w:rsidR="00015365" w:rsidRPr="00B201EF">
        <w:rPr>
          <w:sz w:val="24"/>
          <w:szCs w:val="24"/>
        </w:rPr>
        <w:t>45.3</w:t>
      </w:r>
      <w:r w:rsidRPr="00B201EF">
        <w:rPr>
          <w:sz w:val="24"/>
          <w:szCs w:val="24"/>
        </w:rPr>
        <w:fldChar w:fldCharType="end"/>
      </w:r>
      <w:r w:rsidRPr="00B201EF">
        <w:rPr>
          <w:sz w:val="24"/>
          <w:szCs w:val="24"/>
        </w:rPr>
        <w:t xml:space="preserve"> документации преимущество в отношении товара российского происхождения:</w:t>
      </w:r>
    </w:p>
    <w:p w:rsidR="000C758B" w:rsidRPr="00B201EF"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4" w:name="_Ref188364967"/>
      <w:r w:rsidRPr="00B201E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B201EF">
        <w:rPr>
          <w:sz w:val="24"/>
          <w:szCs w:val="24"/>
        </w:rPr>
        <w:t xml:space="preserve"> </w:t>
      </w:r>
    </w:p>
    <w:p w:rsidR="000C758B" w:rsidRPr="00B201EF" w:rsidRDefault="000C758B" w:rsidP="00442193">
      <w:pPr>
        <w:pStyle w:val="32"/>
        <w:widowControl w:val="0"/>
        <w:numPr>
          <w:ilvl w:val="0"/>
          <w:numId w:val="33"/>
        </w:numPr>
        <w:tabs>
          <w:tab w:val="left" w:pos="567"/>
          <w:tab w:val="left" w:pos="1701"/>
        </w:tabs>
        <w:snapToGrid w:val="0"/>
        <w:ind w:left="1701" w:firstLine="426"/>
        <w:rPr>
          <w:sz w:val="24"/>
          <w:szCs w:val="24"/>
        </w:rPr>
      </w:pPr>
      <w:r w:rsidRPr="00B201EF">
        <w:rPr>
          <w:sz w:val="24"/>
          <w:szCs w:val="24"/>
        </w:rPr>
        <w:t xml:space="preserve">в случае заключения договора с участником закупки, указанным в </w:t>
      </w:r>
      <w:proofErr w:type="spellStart"/>
      <w:r w:rsidRPr="00B201EF">
        <w:rPr>
          <w:sz w:val="24"/>
          <w:szCs w:val="24"/>
        </w:rPr>
        <w:t>пп</w:t>
      </w:r>
      <w:proofErr w:type="spellEnd"/>
      <w:r w:rsidRPr="00B201EF">
        <w:rPr>
          <w:sz w:val="24"/>
          <w:szCs w:val="24"/>
        </w:rPr>
        <w:t xml:space="preserve">. </w:t>
      </w:r>
      <w:r w:rsidRPr="00B201EF">
        <w:rPr>
          <w:sz w:val="24"/>
          <w:szCs w:val="24"/>
        </w:rPr>
        <w:fldChar w:fldCharType="begin"/>
      </w:r>
      <w:r w:rsidRPr="00B201EF">
        <w:rPr>
          <w:sz w:val="24"/>
          <w:szCs w:val="24"/>
        </w:rPr>
        <w:instrText xml:space="preserve"> REF _Ref188364967 \r \h  \* MERGEFORMAT </w:instrText>
      </w:r>
      <w:r w:rsidRPr="00B201EF">
        <w:rPr>
          <w:sz w:val="24"/>
          <w:szCs w:val="24"/>
        </w:rPr>
      </w:r>
      <w:r w:rsidRPr="00B201EF">
        <w:rPr>
          <w:sz w:val="24"/>
          <w:szCs w:val="24"/>
        </w:rPr>
        <w:fldChar w:fldCharType="separate"/>
      </w:r>
      <w:r w:rsidR="00015365" w:rsidRPr="00B201EF">
        <w:rPr>
          <w:sz w:val="24"/>
          <w:szCs w:val="24"/>
        </w:rPr>
        <w:t>а)</w:t>
      </w:r>
      <w:r w:rsidRPr="00B201EF">
        <w:rPr>
          <w:sz w:val="24"/>
          <w:szCs w:val="24"/>
        </w:rPr>
        <w:fldChar w:fldCharType="end"/>
      </w:r>
      <w:r w:rsidRPr="00B201EF">
        <w:rPr>
          <w:sz w:val="24"/>
          <w:szCs w:val="24"/>
        </w:rPr>
        <w:t xml:space="preserve"> настоящего пункта, договор заключается без учета снижения либо увеличения ценового предложения, </w:t>
      </w:r>
      <w:proofErr w:type="gramStart"/>
      <w:r w:rsidRPr="00B201EF">
        <w:rPr>
          <w:sz w:val="24"/>
          <w:szCs w:val="24"/>
        </w:rPr>
        <w:t>осуществленных</w:t>
      </w:r>
      <w:proofErr w:type="gramEnd"/>
      <w:r w:rsidRPr="00B201EF">
        <w:rPr>
          <w:sz w:val="24"/>
          <w:szCs w:val="24"/>
        </w:rPr>
        <w:t xml:space="preserve"> в соответствии с </w:t>
      </w:r>
      <w:proofErr w:type="spellStart"/>
      <w:r w:rsidRPr="00B201EF">
        <w:rPr>
          <w:sz w:val="24"/>
          <w:szCs w:val="24"/>
        </w:rPr>
        <w:t>пп</w:t>
      </w:r>
      <w:proofErr w:type="spellEnd"/>
      <w:r w:rsidRPr="00B201EF">
        <w:rPr>
          <w:sz w:val="24"/>
          <w:szCs w:val="24"/>
        </w:rPr>
        <w:t xml:space="preserve">. </w:t>
      </w:r>
      <w:r w:rsidRPr="00B201EF">
        <w:rPr>
          <w:sz w:val="24"/>
          <w:szCs w:val="24"/>
        </w:rPr>
        <w:fldChar w:fldCharType="begin"/>
      </w:r>
      <w:r w:rsidRPr="00B201EF">
        <w:rPr>
          <w:sz w:val="24"/>
          <w:szCs w:val="24"/>
        </w:rPr>
        <w:instrText xml:space="preserve"> REF _Ref188364967 \r \h  \* MERGEFORMAT </w:instrText>
      </w:r>
      <w:r w:rsidRPr="00B201EF">
        <w:rPr>
          <w:sz w:val="24"/>
          <w:szCs w:val="24"/>
        </w:rPr>
      </w:r>
      <w:r w:rsidRPr="00B201EF">
        <w:rPr>
          <w:sz w:val="24"/>
          <w:szCs w:val="24"/>
        </w:rPr>
        <w:fldChar w:fldCharType="separate"/>
      </w:r>
      <w:r w:rsidR="00015365" w:rsidRPr="00B201EF">
        <w:rPr>
          <w:sz w:val="24"/>
          <w:szCs w:val="24"/>
        </w:rPr>
        <w:t>а)</w:t>
      </w:r>
      <w:r w:rsidRPr="00B201EF">
        <w:rPr>
          <w:sz w:val="24"/>
          <w:szCs w:val="24"/>
        </w:rPr>
        <w:fldChar w:fldCharType="end"/>
      </w:r>
      <w:r w:rsidRPr="00B201EF">
        <w:rPr>
          <w:sz w:val="24"/>
          <w:szCs w:val="24"/>
        </w:rPr>
        <w:t xml:space="preserve"> настоящего пункта; </w:t>
      </w:r>
    </w:p>
    <w:p w:rsidR="000C758B" w:rsidRPr="00B201EF" w:rsidRDefault="000C758B" w:rsidP="00442193">
      <w:pPr>
        <w:pStyle w:val="32"/>
        <w:widowControl w:val="0"/>
        <w:numPr>
          <w:ilvl w:val="0"/>
          <w:numId w:val="33"/>
        </w:numPr>
        <w:tabs>
          <w:tab w:val="left" w:pos="567"/>
          <w:tab w:val="left" w:pos="1701"/>
        </w:tabs>
        <w:snapToGrid w:val="0"/>
        <w:ind w:left="1701" w:firstLine="426"/>
        <w:rPr>
          <w:sz w:val="24"/>
          <w:szCs w:val="24"/>
        </w:rPr>
      </w:pPr>
      <w:r w:rsidRPr="00B201EF">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B201EF"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B201EF">
        <w:rPr>
          <w:sz w:val="24"/>
          <w:szCs w:val="24"/>
        </w:rPr>
        <w:t xml:space="preserve">Если Правительством Российской Федерации установлен предусмотренный </w:t>
      </w:r>
      <w:proofErr w:type="spellStart"/>
      <w:r w:rsidRPr="00B201EF">
        <w:rPr>
          <w:sz w:val="24"/>
          <w:szCs w:val="24"/>
        </w:rPr>
        <w:t>пп</w:t>
      </w:r>
      <w:proofErr w:type="spellEnd"/>
      <w:r w:rsidRPr="00B201EF">
        <w:rPr>
          <w:sz w:val="24"/>
          <w:szCs w:val="24"/>
        </w:rPr>
        <w:t xml:space="preserve">. </w:t>
      </w:r>
      <w:r w:rsidRPr="00B201EF">
        <w:rPr>
          <w:sz w:val="24"/>
          <w:szCs w:val="24"/>
        </w:rPr>
        <w:fldChar w:fldCharType="begin"/>
      </w:r>
      <w:r w:rsidRPr="00B201EF">
        <w:rPr>
          <w:sz w:val="24"/>
          <w:szCs w:val="24"/>
        </w:rPr>
        <w:instrText xml:space="preserve"> REF _Ref188364709 \r \h  \* MERGEFORMAT </w:instrText>
      </w:r>
      <w:r w:rsidRPr="00B201EF">
        <w:rPr>
          <w:sz w:val="24"/>
          <w:szCs w:val="24"/>
        </w:rPr>
      </w:r>
      <w:r w:rsidRPr="00B201EF">
        <w:rPr>
          <w:sz w:val="24"/>
          <w:szCs w:val="24"/>
        </w:rPr>
        <w:fldChar w:fldCharType="separate"/>
      </w:r>
      <w:r w:rsidR="00015365" w:rsidRPr="00B201EF">
        <w:rPr>
          <w:sz w:val="24"/>
          <w:szCs w:val="24"/>
        </w:rPr>
        <w:t>а)</w:t>
      </w:r>
      <w:r w:rsidRPr="00B201EF">
        <w:rPr>
          <w:sz w:val="24"/>
          <w:szCs w:val="24"/>
        </w:rPr>
        <w:fldChar w:fldCharType="end"/>
      </w:r>
      <w:r w:rsidRPr="00B201EF">
        <w:rPr>
          <w:sz w:val="24"/>
          <w:szCs w:val="24"/>
        </w:rPr>
        <w:t xml:space="preserve"> п. </w:t>
      </w:r>
      <w:r w:rsidRPr="00B201EF">
        <w:rPr>
          <w:sz w:val="24"/>
          <w:szCs w:val="24"/>
        </w:rPr>
        <w:fldChar w:fldCharType="begin"/>
      </w:r>
      <w:r w:rsidRPr="00B201EF">
        <w:rPr>
          <w:sz w:val="24"/>
          <w:szCs w:val="24"/>
        </w:rPr>
        <w:instrText xml:space="preserve"> REF _Ref188363562 \r \h  \* MERGEFORMAT </w:instrText>
      </w:r>
      <w:r w:rsidRPr="00B201EF">
        <w:rPr>
          <w:sz w:val="24"/>
          <w:szCs w:val="24"/>
        </w:rPr>
      </w:r>
      <w:r w:rsidRPr="00B201EF">
        <w:rPr>
          <w:sz w:val="24"/>
          <w:szCs w:val="24"/>
        </w:rPr>
        <w:fldChar w:fldCharType="separate"/>
      </w:r>
      <w:r w:rsidR="00015365" w:rsidRPr="00B201EF">
        <w:rPr>
          <w:sz w:val="24"/>
          <w:szCs w:val="24"/>
        </w:rPr>
        <w:t>45.3</w:t>
      </w:r>
      <w:r w:rsidRPr="00B201EF">
        <w:rPr>
          <w:sz w:val="24"/>
          <w:szCs w:val="24"/>
        </w:rPr>
        <w:fldChar w:fldCharType="end"/>
      </w:r>
      <w:r w:rsidRPr="00B201EF">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B201EF" w:rsidRDefault="000C758B" w:rsidP="00442193">
      <w:pPr>
        <w:pStyle w:val="afff1"/>
        <w:numPr>
          <w:ilvl w:val="0"/>
          <w:numId w:val="34"/>
        </w:numPr>
        <w:spacing w:line="288" w:lineRule="atLeast"/>
        <w:ind w:left="1701" w:firstLine="426"/>
        <w:jc w:val="both"/>
      </w:pPr>
      <w:r w:rsidRPr="00B201EF">
        <w:t>заключение договора на выполнение такой работы, оказание такой услуги с подрядчиком (исполнителем), являющимся иностранным лицом;</w:t>
      </w:r>
    </w:p>
    <w:p w:rsidR="000C758B" w:rsidRPr="00B201EF" w:rsidRDefault="000C758B" w:rsidP="00442193">
      <w:pPr>
        <w:pStyle w:val="afff1"/>
        <w:numPr>
          <w:ilvl w:val="0"/>
          <w:numId w:val="34"/>
        </w:numPr>
        <w:spacing w:line="288" w:lineRule="atLeast"/>
        <w:ind w:left="1701" w:firstLine="426"/>
        <w:jc w:val="both"/>
      </w:pPr>
      <w:r w:rsidRPr="00B201E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B201EF"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B201EF">
        <w:rPr>
          <w:sz w:val="24"/>
          <w:szCs w:val="24"/>
        </w:rPr>
        <w:t xml:space="preserve">Если Правительством Российской Федерации установлено предусмотренное </w:t>
      </w:r>
      <w:proofErr w:type="spellStart"/>
      <w:r w:rsidRPr="00B201EF">
        <w:rPr>
          <w:sz w:val="24"/>
          <w:szCs w:val="24"/>
        </w:rPr>
        <w:t>пп</w:t>
      </w:r>
      <w:proofErr w:type="spellEnd"/>
      <w:r w:rsidRPr="00B201EF">
        <w:rPr>
          <w:sz w:val="24"/>
          <w:szCs w:val="24"/>
        </w:rPr>
        <w:t xml:space="preserve">. </w:t>
      </w:r>
      <w:r w:rsidRPr="00B201EF">
        <w:rPr>
          <w:sz w:val="24"/>
          <w:szCs w:val="24"/>
        </w:rPr>
        <w:fldChar w:fldCharType="begin"/>
      </w:r>
      <w:r w:rsidRPr="00B201EF">
        <w:rPr>
          <w:sz w:val="24"/>
          <w:szCs w:val="24"/>
        </w:rPr>
        <w:instrText xml:space="preserve"> REF _Ref188364718 \r \h  \* MERGEFORMAT </w:instrText>
      </w:r>
      <w:r w:rsidRPr="00B201EF">
        <w:rPr>
          <w:sz w:val="24"/>
          <w:szCs w:val="24"/>
        </w:rPr>
      </w:r>
      <w:r w:rsidRPr="00B201EF">
        <w:rPr>
          <w:sz w:val="24"/>
          <w:szCs w:val="24"/>
        </w:rPr>
        <w:fldChar w:fldCharType="separate"/>
      </w:r>
      <w:r w:rsidR="00015365" w:rsidRPr="00B201EF">
        <w:rPr>
          <w:sz w:val="24"/>
          <w:szCs w:val="24"/>
        </w:rPr>
        <w:t>б)</w:t>
      </w:r>
      <w:r w:rsidRPr="00B201EF">
        <w:rPr>
          <w:sz w:val="24"/>
          <w:szCs w:val="24"/>
        </w:rPr>
        <w:fldChar w:fldCharType="end"/>
      </w:r>
      <w:r w:rsidRPr="00B201EF">
        <w:rPr>
          <w:sz w:val="24"/>
          <w:szCs w:val="24"/>
        </w:rPr>
        <w:t xml:space="preserve"> п. </w:t>
      </w:r>
      <w:r w:rsidRPr="00B201EF">
        <w:rPr>
          <w:sz w:val="24"/>
          <w:szCs w:val="24"/>
        </w:rPr>
        <w:fldChar w:fldCharType="begin"/>
      </w:r>
      <w:r w:rsidRPr="00B201EF">
        <w:rPr>
          <w:sz w:val="24"/>
          <w:szCs w:val="24"/>
        </w:rPr>
        <w:instrText xml:space="preserve"> REF _Ref188363562 \r \h  \* MERGEFORMAT </w:instrText>
      </w:r>
      <w:r w:rsidRPr="00B201EF">
        <w:rPr>
          <w:sz w:val="24"/>
          <w:szCs w:val="24"/>
        </w:rPr>
      </w:r>
      <w:r w:rsidRPr="00B201EF">
        <w:rPr>
          <w:sz w:val="24"/>
          <w:szCs w:val="24"/>
        </w:rPr>
        <w:fldChar w:fldCharType="separate"/>
      </w:r>
      <w:r w:rsidR="00015365" w:rsidRPr="00B201EF">
        <w:rPr>
          <w:sz w:val="24"/>
          <w:szCs w:val="24"/>
        </w:rPr>
        <w:t>45.3</w:t>
      </w:r>
      <w:r w:rsidRPr="00B201EF">
        <w:rPr>
          <w:sz w:val="24"/>
          <w:szCs w:val="24"/>
        </w:rPr>
        <w:fldChar w:fldCharType="end"/>
      </w:r>
      <w:r w:rsidRPr="00B201EF">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B201EF" w:rsidRDefault="000C758B" w:rsidP="00442193">
      <w:pPr>
        <w:pStyle w:val="afff1"/>
        <w:numPr>
          <w:ilvl w:val="0"/>
          <w:numId w:val="35"/>
        </w:numPr>
        <w:spacing w:line="288" w:lineRule="atLeast"/>
        <w:ind w:left="1701" w:firstLine="426"/>
        <w:jc w:val="both"/>
      </w:pPr>
      <w:r w:rsidRPr="00B201E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B201EF" w:rsidRDefault="000C758B" w:rsidP="00442193">
      <w:pPr>
        <w:pStyle w:val="afff1"/>
        <w:numPr>
          <w:ilvl w:val="0"/>
          <w:numId w:val="35"/>
        </w:numPr>
        <w:spacing w:line="288" w:lineRule="atLeast"/>
        <w:ind w:left="1701" w:firstLine="426"/>
        <w:jc w:val="both"/>
      </w:pPr>
      <w:r w:rsidRPr="00B201EF">
        <w:lastRenderedPageBreak/>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B201EF"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B201EF">
        <w:rPr>
          <w:sz w:val="24"/>
          <w:szCs w:val="24"/>
        </w:rPr>
        <w:t xml:space="preserve">Если Правительством Российской Федерации установлено предусмотренное </w:t>
      </w:r>
      <w:proofErr w:type="spellStart"/>
      <w:r w:rsidRPr="00B201EF">
        <w:rPr>
          <w:sz w:val="24"/>
          <w:szCs w:val="24"/>
        </w:rPr>
        <w:t>пп</w:t>
      </w:r>
      <w:proofErr w:type="spellEnd"/>
      <w:r w:rsidRPr="00B201EF">
        <w:rPr>
          <w:sz w:val="24"/>
          <w:szCs w:val="24"/>
        </w:rPr>
        <w:t xml:space="preserve">. </w:t>
      </w:r>
      <w:r w:rsidRPr="00B201EF">
        <w:rPr>
          <w:b/>
          <w:bCs/>
          <w:sz w:val="24"/>
          <w:szCs w:val="24"/>
        </w:rPr>
        <w:fldChar w:fldCharType="begin"/>
      </w:r>
      <w:r w:rsidRPr="00B201EF">
        <w:rPr>
          <w:sz w:val="24"/>
          <w:szCs w:val="24"/>
        </w:rPr>
        <w:instrText xml:space="preserve"> REF _Ref188364722 \r \h  \* MERGEFORMAT </w:instrText>
      </w:r>
      <w:r w:rsidRPr="00B201EF">
        <w:rPr>
          <w:b/>
          <w:bCs/>
          <w:sz w:val="24"/>
          <w:szCs w:val="24"/>
        </w:rPr>
      </w:r>
      <w:r w:rsidRPr="00B201EF">
        <w:rPr>
          <w:b/>
          <w:bCs/>
          <w:sz w:val="24"/>
          <w:szCs w:val="24"/>
        </w:rPr>
        <w:fldChar w:fldCharType="separate"/>
      </w:r>
      <w:r w:rsidR="00015365" w:rsidRPr="00B201EF">
        <w:rPr>
          <w:sz w:val="24"/>
          <w:szCs w:val="24"/>
        </w:rPr>
        <w:t>в)</w:t>
      </w:r>
      <w:r w:rsidRPr="00B201EF">
        <w:rPr>
          <w:b/>
          <w:bCs/>
          <w:sz w:val="24"/>
          <w:szCs w:val="24"/>
        </w:rPr>
        <w:fldChar w:fldCharType="end"/>
      </w:r>
      <w:r w:rsidRPr="00B201EF">
        <w:rPr>
          <w:sz w:val="24"/>
          <w:szCs w:val="24"/>
        </w:rPr>
        <w:t xml:space="preserve"> п. </w:t>
      </w:r>
      <w:r w:rsidRPr="00B201EF">
        <w:rPr>
          <w:b/>
          <w:bCs/>
          <w:sz w:val="24"/>
          <w:szCs w:val="24"/>
        </w:rPr>
        <w:fldChar w:fldCharType="begin"/>
      </w:r>
      <w:r w:rsidRPr="00B201EF">
        <w:rPr>
          <w:sz w:val="24"/>
          <w:szCs w:val="24"/>
        </w:rPr>
        <w:instrText xml:space="preserve"> REF _Ref188363562 \r \h  \* MERGEFORMAT </w:instrText>
      </w:r>
      <w:r w:rsidRPr="00B201EF">
        <w:rPr>
          <w:b/>
          <w:bCs/>
          <w:sz w:val="24"/>
          <w:szCs w:val="24"/>
        </w:rPr>
      </w:r>
      <w:r w:rsidRPr="00B201EF">
        <w:rPr>
          <w:b/>
          <w:bCs/>
          <w:sz w:val="24"/>
          <w:szCs w:val="24"/>
        </w:rPr>
        <w:fldChar w:fldCharType="separate"/>
      </w:r>
      <w:r w:rsidR="00015365" w:rsidRPr="00B201EF">
        <w:rPr>
          <w:sz w:val="24"/>
          <w:szCs w:val="24"/>
        </w:rPr>
        <w:t>45.3</w:t>
      </w:r>
      <w:r w:rsidRPr="00B201EF">
        <w:rPr>
          <w:b/>
          <w:bCs/>
          <w:sz w:val="24"/>
          <w:szCs w:val="24"/>
        </w:rPr>
        <w:fldChar w:fldCharType="end"/>
      </w:r>
      <w:r w:rsidRPr="00B201EF">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B201EF" w:rsidRDefault="000C758B" w:rsidP="00442193">
      <w:pPr>
        <w:pStyle w:val="afff1"/>
        <w:numPr>
          <w:ilvl w:val="0"/>
          <w:numId w:val="36"/>
        </w:numPr>
        <w:spacing w:line="288" w:lineRule="atLeast"/>
        <w:ind w:left="1701" w:firstLine="426"/>
        <w:jc w:val="both"/>
      </w:pPr>
      <w:bookmarkStart w:id="65" w:name="_Ref188365047"/>
      <w:r w:rsidRPr="00B201E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0C758B" w:rsidRPr="00B201EF" w:rsidRDefault="000C758B" w:rsidP="00442193">
      <w:pPr>
        <w:pStyle w:val="afff1"/>
        <w:numPr>
          <w:ilvl w:val="0"/>
          <w:numId w:val="36"/>
        </w:numPr>
        <w:spacing w:line="288" w:lineRule="atLeast"/>
        <w:ind w:left="1701" w:firstLine="426"/>
        <w:jc w:val="both"/>
      </w:pPr>
      <w:r w:rsidRPr="00B201EF">
        <w:t xml:space="preserve">в случае заключения договора с участником закупки, указанным в </w:t>
      </w:r>
      <w:proofErr w:type="spellStart"/>
      <w:r w:rsidRPr="00B201EF">
        <w:t>пп</w:t>
      </w:r>
      <w:proofErr w:type="spellEnd"/>
      <w:r w:rsidRPr="00B201EF">
        <w:t xml:space="preserve"> </w:t>
      </w:r>
      <w:r w:rsidRPr="00B201EF">
        <w:fldChar w:fldCharType="begin"/>
      </w:r>
      <w:r w:rsidRPr="00B201EF">
        <w:instrText xml:space="preserve"> REF _Ref188365047 \r \h  \* MERGEFORMAT </w:instrText>
      </w:r>
      <w:r w:rsidRPr="00B201EF">
        <w:fldChar w:fldCharType="separate"/>
      </w:r>
      <w:r w:rsidR="00015365" w:rsidRPr="00B201EF">
        <w:t>а)</w:t>
      </w:r>
      <w:r w:rsidRPr="00B201EF">
        <w:fldChar w:fldCharType="end"/>
      </w:r>
      <w:r w:rsidRPr="00B201EF">
        <w:t xml:space="preserve"> настоящего пункта, договор заключается без учета снижения либо увеличения ценового предложения, </w:t>
      </w:r>
      <w:proofErr w:type="gramStart"/>
      <w:r w:rsidRPr="00B201EF">
        <w:t>осуществленных</w:t>
      </w:r>
      <w:proofErr w:type="gramEnd"/>
      <w:r w:rsidRPr="00B201EF">
        <w:t xml:space="preserve"> в соответствии с </w:t>
      </w:r>
      <w:proofErr w:type="spellStart"/>
      <w:r w:rsidRPr="00B201EF">
        <w:t>пп</w:t>
      </w:r>
      <w:proofErr w:type="spellEnd"/>
      <w:r w:rsidRPr="00B201EF">
        <w:t xml:space="preserve">. </w:t>
      </w:r>
      <w:r w:rsidRPr="00B201EF">
        <w:fldChar w:fldCharType="begin"/>
      </w:r>
      <w:r w:rsidRPr="00B201EF">
        <w:instrText xml:space="preserve"> REF _Ref188364967 \r \h  \* MERGEFORMAT </w:instrText>
      </w:r>
      <w:r w:rsidRPr="00B201EF">
        <w:fldChar w:fldCharType="separate"/>
      </w:r>
      <w:r w:rsidR="00015365" w:rsidRPr="00B201EF">
        <w:t>а)</w:t>
      </w:r>
      <w:r w:rsidRPr="00B201EF">
        <w:fldChar w:fldCharType="end"/>
      </w:r>
      <w:r w:rsidRPr="00B201EF">
        <w:t xml:space="preserve"> настоящего пункта;</w:t>
      </w:r>
    </w:p>
    <w:p w:rsidR="000C758B" w:rsidRPr="00B201EF" w:rsidRDefault="000C758B" w:rsidP="00442193">
      <w:pPr>
        <w:pStyle w:val="afff1"/>
        <w:numPr>
          <w:ilvl w:val="0"/>
          <w:numId w:val="36"/>
        </w:numPr>
        <w:spacing w:line="288" w:lineRule="atLeast"/>
        <w:ind w:left="1701" w:firstLine="426"/>
        <w:jc w:val="both"/>
      </w:pPr>
      <w:r w:rsidRPr="00B201E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B201EF"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B201EF">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B201EF"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B201EF">
        <w:rPr>
          <w:sz w:val="24"/>
          <w:szCs w:val="24"/>
        </w:rPr>
        <w:t>В случае</w:t>
      </w:r>
      <w:proofErr w:type="gramStart"/>
      <w:r w:rsidRPr="00B201EF">
        <w:rPr>
          <w:sz w:val="24"/>
          <w:szCs w:val="24"/>
        </w:rPr>
        <w:t>,</w:t>
      </w:r>
      <w:proofErr w:type="gramEnd"/>
      <w:r w:rsidRPr="00B201EF">
        <w:rPr>
          <w:sz w:val="24"/>
          <w:szCs w:val="24"/>
        </w:rPr>
        <w:t xml:space="preserve"> если в пункте </w:t>
      </w:r>
      <w:r w:rsidRPr="00B201EF">
        <w:rPr>
          <w:sz w:val="24"/>
          <w:szCs w:val="24"/>
        </w:rPr>
        <w:fldChar w:fldCharType="begin"/>
      </w:r>
      <w:r w:rsidRPr="00B201EF">
        <w:rPr>
          <w:sz w:val="24"/>
          <w:szCs w:val="24"/>
        </w:rPr>
        <w:instrText xml:space="preserve"> REF _Ref219469946 \r \h </w:instrText>
      </w:r>
      <w:r w:rsidRPr="00B201EF">
        <w:rPr>
          <w:sz w:val="24"/>
          <w:szCs w:val="24"/>
        </w:rPr>
      </w:r>
      <w:r w:rsidR="00B201EF">
        <w:rPr>
          <w:sz w:val="24"/>
          <w:szCs w:val="24"/>
        </w:rPr>
        <w:instrText xml:space="preserve"> \* MERGEFORMAT </w:instrText>
      </w:r>
      <w:r w:rsidRPr="00B201EF">
        <w:rPr>
          <w:sz w:val="24"/>
          <w:szCs w:val="24"/>
        </w:rPr>
        <w:fldChar w:fldCharType="separate"/>
      </w:r>
      <w:r w:rsidR="00015365" w:rsidRPr="00B201EF">
        <w:rPr>
          <w:sz w:val="24"/>
          <w:szCs w:val="24"/>
        </w:rPr>
        <w:t>45.14</w:t>
      </w:r>
      <w:r w:rsidRPr="00B201EF">
        <w:rPr>
          <w:sz w:val="24"/>
          <w:szCs w:val="24"/>
        </w:rPr>
        <w:fldChar w:fldCharType="end"/>
      </w:r>
      <w:r w:rsidRPr="00B201EF">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B201EF"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B201EF">
        <w:rPr>
          <w:sz w:val="24"/>
          <w:szCs w:val="24"/>
        </w:rPr>
        <w:t>В случае</w:t>
      </w:r>
      <w:proofErr w:type="gramStart"/>
      <w:r w:rsidRPr="00B201EF">
        <w:rPr>
          <w:sz w:val="24"/>
          <w:szCs w:val="24"/>
        </w:rPr>
        <w:t>,</w:t>
      </w:r>
      <w:proofErr w:type="gramEnd"/>
      <w:r w:rsidRPr="00B201EF">
        <w:rPr>
          <w:sz w:val="24"/>
          <w:szCs w:val="24"/>
        </w:rPr>
        <w:t xml:space="preserve"> если в пункте </w:t>
      </w:r>
      <w:r w:rsidRPr="00B201EF">
        <w:rPr>
          <w:sz w:val="24"/>
          <w:szCs w:val="24"/>
        </w:rPr>
        <w:fldChar w:fldCharType="begin"/>
      </w:r>
      <w:r w:rsidRPr="00B201EF">
        <w:rPr>
          <w:sz w:val="24"/>
          <w:szCs w:val="24"/>
        </w:rPr>
        <w:instrText xml:space="preserve"> REF _Ref219469946 \r \h </w:instrText>
      </w:r>
      <w:r w:rsidRPr="00B201EF">
        <w:rPr>
          <w:sz w:val="24"/>
          <w:szCs w:val="24"/>
        </w:rPr>
      </w:r>
      <w:r w:rsidR="00B201EF">
        <w:rPr>
          <w:sz w:val="24"/>
          <w:szCs w:val="24"/>
        </w:rPr>
        <w:instrText xml:space="preserve"> \* MERGEFORMAT </w:instrText>
      </w:r>
      <w:r w:rsidRPr="00B201EF">
        <w:rPr>
          <w:sz w:val="24"/>
          <w:szCs w:val="24"/>
        </w:rPr>
        <w:fldChar w:fldCharType="separate"/>
      </w:r>
      <w:r w:rsidR="00015365" w:rsidRPr="00B201EF">
        <w:rPr>
          <w:sz w:val="24"/>
          <w:szCs w:val="24"/>
        </w:rPr>
        <w:t>45.14</w:t>
      </w:r>
      <w:r w:rsidRPr="00B201EF">
        <w:rPr>
          <w:sz w:val="24"/>
          <w:szCs w:val="24"/>
        </w:rPr>
        <w:fldChar w:fldCharType="end"/>
      </w:r>
      <w:r w:rsidRPr="00B201EF">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B201EF"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B201EF">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B201EF"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6" w:name="_Ref219469946"/>
      <w:r w:rsidRPr="00B201EF">
        <w:rPr>
          <w:sz w:val="24"/>
          <w:szCs w:val="24"/>
        </w:rPr>
        <w:lastRenderedPageBreak/>
        <w:t xml:space="preserve">Организатор закупки </w:t>
      </w:r>
      <w:r w:rsidR="00B40AC6" w:rsidRPr="00B201EF">
        <w:rPr>
          <w:sz w:val="24"/>
          <w:szCs w:val="24"/>
        </w:rPr>
        <w:t xml:space="preserve">при проведении настоящей закупки </w:t>
      </w:r>
      <w:r w:rsidRPr="00B201EF">
        <w:rPr>
          <w:sz w:val="24"/>
          <w:szCs w:val="24"/>
        </w:rPr>
        <w:t>примен</w:t>
      </w:r>
      <w:r w:rsidR="00B40AC6" w:rsidRPr="00B201EF">
        <w:rPr>
          <w:sz w:val="24"/>
          <w:szCs w:val="24"/>
        </w:rPr>
        <w:t>яет</w:t>
      </w:r>
      <w:r w:rsidRPr="00B201EF">
        <w:rPr>
          <w:sz w:val="24"/>
          <w:szCs w:val="24"/>
        </w:rPr>
        <w:t xml:space="preserve"> </w:t>
      </w:r>
      <w:r w:rsidR="00B40AC6" w:rsidRPr="00B201EF">
        <w:rPr>
          <w:sz w:val="24"/>
          <w:szCs w:val="24"/>
        </w:rPr>
        <w:t xml:space="preserve">нижеуказанные </w:t>
      </w:r>
      <w:r w:rsidRPr="00B201EF">
        <w:rPr>
          <w:sz w:val="24"/>
          <w:szCs w:val="24"/>
        </w:rPr>
        <w:t>приоритеты, ограничения, запреты, преимущества</w:t>
      </w:r>
      <w:r w:rsidR="008915B0" w:rsidRPr="00B201EF">
        <w:rPr>
          <w:sz w:val="24"/>
          <w:szCs w:val="24"/>
        </w:rPr>
        <w:t>:</w:t>
      </w:r>
      <w:bookmarkEnd w:id="66"/>
      <w:r w:rsidRPr="00B201EF">
        <w:rPr>
          <w:sz w:val="24"/>
          <w:szCs w:val="24"/>
        </w:rPr>
        <w:t xml:space="preserve"> </w:t>
      </w:r>
    </w:p>
    <w:p w:rsidR="00065C66" w:rsidRPr="00B201EF" w:rsidRDefault="00065C66" w:rsidP="007F3C8A">
      <w:pPr>
        <w:pStyle w:val="Default"/>
        <w:widowControl w:val="0"/>
        <w:ind w:right="175"/>
        <w:jc w:val="both"/>
        <w:rPr>
          <w:b/>
          <w:color w:val="auto"/>
        </w:rPr>
      </w:pPr>
    </w:p>
    <w:p w:rsidR="00C406DE" w:rsidRPr="00B201EF" w:rsidRDefault="00FE4133" w:rsidP="007F3C8A">
      <w:pPr>
        <w:pStyle w:val="Default"/>
        <w:widowControl w:val="0"/>
        <w:ind w:right="175"/>
        <w:jc w:val="both"/>
        <w:rPr>
          <w:b/>
          <w:color w:val="auto"/>
        </w:rPr>
      </w:pPr>
      <w:r w:rsidRPr="00B201EF">
        <w:rPr>
          <w:b/>
        </w:rPr>
        <w:t>Запрет, ограничение закупки работ, выполняемых иностранным лицом – НЕ УСТАНОВЛЕНЫ.</w:t>
      </w:r>
    </w:p>
    <w:p w:rsidR="008915B0" w:rsidRPr="00B201EF" w:rsidRDefault="008915B0" w:rsidP="008915B0">
      <w:pPr>
        <w:pStyle w:val="Default"/>
        <w:widowControl w:val="0"/>
        <w:ind w:right="175"/>
        <w:jc w:val="both"/>
        <w:rPr>
          <w:b/>
          <w:color w:val="auto"/>
        </w:rPr>
      </w:pPr>
      <w:r w:rsidRPr="00B201EF">
        <w:rPr>
          <w:b/>
          <w:color w:val="auto"/>
        </w:rPr>
        <w:t xml:space="preserve">При поставке товаров (в том числе поставляемых </w:t>
      </w:r>
      <w:r w:rsidR="00E44A8F" w:rsidRPr="00B201EF">
        <w:rPr>
          <w:b/>
          <w:color w:val="auto"/>
        </w:rPr>
        <w:t>при выполнении закупаемых работ</w:t>
      </w:r>
      <w:r w:rsidRPr="00B201EF">
        <w:rPr>
          <w:b/>
          <w:color w:val="auto"/>
        </w:rPr>
        <w:t>):</w:t>
      </w:r>
    </w:p>
    <w:p w:rsidR="008915B0" w:rsidRPr="00B201EF" w:rsidRDefault="008915B0" w:rsidP="008915B0">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4E3D64" w:rsidRPr="00B201EF" w:rsidTr="004E3D64">
        <w:tc>
          <w:tcPr>
            <w:tcW w:w="2093" w:type="dxa"/>
            <w:shd w:val="clear" w:color="auto" w:fill="auto"/>
          </w:tcPr>
          <w:p w:rsidR="008915B0" w:rsidRPr="00B201EF" w:rsidRDefault="008915B0" w:rsidP="00ED19A8">
            <w:pPr>
              <w:pStyle w:val="Default"/>
              <w:widowControl w:val="0"/>
              <w:ind w:right="175"/>
              <w:jc w:val="center"/>
              <w:rPr>
                <w:b/>
                <w:color w:val="auto"/>
              </w:rPr>
            </w:pPr>
            <w:r w:rsidRPr="00B201EF">
              <w:rPr>
                <w:b/>
                <w:color w:val="auto"/>
              </w:rPr>
              <w:t>Мера применения национального режима</w:t>
            </w:r>
          </w:p>
        </w:tc>
        <w:tc>
          <w:tcPr>
            <w:tcW w:w="2615" w:type="dxa"/>
            <w:shd w:val="clear" w:color="auto" w:fill="auto"/>
          </w:tcPr>
          <w:p w:rsidR="008915B0" w:rsidRPr="00B201EF" w:rsidRDefault="008915B0" w:rsidP="00ED19A8">
            <w:pPr>
              <w:pStyle w:val="Default"/>
              <w:widowControl w:val="0"/>
              <w:ind w:right="175"/>
              <w:jc w:val="both"/>
              <w:rPr>
                <w:b/>
                <w:color w:val="auto"/>
              </w:rPr>
            </w:pPr>
            <w:r w:rsidRPr="00B201EF">
              <w:rPr>
                <w:b/>
                <w:color w:val="auto"/>
              </w:rPr>
              <w:t>Статус</w:t>
            </w:r>
          </w:p>
        </w:tc>
        <w:tc>
          <w:tcPr>
            <w:tcW w:w="2063" w:type="dxa"/>
            <w:shd w:val="clear" w:color="auto" w:fill="auto"/>
          </w:tcPr>
          <w:p w:rsidR="008915B0" w:rsidRPr="00B201EF" w:rsidRDefault="008915B0" w:rsidP="00ED19A8">
            <w:pPr>
              <w:pStyle w:val="Default"/>
              <w:widowControl w:val="0"/>
              <w:ind w:right="175"/>
              <w:jc w:val="both"/>
              <w:rPr>
                <w:b/>
                <w:color w:val="auto"/>
              </w:rPr>
            </w:pPr>
            <w:r w:rsidRPr="00B201EF">
              <w:rPr>
                <w:b/>
                <w:color w:val="auto"/>
              </w:rPr>
              <w:t>ОКПД2</w:t>
            </w:r>
          </w:p>
        </w:tc>
        <w:tc>
          <w:tcPr>
            <w:tcW w:w="3402" w:type="dxa"/>
            <w:shd w:val="clear" w:color="auto" w:fill="auto"/>
          </w:tcPr>
          <w:p w:rsidR="008915B0" w:rsidRPr="00B201EF" w:rsidRDefault="008915B0" w:rsidP="00ED19A8">
            <w:pPr>
              <w:pStyle w:val="Default"/>
              <w:widowControl w:val="0"/>
              <w:ind w:right="175"/>
              <w:jc w:val="both"/>
              <w:rPr>
                <w:b/>
                <w:color w:val="auto"/>
              </w:rPr>
            </w:pPr>
            <w:r w:rsidRPr="00B201EF">
              <w:rPr>
                <w:b/>
                <w:color w:val="auto"/>
              </w:rPr>
              <w:t>Примечание</w:t>
            </w:r>
          </w:p>
        </w:tc>
      </w:tr>
      <w:tr w:rsidR="004E3D64" w:rsidRPr="00B201EF" w:rsidTr="004E3D64">
        <w:tc>
          <w:tcPr>
            <w:tcW w:w="2093" w:type="dxa"/>
            <w:shd w:val="clear" w:color="auto" w:fill="auto"/>
          </w:tcPr>
          <w:p w:rsidR="008915B0" w:rsidRPr="00B201EF" w:rsidRDefault="008915B0" w:rsidP="00ED19A8">
            <w:pPr>
              <w:pStyle w:val="Default"/>
              <w:widowControl w:val="0"/>
              <w:ind w:right="175"/>
              <w:jc w:val="center"/>
              <w:rPr>
                <w:color w:val="auto"/>
              </w:rPr>
            </w:pPr>
            <w:r w:rsidRPr="00B201EF">
              <w:rPr>
                <w:color w:val="auto"/>
              </w:rPr>
              <w:t>Запрет</w:t>
            </w:r>
          </w:p>
        </w:tc>
        <w:tc>
          <w:tcPr>
            <w:tcW w:w="2615" w:type="dxa"/>
            <w:shd w:val="clear" w:color="auto" w:fill="auto"/>
          </w:tcPr>
          <w:p w:rsidR="008915B0" w:rsidRPr="00B201EF" w:rsidRDefault="008915B0" w:rsidP="00ED19A8">
            <w:pPr>
              <w:pStyle w:val="Default"/>
              <w:widowControl w:val="0"/>
              <w:ind w:right="175"/>
              <w:jc w:val="both"/>
              <w:rPr>
                <w:color w:val="auto"/>
              </w:rPr>
            </w:pPr>
            <w:r w:rsidRPr="00B201EF">
              <w:rPr>
                <w:color w:val="auto"/>
              </w:rPr>
              <w:t>НЕ УСТАНОВЛЕН</w:t>
            </w:r>
          </w:p>
        </w:tc>
        <w:tc>
          <w:tcPr>
            <w:tcW w:w="2063" w:type="dxa"/>
            <w:shd w:val="clear" w:color="auto" w:fill="auto"/>
          </w:tcPr>
          <w:p w:rsidR="008915B0" w:rsidRPr="00B201EF" w:rsidRDefault="008915B0" w:rsidP="00ED19A8">
            <w:pPr>
              <w:pStyle w:val="Default"/>
              <w:widowControl w:val="0"/>
              <w:ind w:right="175"/>
              <w:jc w:val="both"/>
              <w:rPr>
                <w:color w:val="auto"/>
              </w:rPr>
            </w:pPr>
          </w:p>
        </w:tc>
        <w:tc>
          <w:tcPr>
            <w:tcW w:w="3402" w:type="dxa"/>
            <w:shd w:val="clear" w:color="auto" w:fill="auto"/>
          </w:tcPr>
          <w:p w:rsidR="008915B0" w:rsidRPr="00B201EF" w:rsidRDefault="008915B0" w:rsidP="00ED19A8">
            <w:pPr>
              <w:pStyle w:val="Default"/>
              <w:widowControl w:val="0"/>
              <w:ind w:right="175"/>
              <w:jc w:val="both"/>
              <w:rPr>
                <w:color w:val="auto"/>
              </w:rPr>
            </w:pPr>
          </w:p>
        </w:tc>
      </w:tr>
      <w:tr w:rsidR="004E3D64" w:rsidRPr="00B201EF" w:rsidTr="004E3D64">
        <w:tc>
          <w:tcPr>
            <w:tcW w:w="2093" w:type="dxa"/>
            <w:shd w:val="clear" w:color="auto" w:fill="auto"/>
          </w:tcPr>
          <w:p w:rsidR="008915B0" w:rsidRPr="00B201EF" w:rsidRDefault="008915B0" w:rsidP="00ED19A8">
            <w:pPr>
              <w:pStyle w:val="Default"/>
              <w:widowControl w:val="0"/>
              <w:ind w:right="175"/>
              <w:jc w:val="center"/>
              <w:rPr>
                <w:color w:val="auto"/>
              </w:rPr>
            </w:pPr>
            <w:r w:rsidRPr="00B201EF">
              <w:rPr>
                <w:color w:val="auto"/>
              </w:rPr>
              <w:t>Ограничение</w:t>
            </w:r>
          </w:p>
        </w:tc>
        <w:tc>
          <w:tcPr>
            <w:tcW w:w="2615" w:type="dxa"/>
            <w:shd w:val="clear" w:color="auto" w:fill="auto"/>
          </w:tcPr>
          <w:p w:rsidR="008915B0" w:rsidRPr="00B201EF" w:rsidRDefault="00FE4133" w:rsidP="00ED19A8">
            <w:pPr>
              <w:pStyle w:val="Default"/>
              <w:widowControl w:val="0"/>
              <w:ind w:right="175"/>
              <w:jc w:val="both"/>
              <w:rPr>
                <w:color w:val="auto"/>
              </w:rPr>
            </w:pPr>
            <w:r w:rsidRPr="00B201EF">
              <w:rPr>
                <w:color w:val="auto"/>
              </w:rPr>
              <w:t xml:space="preserve">НЕ </w:t>
            </w:r>
            <w:r w:rsidR="008915B0" w:rsidRPr="00B201EF">
              <w:rPr>
                <w:color w:val="auto"/>
              </w:rPr>
              <w:t>УСТАНОВЛЕНО</w:t>
            </w:r>
          </w:p>
        </w:tc>
        <w:tc>
          <w:tcPr>
            <w:tcW w:w="2063" w:type="dxa"/>
            <w:shd w:val="clear" w:color="auto" w:fill="auto"/>
          </w:tcPr>
          <w:p w:rsidR="008915B0" w:rsidRPr="00B201EF" w:rsidRDefault="008915B0" w:rsidP="00ED19A8">
            <w:pPr>
              <w:pStyle w:val="Default"/>
              <w:widowControl w:val="0"/>
              <w:ind w:right="175"/>
              <w:jc w:val="both"/>
              <w:rPr>
                <w:color w:val="auto"/>
              </w:rPr>
            </w:pPr>
          </w:p>
        </w:tc>
        <w:tc>
          <w:tcPr>
            <w:tcW w:w="3402" w:type="dxa"/>
            <w:shd w:val="clear" w:color="auto" w:fill="auto"/>
          </w:tcPr>
          <w:p w:rsidR="008915B0" w:rsidRPr="00B201EF" w:rsidRDefault="008915B0" w:rsidP="00ED19A8">
            <w:pPr>
              <w:pStyle w:val="Default"/>
              <w:widowControl w:val="0"/>
              <w:ind w:right="175"/>
              <w:jc w:val="both"/>
              <w:rPr>
                <w:color w:val="auto"/>
              </w:rPr>
            </w:pPr>
          </w:p>
        </w:tc>
      </w:tr>
      <w:tr w:rsidR="004E3D64" w:rsidRPr="00B201EF" w:rsidTr="004E3D64">
        <w:tc>
          <w:tcPr>
            <w:tcW w:w="2093" w:type="dxa"/>
            <w:shd w:val="clear" w:color="auto" w:fill="auto"/>
          </w:tcPr>
          <w:p w:rsidR="008915B0" w:rsidRPr="00B201EF" w:rsidRDefault="008915B0" w:rsidP="00ED19A8">
            <w:pPr>
              <w:pStyle w:val="Default"/>
              <w:widowControl w:val="0"/>
              <w:ind w:right="175"/>
              <w:jc w:val="center"/>
              <w:rPr>
                <w:color w:val="auto"/>
              </w:rPr>
            </w:pPr>
            <w:r w:rsidRPr="00B201EF">
              <w:rPr>
                <w:color w:val="auto"/>
              </w:rPr>
              <w:t>Преимущество</w:t>
            </w:r>
          </w:p>
        </w:tc>
        <w:tc>
          <w:tcPr>
            <w:tcW w:w="2615" w:type="dxa"/>
            <w:shd w:val="clear" w:color="auto" w:fill="auto"/>
          </w:tcPr>
          <w:p w:rsidR="008915B0" w:rsidRPr="00B201EF" w:rsidRDefault="008915B0" w:rsidP="00ED19A8">
            <w:pPr>
              <w:pStyle w:val="Default"/>
              <w:widowControl w:val="0"/>
              <w:ind w:right="175"/>
              <w:jc w:val="both"/>
              <w:rPr>
                <w:color w:val="auto"/>
              </w:rPr>
            </w:pPr>
            <w:r w:rsidRPr="00B201EF">
              <w:rPr>
                <w:color w:val="auto"/>
              </w:rPr>
              <w:t>НЕ УСТАНОВЛЕНО</w:t>
            </w:r>
          </w:p>
        </w:tc>
        <w:tc>
          <w:tcPr>
            <w:tcW w:w="2063" w:type="dxa"/>
            <w:shd w:val="clear" w:color="auto" w:fill="auto"/>
          </w:tcPr>
          <w:p w:rsidR="008915B0" w:rsidRPr="00B201EF" w:rsidRDefault="008915B0" w:rsidP="00ED19A8">
            <w:pPr>
              <w:pStyle w:val="Default"/>
              <w:widowControl w:val="0"/>
              <w:ind w:right="175"/>
              <w:jc w:val="both"/>
              <w:rPr>
                <w:color w:val="auto"/>
              </w:rPr>
            </w:pPr>
          </w:p>
        </w:tc>
        <w:tc>
          <w:tcPr>
            <w:tcW w:w="3402" w:type="dxa"/>
            <w:shd w:val="clear" w:color="auto" w:fill="auto"/>
          </w:tcPr>
          <w:p w:rsidR="008915B0" w:rsidRPr="00B201EF" w:rsidRDefault="008915B0" w:rsidP="00ED19A8">
            <w:pPr>
              <w:pStyle w:val="Default"/>
              <w:widowControl w:val="0"/>
              <w:ind w:right="175"/>
              <w:jc w:val="both"/>
              <w:rPr>
                <w:color w:val="auto"/>
              </w:rPr>
            </w:pPr>
          </w:p>
        </w:tc>
      </w:tr>
    </w:tbl>
    <w:p w:rsidR="008915B0" w:rsidRPr="00B201EF" w:rsidRDefault="008915B0" w:rsidP="008915B0">
      <w:pPr>
        <w:pStyle w:val="Default"/>
        <w:widowControl w:val="0"/>
        <w:ind w:right="175"/>
        <w:jc w:val="both"/>
        <w:rPr>
          <w:color w:val="auto"/>
        </w:rPr>
      </w:pPr>
    </w:p>
    <w:p w:rsidR="00FF4872" w:rsidRPr="00B201EF" w:rsidRDefault="00FF4872" w:rsidP="008915B0">
      <w:pPr>
        <w:pStyle w:val="Default"/>
        <w:widowControl w:val="0"/>
        <w:ind w:right="175"/>
        <w:jc w:val="both"/>
        <w:rPr>
          <w:color w:val="auto"/>
        </w:rPr>
      </w:pPr>
    </w:p>
    <w:p w:rsidR="00FF4872" w:rsidRPr="00B201EF" w:rsidRDefault="00FF4872" w:rsidP="00FF4872">
      <w:pPr>
        <w:pStyle w:val="52"/>
        <w:widowControl w:val="0"/>
        <w:tabs>
          <w:tab w:val="clear" w:pos="1703"/>
          <w:tab w:val="left" w:pos="1417"/>
        </w:tabs>
        <w:snapToGrid/>
        <w:rPr>
          <w:b/>
          <w:sz w:val="24"/>
          <w:szCs w:val="24"/>
          <w:u w:val="single"/>
        </w:rPr>
      </w:pPr>
      <w:r w:rsidRPr="00B201EF">
        <w:rPr>
          <w:b/>
          <w:sz w:val="24"/>
          <w:szCs w:val="24"/>
          <w:u w:val="single"/>
        </w:rPr>
        <w:t>Обоснование неприменения национального режима в части запрета:</w:t>
      </w:r>
    </w:p>
    <w:p w:rsidR="00C3349F" w:rsidRPr="00B201EF" w:rsidRDefault="00C3349F" w:rsidP="00C3349F">
      <w:pPr>
        <w:pStyle w:val="52"/>
        <w:widowControl w:val="0"/>
        <w:tabs>
          <w:tab w:val="clear" w:pos="1703"/>
          <w:tab w:val="left" w:pos="1417"/>
        </w:tabs>
        <w:snapToGrid/>
        <w:rPr>
          <w:i/>
          <w:sz w:val="24"/>
          <w:szCs w:val="24"/>
        </w:rPr>
      </w:pPr>
      <w:r w:rsidRPr="00B201EF">
        <w:rPr>
          <w:sz w:val="24"/>
          <w:szCs w:val="24"/>
        </w:rPr>
        <w:t>Исключение не предусмотрено.</w:t>
      </w:r>
    </w:p>
    <w:p w:rsidR="00C3349F" w:rsidRPr="00B201EF" w:rsidRDefault="00C3349F" w:rsidP="00FF4872">
      <w:pPr>
        <w:pStyle w:val="52"/>
        <w:widowControl w:val="0"/>
        <w:tabs>
          <w:tab w:val="clear" w:pos="1703"/>
          <w:tab w:val="left" w:pos="1417"/>
        </w:tabs>
        <w:snapToGrid/>
        <w:rPr>
          <w:sz w:val="24"/>
          <w:szCs w:val="24"/>
        </w:rPr>
      </w:pPr>
    </w:p>
    <w:p w:rsidR="00FF4872" w:rsidRPr="00B201EF" w:rsidRDefault="00FF4872" w:rsidP="00FF4872">
      <w:pPr>
        <w:pStyle w:val="52"/>
        <w:widowControl w:val="0"/>
        <w:tabs>
          <w:tab w:val="clear" w:pos="1703"/>
          <w:tab w:val="left" w:pos="1417"/>
        </w:tabs>
        <w:snapToGrid/>
        <w:rPr>
          <w:b/>
          <w:sz w:val="24"/>
          <w:szCs w:val="24"/>
          <w:u w:val="single"/>
        </w:rPr>
      </w:pPr>
      <w:r w:rsidRPr="00B201EF">
        <w:rPr>
          <w:b/>
          <w:sz w:val="24"/>
          <w:szCs w:val="24"/>
          <w:u w:val="single"/>
        </w:rPr>
        <w:t>Обоснование неприменения национального режима в части ограничения:</w:t>
      </w:r>
    </w:p>
    <w:p w:rsidR="00C3349F" w:rsidRPr="00B201EF" w:rsidRDefault="00C3349F" w:rsidP="00C3349F">
      <w:pPr>
        <w:pStyle w:val="52"/>
        <w:widowControl w:val="0"/>
        <w:tabs>
          <w:tab w:val="clear" w:pos="1703"/>
          <w:tab w:val="left" w:pos="1417"/>
        </w:tabs>
        <w:snapToGrid/>
        <w:rPr>
          <w:i/>
          <w:sz w:val="24"/>
          <w:szCs w:val="24"/>
        </w:rPr>
      </w:pPr>
      <w:r w:rsidRPr="00B201EF">
        <w:rPr>
          <w:sz w:val="24"/>
          <w:szCs w:val="24"/>
        </w:rPr>
        <w:t>Исключение не предусмотрено.</w:t>
      </w:r>
    </w:p>
    <w:p w:rsidR="009D5DFA" w:rsidRPr="00B201EF" w:rsidRDefault="009D5DFA" w:rsidP="006E0F55">
      <w:pPr>
        <w:pStyle w:val="afe"/>
        <w:numPr>
          <w:ilvl w:val="0"/>
          <w:numId w:val="5"/>
        </w:numPr>
        <w:tabs>
          <w:tab w:val="left" w:pos="1260"/>
        </w:tabs>
        <w:spacing w:line="240" w:lineRule="auto"/>
        <w:ind w:firstLine="720"/>
        <w:rPr>
          <w:sz w:val="24"/>
          <w:szCs w:val="24"/>
        </w:rPr>
      </w:pPr>
      <w:r w:rsidRPr="00B201EF">
        <w:rPr>
          <w:sz w:val="24"/>
          <w:szCs w:val="24"/>
        </w:rPr>
        <w:t xml:space="preserve">В случае </w:t>
      </w:r>
      <w:r w:rsidR="0019389F" w:rsidRPr="00B201EF">
        <w:rPr>
          <w:sz w:val="24"/>
          <w:szCs w:val="24"/>
        </w:rPr>
        <w:t>использования</w:t>
      </w:r>
      <w:r w:rsidRPr="00B201EF">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0" w:history="1">
        <w:hyperlink r:id="rId21" w:history="1">
          <w:r w:rsidRPr="00B201EF">
            <w:rPr>
              <w:rStyle w:val="aa"/>
              <w:sz w:val="24"/>
              <w:szCs w:val="24"/>
            </w:rPr>
            <w:t>http://www.rosseti.ru/investment/science/attestation/</w:t>
          </w:r>
        </w:hyperlink>
      </w:hyperlink>
      <w:r w:rsidRPr="00B201EF">
        <w:rPr>
          <w:sz w:val="24"/>
          <w:szCs w:val="24"/>
        </w:rPr>
        <w:t xml:space="preserve">), </w:t>
      </w:r>
      <w:r w:rsidRPr="00B201EF">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B201EF">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sidRPr="00B201EF">
        <w:rPr>
          <w:sz w:val="24"/>
          <w:szCs w:val="24"/>
        </w:rPr>
        <w:t xml:space="preserve"> </w:t>
      </w:r>
    </w:p>
    <w:p w:rsidR="00EC2643" w:rsidRPr="00B201EF" w:rsidRDefault="00862E37" w:rsidP="006E0F55">
      <w:pPr>
        <w:pStyle w:val="afe"/>
        <w:numPr>
          <w:ilvl w:val="0"/>
          <w:numId w:val="5"/>
        </w:numPr>
        <w:tabs>
          <w:tab w:val="left" w:pos="1260"/>
        </w:tabs>
        <w:spacing w:line="240" w:lineRule="auto"/>
        <w:ind w:firstLine="720"/>
        <w:rPr>
          <w:sz w:val="24"/>
          <w:szCs w:val="24"/>
        </w:rPr>
      </w:pPr>
      <w:r w:rsidRPr="00B201EF">
        <w:rPr>
          <w:sz w:val="24"/>
          <w:szCs w:val="24"/>
        </w:rPr>
        <w:t>При проведении запроса цен допускается проведение аукционной процедуры понижения цены – переторжки</w:t>
      </w:r>
      <w:r w:rsidR="00EC2643" w:rsidRPr="00B201EF">
        <w:rPr>
          <w:sz w:val="24"/>
          <w:szCs w:val="24"/>
        </w:rPr>
        <w:t>.</w:t>
      </w:r>
    </w:p>
    <w:p w:rsidR="00EC2643" w:rsidRPr="00B201EF"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01EF">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01EF"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01EF">
        <w:rPr>
          <w:sz w:val="24"/>
          <w:szCs w:val="24"/>
        </w:rPr>
        <w:t>Организатор может воспользоваться объявленным правом на проведение про</w:t>
      </w:r>
      <w:r w:rsidR="00750101" w:rsidRPr="00B201EF">
        <w:rPr>
          <w:sz w:val="24"/>
          <w:szCs w:val="24"/>
        </w:rPr>
        <w:t>цедуры переторжки в случаях, предусмотренных Положением о закупке</w:t>
      </w:r>
      <w:r w:rsidRPr="00B201EF">
        <w:rPr>
          <w:sz w:val="24"/>
          <w:szCs w:val="24"/>
        </w:rPr>
        <w:t>. Решение о проведении процедуры переторжки принимает Закупочная комиссия</w:t>
      </w:r>
      <w:r w:rsidR="00EC2643" w:rsidRPr="00B201EF">
        <w:rPr>
          <w:sz w:val="24"/>
          <w:szCs w:val="24"/>
        </w:rPr>
        <w:t>.</w:t>
      </w:r>
    </w:p>
    <w:p w:rsidR="00EC2643" w:rsidRPr="00B201EF"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201EF">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01EF">
        <w:rPr>
          <w:sz w:val="24"/>
          <w:szCs w:val="24"/>
        </w:rPr>
        <w:t>ей</w:t>
      </w:r>
      <w:r w:rsidRPr="00B201EF">
        <w:rPr>
          <w:sz w:val="24"/>
          <w:szCs w:val="24"/>
        </w:rPr>
        <w:t xml:space="preserve"> с ранее объявленной ценой.</w:t>
      </w:r>
      <w:bookmarkEnd w:id="67"/>
    </w:p>
    <w:p w:rsidR="00EC2643" w:rsidRPr="00B201EF"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01EF">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01EF">
        <w:rPr>
          <w:sz w:val="24"/>
          <w:szCs w:val="24"/>
        </w:rPr>
        <w:t>.</w:t>
      </w:r>
    </w:p>
    <w:p w:rsidR="00EC2643" w:rsidRPr="00B201EF"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201EF">
        <w:rPr>
          <w:sz w:val="24"/>
          <w:szCs w:val="24"/>
        </w:rPr>
        <w:t xml:space="preserve">Процедура переторжки проводится с использованием ЭТП. Порядок проведения процедуры переторжки на ЭТП определяется правилами данной </w:t>
      </w:r>
      <w:r w:rsidRPr="00B201EF">
        <w:rPr>
          <w:sz w:val="24"/>
          <w:szCs w:val="24"/>
        </w:rPr>
        <w:lastRenderedPageBreak/>
        <w:t>системы.</w:t>
      </w:r>
      <w:bookmarkEnd w:id="68"/>
    </w:p>
    <w:p w:rsidR="00EC2643" w:rsidRPr="00B201EF" w:rsidRDefault="00EC2643" w:rsidP="00820B5A">
      <w:pPr>
        <w:tabs>
          <w:tab w:val="left" w:pos="1418"/>
        </w:tabs>
        <w:overflowPunct w:val="0"/>
        <w:autoSpaceDE w:val="0"/>
        <w:autoSpaceDN w:val="0"/>
        <w:adjustRightInd w:val="0"/>
        <w:spacing w:line="264" w:lineRule="auto"/>
        <w:ind w:left="1418" w:firstLine="0"/>
        <w:rPr>
          <w:iCs/>
          <w:sz w:val="24"/>
          <w:szCs w:val="24"/>
        </w:rPr>
      </w:pPr>
      <w:r w:rsidRPr="00B201EF">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w:t>
      </w:r>
      <w:proofErr w:type="gramStart"/>
      <w:r w:rsidRPr="00B201EF">
        <w:rPr>
          <w:iCs/>
          <w:sz w:val="24"/>
          <w:szCs w:val="24"/>
        </w:rPr>
        <w:t xml:space="preserve">Снижение цены Заявки может производиться </w:t>
      </w:r>
      <w:r w:rsidR="00F95FC0" w:rsidRPr="00B201EF">
        <w:rPr>
          <w:iCs/>
          <w:sz w:val="24"/>
          <w:szCs w:val="24"/>
        </w:rPr>
        <w:t>Участником на величину шага переторжки (</w:t>
      </w:r>
      <w:r w:rsidR="005454FE" w:rsidRPr="00B201EF">
        <w:rPr>
          <w:iCs/>
          <w:sz w:val="24"/>
          <w:szCs w:val="24"/>
        </w:rPr>
        <w:t xml:space="preserve">шаг переторжки в зависимости от </w:t>
      </w:r>
      <w:r w:rsidR="002A2D28" w:rsidRPr="00B201EF">
        <w:rPr>
          <w:iCs/>
          <w:sz w:val="24"/>
          <w:szCs w:val="24"/>
        </w:rPr>
        <w:t>н</w:t>
      </w:r>
      <w:r w:rsidR="005454FE" w:rsidRPr="00B201EF">
        <w:rPr>
          <w:iCs/>
          <w:sz w:val="24"/>
          <w:szCs w:val="24"/>
        </w:rPr>
        <w:t>ачальн</w:t>
      </w:r>
      <w:r w:rsidR="002A2D28" w:rsidRPr="00B201EF">
        <w:rPr>
          <w:iCs/>
          <w:sz w:val="24"/>
          <w:szCs w:val="24"/>
        </w:rPr>
        <w:t>ой</w:t>
      </w:r>
      <w:r w:rsidR="005454FE" w:rsidRPr="00B201EF">
        <w:rPr>
          <w:iCs/>
          <w:sz w:val="24"/>
          <w:szCs w:val="24"/>
        </w:rPr>
        <w:t xml:space="preserve"> (максимальн</w:t>
      </w:r>
      <w:r w:rsidR="002A2D28" w:rsidRPr="00B201EF">
        <w:rPr>
          <w:iCs/>
          <w:sz w:val="24"/>
          <w:szCs w:val="24"/>
        </w:rPr>
        <w:t>ой</w:t>
      </w:r>
      <w:r w:rsidR="005454FE" w:rsidRPr="00B201EF">
        <w:rPr>
          <w:iCs/>
          <w:sz w:val="24"/>
          <w:szCs w:val="24"/>
        </w:rPr>
        <w:t>) цен</w:t>
      </w:r>
      <w:r w:rsidR="002A2D28" w:rsidRPr="00B201EF">
        <w:rPr>
          <w:iCs/>
          <w:sz w:val="24"/>
          <w:szCs w:val="24"/>
        </w:rPr>
        <w:t>ы</w:t>
      </w:r>
      <w:r w:rsidR="005454FE" w:rsidRPr="00B201EF">
        <w:rPr>
          <w:iCs/>
          <w:sz w:val="24"/>
          <w:szCs w:val="24"/>
        </w:rPr>
        <w:t xml:space="preserve"> Договора</w:t>
      </w:r>
      <w:r w:rsidR="002A2D28" w:rsidRPr="00B201EF">
        <w:rPr>
          <w:iCs/>
          <w:sz w:val="24"/>
          <w:szCs w:val="24"/>
        </w:rPr>
        <w:t xml:space="preserve"> (п. </w:t>
      </w:r>
      <w:r w:rsidR="00AA12FE" w:rsidRPr="00B201EF">
        <w:rPr>
          <w:iCs/>
          <w:sz w:val="24"/>
          <w:szCs w:val="24"/>
        </w:rPr>
        <w:fldChar w:fldCharType="begin"/>
      </w:r>
      <w:r w:rsidR="00AA12FE" w:rsidRPr="00B201EF">
        <w:rPr>
          <w:iCs/>
          <w:sz w:val="24"/>
          <w:szCs w:val="24"/>
        </w:rPr>
        <w:instrText xml:space="preserve"> REF _Ref9347291 \r \h  \* MERGEFORMAT </w:instrText>
      </w:r>
      <w:r w:rsidR="00AA12FE" w:rsidRPr="00B201EF">
        <w:rPr>
          <w:iCs/>
          <w:sz w:val="24"/>
          <w:szCs w:val="24"/>
        </w:rPr>
      </w:r>
      <w:r w:rsidR="00AA12FE" w:rsidRPr="00B201EF">
        <w:rPr>
          <w:iCs/>
          <w:sz w:val="24"/>
          <w:szCs w:val="24"/>
        </w:rPr>
        <w:fldChar w:fldCharType="separate"/>
      </w:r>
      <w:r w:rsidR="00015365" w:rsidRPr="00B201EF">
        <w:rPr>
          <w:iCs/>
          <w:sz w:val="24"/>
          <w:szCs w:val="24"/>
        </w:rPr>
        <w:t>14</w:t>
      </w:r>
      <w:r w:rsidR="00AA12FE" w:rsidRPr="00B201EF">
        <w:rPr>
          <w:iCs/>
          <w:sz w:val="24"/>
          <w:szCs w:val="24"/>
        </w:rPr>
        <w:fldChar w:fldCharType="end"/>
      </w:r>
      <w:r w:rsidR="002A2D28" w:rsidRPr="00B201EF">
        <w:rPr>
          <w:iCs/>
          <w:sz w:val="24"/>
          <w:szCs w:val="24"/>
        </w:rPr>
        <w:t xml:space="preserve"> настоящей Документации)</w:t>
      </w:r>
      <w:r w:rsidR="005454FE" w:rsidRPr="00B201EF">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w:t>
      </w:r>
      <w:proofErr w:type="gramEnd"/>
      <w:r w:rsidR="005454FE" w:rsidRPr="00B201EF">
        <w:rPr>
          <w:iCs/>
          <w:sz w:val="24"/>
          <w:szCs w:val="24"/>
        </w:rPr>
        <w:t xml:space="preserve"> более 1 млрд. руб. – 0,01%</w:t>
      </w:r>
      <w:r w:rsidR="00F95FC0" w:rsidRPr="00B201EF">
        <w:rPr>
          <w:iCs/>
          <w:sz w:val="24"/>
          <w:szCs w:val="24"/>
        </w:rPr>
        <w:t>) или на величину превышающую размер шага переторжки поэтапно</w:t>
      </w:r>
      <w:r w:rsidRPr="00B201EF">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01EF">
        <w:rPr>
          <w:sz w:val="24"/>
          <w:szCs w:val="24"/>
        </w:rPr>
        <w:t xml:space="preserve"> в </w:t>
      </w:r>
      <w:r w:rsidRPr="00B201EF">
        <w:rPr>
          <w:iCs/>
          <w:sz w:val="24"/>
          <w:szCs w:val="24"/>
        </w:rPr>
        <w:t xml:space="preserve">момент окончания переторжки. </w:t>
      </w:r>
    </w:p>
    <w:p w:rsidR="005454FE" w:rsidRPr="00B201EF"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201EF" w:rsidRDefault="00FC61A9" w:rsidP="00820B5A">
      <w:pPr>
        <w:tabs>
          <w:tab w:val="left" w:pos="1418"/>
        </w:tabs>
        <w:overflowPunct w:val="0"/>
        <w:autoSpaceDE w:val="0"/>
        <w:autoSpaceDN w:val="0"/>
        <w:adjustRightInd w:val="0"/>
        <w:spacing w:line="264" w:lineRule="auto"/>
        <w:ind w:left="1418" w:firstLine="0"/>
        <w:rPr>
          <w:iCs/>
          <w:sz w:val="24"/>
          <w:szCs w:val="24"/>
        </w:rPr>
      </w:pPr>
      <w:r w:rsidRPr="00B201EF">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201EF">
        <w:rPr>
          <w:sz w:val="24"/>
          <w:szCs w:val="24"/>
        </w:rPr>
        <w:t xml:space="preserve"> </w:t>
      </w:r>
      <w:r w:rsidR="006E78A9" w:rsidRPr="00B201EF">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201EF">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01EF"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01EF">
        <w:rPr>
          <w:sz w:val="24"/>
          <w:szCs w:val="24"/>
        </w:rPr>
        <w:t>По решению Закупочной комиссии п</w:t>
      </w:r>
      <w:r w:rsidR="00EC2643" w:rsidRPr="00B201EF">
        <w:rPr>
          <w:sz w:val="24"/>
          <w:szCs w:val="24"/>
        </w:rPr>
        <w:t xml:space="preserve">осле проведения переторжки в </w:t>
      </w:r>
      <w:r w:rsidR="00F95FC0" w:rsidRPr="00B201EF">
        <w:rPr>
          <w:sz w:val="24"/>
          <w:szCs w:val="24"/>
        </w:rPr>
        <w:t>первый раз</w:t>
      </w:r>
      <w:r w:rsidRPr="00B201EF">
        <w:rPr>
          <w:sz w:val="24"/>
          <w:szCs w:val="24"/>
        </w:rPr>
        <w:t xml:space="preserve"> </w:t>
      </w:r>
      <w:r w:rsidR="00F95FC0" w:rsidRPr="00B201EF">
        <w:rPr>
          <w:sz w:val="24"/>
          <w:szCs w:val="24"/>
        </w:rPr>
        <w:t>переторжка</w:t>
      </w:r>
      <w:r w:rsidR="00EC2643" w:rsidRPr="00B201EF">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201EF"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01EF">
        <w:rPr>
          <w:sz w:val="24"/>
          <w:szCs w:val="24"/>
        </w:rPr>
        <w:t>Проведение каждой последующей переторжки осуществляется по правилам, предусмотренным в п.п.</w:t>
      </w:r>
      <w:r w:rsidR="0000453A" w:rsidRPr="00B201EF">
        <w:rPr>
          <w:sz w:val="24"/>
          <w:szCs w:val="24"/>
        </w:rPr>
        <w:fldChar w:fldCharType="begin"/>
      </w:r>
      <w:r w:rsidR="0000453A" w:rsidRPr="00B201EF">
        <w:rPr>
          <w:sz w:val="24"/>
          <w:szCs w:val="24"/>
        </w:rPr>
        <w:instrText xml:space="preserve"> REF _Ref306352987 \r \h </w:instrText>
      </w:r>
      <w:r w:rsidR="00D92DE0" w:rsidRPr="00B201EF">
        <w:rPr>
          <w:sz w:val="24"/>
          <w:szCs w:val="24"/>
        </w:rPr>
        <w:instrText xml:space="preserve"> \* MERGEFORMAT </w:instrText>
      </w:r>
      <w:r w:rsidR="0000453A" w:rsidRPr="00B201EF">
        <w:rPr>
          <w:sz w:val="24"/>
          <w:szCs w:val="24"/>
        </w:rPr>
      </w:r>
      <w:r w:rsidR="0000453A" w:rsidRPr="00B201EF">
        <w:rPr>
          <w:sz w:val="24"/>
          <w:szCs w:val="24"/>
        </w:rPr>
        <w:fldChar w:fldCharType="separate"/>
      </w:r>
      <w:r w:rsidR="00015365" w:rsidRPr="00B201EF">
        <w:rPr>
          <w:sz w:val="24"/>
          <w:szCs w:val="24"/>
        </w:rPr>
        <w:t>47.3</w:t>
      </w:r>
      <w:r w:rsidR="0000453A" w:rsidRPr="00B201EF">
        <w:rPr>
          <w:sz w:val="24"/>
          <w:szCs w:val="24"/>
        </w:rPr>
        <w:fldChar w:fldCharType="end"/>
      </w:r>
      <w:r w:rsidRPr="00B201EF">
        <w:rPr>
          <w:sz w:val="24"/>
          <w:szCs w:val="24"/>
        </w:rPr>
        <w:t xml:space="preserve"> - </w:t>
      </w:r>
      <w:r w:rsidR="0000453A" w:rsidRPr="00B201EF">
        <w:rPr>
          <w:sz w:val="24"/>
          <w:szCs w:val="24"/>
        </w:rPr>
        <w:fldChar w:fldCharType="begin"/>
      </w:r>
      <w:r w:rsidR="0000453A" w:rsidRPr="00B201EF">
        <w:rPr>
          <w:sz w:val="24"/>
          <w:szCs w:val="24"/>
        </w:rPr>
        <w:instrText xml:space="preserve"> REF _Ref306353005 \r \h </w:instrText>
      </w:r>
      <w:r w:rsidR="00D92DE0" w:rsidRPr="00B201EF">
        <w:rPr>
          <w:sz w:val="24"/>
          <w:szCs w:val="24"/>
        </w:rPr>
        <w:instrText xml:space="preserve"> \* MERGEFORMAT </w:instrText>
      </w:r>
      <w:r w:rsidR="0000453A" w:rsidRPr="00B201EF">
        <w:rPr>
          <w:sz w:val="24"/>
          <w:szCs w:val="24"/>
        </w:rPr>
      </w:r>
      <w:r w:rsidR="0000453A" w:rsidRPr="00B201EF">
        <w:rPr>
          <w:sz w:val="24"/>
          <w:szCs w:val="24"/>
        </w:rPr>
        <w:fldChar w:fldCharType="separate"/>
      </w:r>
      <w:r w:rsidR="00015365" w:rsidRPr="00B201EF">
        <w:rPr>
          <w:sz w:val="24"/>
          <w:szCs w:val="24"/>
        </w:rPr>
        <w:t>47.5</w:t>
      </w:r>
      <w:r w:rsidR="0000453A" w:rsidRPr="00B201EF">
        <w:rPr>
          <w:sz w:val="24"/>
          <w:szCs w:val="24"/>
        </w:rPr>
        <w:fldChar w:fldCharType="end"/>
      </w:r>
      <w:r w:rsidRPr="00B201EF">
        <w:rPr>
          <w:sz w:val="24"/>
          <w:szCs w:val="24"/>
        </w:rPr>
        <w:t>.</w:t>
      </w:r>
    </w:p>
    <w:p w:rsidR="00EC2643" w:rsidRPr="00B201EF"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01EF">
        <w:rPr>
          <w:sz w:val="24"/>
          <w:szCs w:val="24"/>
        </w:rPr>
        <w:t xml:space="preserve">По решению Закупочной комиссии порядок проведения переторжки может быть уточнен. </w:t>
      </w:r>
    </w:p>
    <w:p w:rsidR="000850D1" w:rsidRPr="00B201EF"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201EF">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082F61" w:rsidRPr="00B201EF" w:rsidRDefault="0072453A" w:rsidP="00082F61">
      <w:pPr>
        <w:pStyle w:val="afe"/>
        <w:numPr>
          <w:ilvl w:val="0"/>
          <w:numId w:val="5"/>
        </w:numPr>
        <w:tabs>
          <w:tab w:val="left" w:pos="1260"/>
        </w:tabs>
        <w:spacing w:line="240" w:lineRule="auto"/>
        <w:ind w:firstLine="720"/>
        <w:rPr>
          <w:sz w:val="24"/>
          <w:szCs w:val="24"/>
        </w:rPr>
      </w:pPr>
      <w:r w:rsidRPr="00B201EF">
        <w:rPr>
          <w:sz w:val="24"/>
          <w:szCs w:val="24"/>
        </w:rPr>
        <w:t xml:space="preserve">Дата рассмотрения заявок и дата подведения итогов указаны в п. </w:t>
      </w:r>
      <w:r w:rsidRPr="00B201EF">
        <w:rPr>
          <w:sz w:val="24"/>
          <w:szCs w:val="24"/>
        </w:rPr>
        <w:fldChar w:fldCharType="begin"/>
      </w:r>
      <w:r w:rsidRPr="00B201EF">
        <w:rPr>
          <w:sz w:val="24"/>
          <w:szCs w:val="24"/>
        </w:rPr>
        <w:instrText xml:space="preserve"> REF _Ref114676311 \r \h  \* MERGEFORMAT </w:instrText>
      </w:r>
      <w:r w:rsidRPr="00B201EF">
        <w:rPr>
          <w:sz w:val="24"/>
          <w:szCs w:val="24"/>
        </w:rPr>
      </w:r>
      <w:r w:rsidRPr="00B201EF">
        <w:rPr>
          <w:sz w:val="24"/>
          <w:szCs w:val="24"/>
        </w:rPr>
        <w:fldChar w:fldCharType="separate"/>
      </w:r>
      <w:r w:rsidR="00015365" w:rsidRPr="00B201EF">
        <w:rPr>
          <w:sz w:val="24"/>
          <w:szCs w:val="24"/>
        </w:rPr>
        <w:t>20</w:t>
      </w:r>
      <w:r w:rsidRPr="00B201EF">
        <w:rPr>
          <w:sz w:val="24"/>
          <w:szCs w:val="24"/>
        </w:rPr>
        <w:fldChar w:fldCharType="end"/>
      </w:r>
      <w:r w:rsidRPr="00B201EF">
        <w:rPr>
          <w:sz w:val="24"/>
          <w:szCs w:val="24"/>
        </w:rPr>
        <w:t xml:space="preserve"> настоящего извещения.</w:t>
      </w:r>
      <w:r w:rsidR="00463473" w:rsidRPr="00B201EF">
        <w:rPr>
          <w:sz w:val="24"/>
          <w:szCs w:val="24"/>
        </w:rPr>
        <w:t xml:space="preserve"> </w:t>
      </w:r>
      <w:r w:rsidR="000C5977" w:rsidRPr="00B201EF">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B201EF">
        <w:rPr>
          <w:sz w:val="24"/>
          <w:szCs w:val="24"/>
        </w:rPr>
        <w:t xml:space="preserve">по проводимой закупочной процедуре как в меньшую (раннюю) так и в большую (позднюю) сторону. Все Участники запроса цен, оформившие свое участие в запросе </w:t>
      </w:r>
      <w:r w:rsidR="00082F61" w:rsidRPr="00B201EF">
        <w:rPr>
          <w:sz w:val="24"/>
          <w:szCs w:val="24"/>
        </w:rPr>
        <w:lastRenderedPageBreak/>
        <w:t>цен через ЭТП, получат соответствующие уведомления в порядке, установленном правилами ЭТП.</w:t>
      </w:r>
    </w:p>
    <w:p w:rsidR="000C5977" w:rsidRPr="00B201EF" w:rsidRDefault="000C5977" w:rsidP="000C5977">
      <w:pPr>
        <w:pStyle w:val="afe"/>
        <w:tabs>
          <w:tab w:val="left" w:pos="1260"/>
        </w:tabs>
        <w:spacing w:line="240" w:lineRule="auto"/>
        <w:rPr>
          <w:sz w:val="24"/>
          <w:szCs w:val="24"/>
        </w:rPr>
      </w:pPr>
    </w:p>
    <w:p w:rsidR="0094588A" w:rsidRPr="00B201EF" w:rsidRDefault="00AE29A4" w:rsidP="00AE29A4">
      <w:pPr>
        <w:pStyle w:val="afe"/>
        <w:numPr>
          <w:ilvl w:val="0"/>
          <w:numId w:val="5"/>
        </w:numPr>
        <w:tabs>
          <w:tab w:val="left" w:pos="1260"/>
        </w:tabs>
        <w:spacing w:line="240" w:lineRule="auto"/>
        <w:ind w:firstLine="720"/>
        <w:rPr>
          <w:sz w:val="24"/>
          <w:szCs w:val="24"/>
        </w:rPr>
      </w:pPr>
      <w:bookmarkStart w:id="71" w:name="_Ref303277595"/>
      <w:r w:rsidRPr="00B201EF">
        <w:rPr>
          <w:sz w:val="24"/>
          <w:szCs w:val="24"/>
        </w:rPr>
        <w:t>Основания, порядок и последствия признания закупки несостоявшейся установлены Положением о закупке Заказчика</w:t>
      </w:r>
      <w:bookmarkEnd w:id="71"/>
      <w:r w:rsidRPr="00B201EF">
        <w:rPr>
          <w:sz w:val="24"/>
          <w:szCs w:val="24"/>
        </w:rPr>
        <w:t>.</w:t>
      </w:r>
    </w:p>
    <w:p w:rsidR="00183B8C" w:rsidRPr="00B201EF" w:rsidRDefault="00183B8C" w:rsidP="006E0F55">
      <w:pPr>
        <w:pStyle w:val="afe"/>
        <w:numPr>
          <w:ilvl w:val="0"/>
          <w:numId w:val="5"/>
        </w:numPr>
        <w:tabs>
          <w:tab w:val="left" w:pos="1260"/>
        </w:tabs>
        <w:spacing w:line="240" w:lineRule="auto"/>
        <w:ind w:firstLine="720"/>
        <w:rPr>
          <w:sz w:val="24"/>
          <w:szCs w:val="24"/>
        </w:rPr>
      </w:pPr>
      <w:r w:rsidRPr="00B201EF">
        <w:rPr>
          <w:sz w:val="24"/>
          <w:szCs w:val="24"/>
        </w:rPr>
        <w:t>Решение Закупочной комиссии оформляется протоколом заседания Закупочной комиссии</w:t>
      </w:r>
      <w:r w:rsidR="00A41C7C" w:rsidRPr="00B201EF">
        <w:rPr>
          <w:sz w:val="24"/>
          <w:szCs w:val="24"/>
        </w:rPr>
        <w:t xml:space="preserve"> (далее - Протокол)</w:t>
      </w:r>
      <w:r w:rsidRPr="00B201EF">
        <w:rPr>
          <w:sz w:val="24"/>
          <w:szCs w:val="24"/>
        </w:rPr>
        <w:t xml:space="preserve">, который подписывается </w:t>
      </w:r>
      <w:r w:rsidR="00FC61A9" w:rsidRPr="00B201EF">
        <w:rPr>
          <w:sz w:val="24"/>
          <w:szCs w:val="24"/>
        </w:rPr>
        <w:t>членами</w:t>
      </w:r>
      <w:r w:rsidRPr="00B201EF">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Pr="00B201EF" w:rsidRDefault="00223D2C" w:rsidP="006E0F55">
      <w:pPr>
        <w:pStyle w:val="afe"/>
        <w:numPr>
          <w:ilvl w:val="0"/>
          <w:numId w:val="5"/>
        </w:numPr>
        <w:tabs>
          <w:tab w:val="left" w:pos="1260"/>
        </w:tabs>
        <w:spacing w:line="240" w:lineRule="auto"/>
        <w:ind w:firstLine="720"/>
        <w:rPr>
          <w:sz w:val="24"/>
          <w:szCs w:val="24"/>
        </w:rPr>
      </w:pPr>
      <w:r w:rsidRPr="00B201EF">
        <w:rPr>
          <w:sz w:val="24"/>
          <w:szCs w:val="24"/>
        </w:rPr>
        <w:t>Договор между Заказчиком и Победителем заключается в соответствии с проектом договора</w:t>
      </w:r>
      <w:r w:rsidR="002E07CA" w:rsidRPr="00B201EF">
        <w:rPr>
          <w:sz w:val="24"/>
          <w:szCs w:val="24"/>
        </w:rPr>
        <w:t xml:space="preserve"> (п. </w:t>
      </w:r>
      <w:r w:rsidR="002E07CA" w:rsidRPr="00B201EF">
        <w:rPr>
          <w:sz w:val="24"/>
          <w:szCs w:val="24"/>
        </w:rPr>
        <w:fldChar w:fldCharType="begin"/>
      </w:r>
      <w:r w:rsidR="002E07CA" w:rsidRPr="00B201EF">
        <w:rPr>
          <w:sz w:val="24"/>
          <w:szCs w:val="24"/>
        </w:rPr>
        <w:instrText xml:space="preserve"> REF _Ref441146145 \r \h </w:instrText>
      </w:r>
      <w:r w:rsidR="0092501C" w:rsidRPr="00B201EF">
        <w:rPr>
          <w:sz w:val="24"/>
          <w:szCs w:val="24"/>
        </w:rPr>
        <w:instrText xml:space="preserve"> \* MERGEFORMAT </w:instrText>
      </w:r>
      <w:r w:rsidR="002E07CA" w:rsidRPr="00B201EF">
        <w:rPr>
          <w:sz w:val="24"/>
          <w:szCs w:val="24"/>
        </w:rPr>
      </w:r>
      <w:r w:rsidR="002E07CA" w:rsidRPr="00B201EF">
        <w:rPr>
          <w:sz w:val="24"/>
          <w:szCs w:val="24"/>
        </w:rPr>
        <w:fldChar w:fldCharType="separate"/>
      </w:r>
      <w:r w:rsidR="00015365" w:rsidRPr="00B201EF">
        <w:rPr>
          <w:sz w:val="24"/>
          <w:szCs w:val="24"/>
        </w:rPr>
        <w:t>9</w:t>
      </w:r>
      <w:r w:rsidR="002E07CA" w:rsidRPr="00B201EF">
        <w:rPr>
          <w:sz w:val="24"/>
          <w:szCs w:val="24"/>
        </w:rPr>
        <w:fldChar w:fldCharType="end"/>
      </w:r>
      <w:r w:rsidR="000659DA" w:rsidRPr="00B201EF">
        <w:rPr>
          <w:sz w:val="24"/>
          <w:szCs w:val="24"/>
        </w:rPr>
        <w:t xml:space="preserve"> настоящего Извещения</w:t>
      </w:r>
      <w:r w:rsidR="002E07CA" w:rsidRPr="00B201EF">
        <w:rPr>
          <w:sz w:val="24"/>
          <w:szCs w:val="24"/>
        </w:rPr>
        <w:t>)</w:t>
      </w:r>
      <w:r w:rsidRPr="00B201EF">
        <w:rPr>
          <w:sz w:val="24"/>
          <w:szCs w:val="24"/>
        </w:rPr>
        <w:t xml:space="preserve">. </w:t>
      </w:r>
      <w:r w:rsidR="00475D24" w:rsidRPr="00B201EF">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B201EF">
        <w:rPr>
          <w:sz w:val="24"/>
          <w:szCs w:val="24"/>
        </w:rPr>
        <w:t>Победителя с которым заключается договор</w:t>
      </w:r>
      <w:r w:rsidR="002A2D28" w:rsidRPr="00B201EF">
        <w:rPr>
          <w:sz w:val="24"/>
          <w:szCs w:val="24"/>
        </w:rPr>
        <w:t xml:space="preserve"> (с учетом всех этапов такой закупки)</w:t>
      </w:r>
      <w:r w:rsidR="00A53482" w:rsidRPr="00B201EF">
        <w:rPr>
          <w:sz w:val="24"/>
          <w:szCs w:val="24"/>
        </w:rPr>
        <w:t>.</w:t>
      </w:r>
      <w:r w:rsidR="00475D24" w:rsidRPr="00B201EF">
        <w:rPr>
          <w:sz w:val="24"/>
          <w:szCs w:val="24"/>
        </w:rPr>
        <w:t xml:space="preserve"> </w:t>
      </w:r>
      <w:r w:rsidR="00EE5862" w:rsidRPr="00B201EF">
        <w:rPr>
          <w:sz w:val="24"/>
          <w:szCs w:val="24"/>
        </w:rPr>
        <w:t xml:space="preserve">По результатам закупки с Победителем может быть заключено также несколько договоров. </w:t>
      </w:r>
      <w:r w:rsidR="0016674C" w:rsidRPr="00B201EF">
        <w:rPr>
          <w:sz w:val="24"/>
          <w:szCs w:val="24"/>
        </w:rPr>
        <w:t xml:space="preserve">Договор между Заказчиком и Победителем подписывается </w:t>
      </w:r>
      <w:r w:rsidR="0016674C" w:rsidRPr="00B201EF">
        <w:rPr>
          <w:bCs/>
          <w:sz w:val="24"/>
          <w:szCs w:val="24"/>
        </w:rPr>
        <w:t xml:space="preserve">не позднее чем через </w:t>
      </w:r>
      <w:r w:rsidR="0016674C" w:rsidRPr="00B201EF">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B201EF">
        <w:rPr>
          <w:iCs/>
          <w:sz w:val="24"/>
          <w:szCs w:val="24"/>
        </w:rPr>
        <w:t xml:space="preserve">ПАО «Россети </w:t>
      </w:r>
      <w:r w:rsidR="00326A9F" w:rsidRPr="00B201EF">
        <w:rPr>
          <w:iCs/>
          <w:sz w:val="24"/>
          <w:szCs w:val="24"/>
        </w:rPr>
        <w:t xml:space="preserve">Центр </w:t>
      </w:r>
      <w:r w:rsidR="00326A9F" w:rsidRPr="00B201EF">
        <w:rPr>
          <w:sz w:val="24"/>
          <w:szCs w:val="24"/>
        </w:rPr>
        <w:t>и Приволжье</w:t>
      </w:r>
      <w:r w:rsidR="009756A9" w:rsidRPr="00B201EF">
        <w:rPr>
          <w:iCs/>
          <w:sz w:val="24"/>
          <w:szCs w:val="24"/>
        </w:rPr>
        <w:t>»</w:t>
      </w:r>
      <w:r w:rsidR="0016674C" w:rsidRPr="00B201EF">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w:t>
      </w:r>
      <w:r w:rsidR="00323911" w:rsidRPr="00B201EF">
        <w:rPr>
          <w:sz w:val="24"/>
          <w:szCs w:val="24"/>
        </w:rPr>
        <w:t>а</w:t>
      </w:r>
      <w:r w:rsidR="00183B8C" w:rsidRPr="00B201EF">
        <w:rPr>
          <w:sz w:val="24"/>
          <w:szCs w:val="24"/>
        </w:rPr>
        <w:t>.</w:t>
      </w:r>
    </w:p>
    <w:p w:rsidR="00873B61" w:rsidRPr="00B201EF" w:rsidRDefault="00873B61" w:rsidP="006E0F55">
      <w:pPr>
        <w:pStyle w:val="afe"/>
        <w:numPr>
          <w:ilvl w:val="0"/>
          <w:numId w:val="5"/>
        </w:numPr>
        <w:tabs>
          <w:tab w:val="left" w:pos="1260"/>
        </w:tabs>
        <w:spacing w:line="240" w:lineRule="auto"/>
        <w:ind w:firstLine="720"/>
        <w:rPr>
          <w:sz w:val="24"/>
          <w:szCs w:val="24"/>
        </w:rPr>
      </w:pPr>
      <w:r w:rsidRPr="00B201EF">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B201EF">
        <w:rPr>
          <w:sz w:val="24"/>
          <w:szCs w:val="24"/>
        </w:rPr>
        <w:t xml:space="preserve"> При этом перемена поставщика (исполнителя, подрядчика) должна соответствовать положениям Постановлени</w:t>
      </w:r>
      <w:r w:rsidR="00B266DA" w:rsidRPr="00B201EF">
        <w:rPr>
          <w:sz w:val="24"/>
          <w:szCs w:val="24"/>
        </w:rPr>
        <w:t>я</w:t>
      </w:r>
      <w:r w:rsidR="005C2A95" w:rsidRPr="00B201EF">
        <w:rPr>
          <w:sz w:val="24"/>
          <w:szCs w:val="24"/>
        </w:rPr>
        <w:t xml:space="preserve"> Правительства Российской Федерации от 23.12.2024 № 1875 и Закону 223-ФЗ</w:t>
      </w:r>
      <w:r w:rsidR="00B266DA" w:rsidRPr="00B201EF">
        <w:rPr>
          <w:sz w:val="24"/>
          <w:szCs w:val="24"/>
        </w:rPr>
        <w:t>.</w:t>
      </w:r>
    </w:p>
    <w:p w:rsidR="006A3630" w:rsidRPr="00B201EF" w:rsidRDefault="006A3630" w:rsidP="006E0F55">
      <w:pPr>
        <w:pStyle w:val="afe"/>
        <w:numPr>
          <w:ilvl w:val="0"/>
          <w:numId w:val="5"/>
        </w:numPr>
        <w:tabs>
          <w:tab w:val="left" w:pos="1260"/>
        </w:tabs>
        <w:spacing w:line="240" w:lineRule="auto"/>
        <w:ind w:firstLine="720"/>
        <w:rPr>
          <w:sz w:val="24"/>
          <w:szCs w:val="24"/>
        </w:rPr>
      </w:pPr>
      <w:r w:rsidRPr="00B201EF">
        <w:rPr>
          <w:bCs/>
          <w:sz w:val="24"/>
          <w:szCs w:val="24"/>
        </w:rPr>
        <w:t>При исполнении договора, заключенного с участником закупки, замена страны происхождения товаров</w:t>
      </w:r>
      <w:r w:rsidRPr="00B201EF">
        <w:rPr>
          <w:sz w:val="24"/>
          <w:szCs w:val="24"/>
        </w:rPr>
        <w:t xml:space="preserve"> </w:t>
      </w:r>
      <w:r w:rsidRPr="00B201EF">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B201EF" w:rsidRDefault="00055ACE" w:rsidP="006E0F55">
      <w:pPr>
        <w:pStyle w:val="afe"/>
        <w:numPr>
          <w:ilvl w:val="0"/>
          <w:numId w:val="5"/>
        </w:numPr>
        <w:tabs>
          <w:tab w:val="left" w:pos="1260"/>
        </w:tabs>
        <w:spacing w:line="240" w:lineRule="auto"/>
        <w:ind w:firstLine="720"/>
        <w:rPr>
          <w:sz w:val="24"/>
          <w:szCs w:val="24"/>
        </w:rPr>
      </w:pPr>
      <w:r w:rsidRPr="00B201EF">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B201EF">
        <w:rPr>
          <w:bCs/>
          <w:sz w:val="24"/>
          <w:szCs w:val="24"/>
        </w:rPr>
        <w:t>прослеживаемости</w:t>
      </w:r>
      <w:proofErr w:type="spellEnd"/>
      <w:r w:rsidRPr="00B201EF">
        <w:rPr>
          <w:bCs/>
          <w:sz w:val="24"/>
          <w:szCs w:val="24"/>
        </w:rPr>
        <w:t xml:space="preserve">. Перечень товаров, подлежащих </w:t>
      </w:r>
      <w:proofErr w:type="spellStart"/>
      <w:r w:rsidRPr="00B201EF">
        <w:rPr>
          <w:bCs/>
          <w:sz w:val="24"/>
          <w:szCs w:val="24"/>
        </w:rPr>
        <w:t>прослеживаемости</w:t>
      </w:r>
      <w:proofErr w:type="spellEnd"/>
      <w:r w:rsidRPr="00B201EF">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B201EF" w:rsidRDefault="00B03B3C" w:rsidP="00025ACE">
      <w:pPr>
        <w:pStyle w:val="afe"/>
        <w:numPr>
          <w:ilvl w:val="0"/>
          <w:numId w:val="4"/>
        </w:numPr>
        <w:tabs>
          <w:tab w:val="left" w:pos="1260"/>
        </w:tabs>
        <w:spacing w:line="240" w:lineRule="auto"/>
        <w:ind w:firstLine="720"/>
        <w:rPr>
          <w:b/>
          <w:sz w:val="24"/>
          <w:szCs w:val="24"/>
        </w:rPr>
      </w:pPr>
      <w:bookmarkStart w:id="72" w:name="_Toc181693189"/>
      <w:bookmarkStart w:id="73" w:name="_Ref190680463"/>
      <w:bookmarkStart w:id="74" w:name="_Ref306140410"/>
      <w:bookmarkStart w:id="75" w:name="_Ref306142159"/>
      <w:bookmarkStart w:id="76" w:name="_Ref468202391"/>
      <w:bookmarkStart w:id="77" w:name="_Ref468202416"/>
      <w:bookmarkStart w:id="78" w:name="_Toc468355879"/>
      <w:bookmarkStart w:id="79" w:name="_Ref130819014"/>
      <w:r w:rsidRPr="00B201EF">
        <w:rPr>
          <w:b/>
          <w:sz w:val="24"/>
          <w:szCs w:val="24"/>
        </w:rPr>
        <w:t>Обеспечение исполнения обязательств Подрядчика по Договору</w:t>
      </w:r>
      <w:bookmarkEnd w:id="72"/>
      <w:bookmarkEnd w:id="73"/>
      <w:bookmarkEnd w:id="74"/>
      <w:bookmarkEnd w:id="75"/>
      <w:bookmarkEnd w:id="76"/>
      <w:bookmarkEnd w:id="77"/>
      <w:bookmarkEnd w:id="78"/>
      <w:bookmarkEnd w:id="79"/>
    </w:p>
    <w:p w:rsidR="00FA50E0" w:rsidRPr="00B201EF"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B201EF">
        <w:rPr>
          <w:iCs/>
          <w:sz w:val="24"/>
          <w:szCs w:val="24"/>
        </w:rPr>
        <w:lastRenderedPageBreak/>
        <w:t>В документации о закупке может быть установлено требование к обеспечению исполнения договора(</w:t>
      </w:r>
      <w:proofErr w:type="spellStart"/>
      <w:r w:rsidRPr="00B201EF">
        <w:rPr>
          <w:iCs/>
          <w:sz w:val="24"/>
          <w:szCs w:val="24"/>
        </w:rPr>
        <w:t>ов</w:t>
      </w:r>
      <w:proofErr w:type="spellEnd"/>
      <w:r w:rsidRPr="00B201EF">
        <w:rPr>
          <w:iCs/>
          <w:sz w:val="24"/>
          <w:szCs w:val="24"/>
        </w:rPr>
        <w:t>) и/или возврата аванса (если договором(</w:t>
      </w:r>
      <w:proofErr w:type="spellStart"/>
      <w:r w:rsidRPr="00B201EF">
        <w:rPr>
          <w:iCs/>
          <w:sz w:val="24"/>
          <w:szCs w:val="24"/>
        </w:rPr>
        <w:t>ами</w:t>
      </w:r>
      <w:proofErr w:type="spellEnd"/>
      <w:r w:rsidRPr="00B201EF">
        <w:rPr>
          <w:iCs/>
          <w:sz w:val="24"/>
          <w:szCs w:val="24"/>
        </w:rPr>
        <w:t xml:space="preserve">) предусмотрена выплата аванса) и/или обеспечению гарантийных обязательств по Договору. </w:t>
      </w:r>
      <w:r w:rsidRPr="00B201EF">
        <w:rPr>
          <w:sz w:val="24"/>
          <w:szCs w:val="24"/>
        </w:rPr>
        <w:t>Информация о видах, способах, размере, формах и иных требованиях к обеспечению</w:t>
      </w:r>
      <w:r w:rsidRPr="00B201EF">
        <w:rPr>
          <w:iCs/>
          <w:sz w:val="24"/>
          <w:szCs w:val="24"/>
        </w:rPr>
        <w:t xml:space="preserve"> </w:t>
      </w:r>
      <w:r w:rsidRPr="00B201EF">
        <w:rPr>
          <w:sz w:val="24"/>
          <w:szCs w:val="24"/>
        </w:rPr>
        <w:t xml:space="preserve">указывается в пункте </w:t>
      </w:r>
      <w:r w:rsidRPr="00B201EF">
        <w:rPr>
          <w:sz w:val="24"/>
          <w:szCs w:val="24"/>
        </w:rPr>
        <w:fldChar w:fldCharType="begin"/>
      </w:r>
      <w:r w:rsidRPr="00B201EF">
        <w:rPr>
          <w:sz w:val="24"/>
          <w:szCs w:val="24"/>
        </w:rPr>
        <w:instrText xml:space="preserve"> REF _Ref180149962 \r \h  \* MERGEFORMAT </w:instrText>
      </w:r>
      <w:r w:rsidRPr="00B201EF">
        <w:rPr>
          <w:sz w:val="24"/>
          <w:szCs w:val="24"/>
        </w:rPr>
      </w:r>
      <w:r w:rsidRPr="00B201EF">
        <w:rPr>
          <w:sz w:val="24"/>
          <w:szCs w:val="24"/>
        </w:rPr>
        <w:fldChar w:fldCharType="separate"/>
      </w:r>
      <w:r w:rsidR="00015365" w:rsidRPr="00B201EF">
        <w:rPr>
          <w:sz w:val="24"/>
          <w:szCs w:val="24"/>
        </w:rPr>
        <w:t>55.3</w:t>
      </w:r>
      <w:r w:rsidRPr="00B201EF">
        <w:rPr>
          <w:sz w:val="24"/>
          <w:szCs w:val="24"/>
        </w:rPr>
        <w:fldChar w:fldCharType="end"/>
      </w:r>
      <w:r w:rsidRPr="00B201EF">
        <w:rPr>
          <w:sz w:val="24"/>
          <w:szCs w:val="24"/>
        </w:rPr>
        <w:t xml:space="preserve">. </w:t>
      </w:r>
    </w:p>
    <w:p w:rsidR="00FA50E0" w:rsidRPr="00B201EF"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0" w:name="_Ref180154709"/>
      <w:r w:rsidRPr="00B201EF">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w:t>
      </w:r>
      <w:proofErr w:type="gramStart"/>
      <w:r w:rsidRPr="00B201EF">
        <w:rPr>
          <w:iCs/>
          <w:sz w:val="24"/>
          <w:szCs w:val="24"/>
        </w:rPr>
        <w:t>а(</w:t>
      </w:r>
      <w:proofErr w:type="spellStart"/>
      <w:proofErr w:type="gramEnd"/>
      <w:r w:rsidRPr="00B201EF">
        <w:rPr>
          <w:iCs/>
          <w:sz w:val="24"/>
          <w:szCs w:val="24"/>
        </w:rPr>
        <w:t>ов</w:t>
      </w:r>
      <w:proofErr w:type="spellEnd"/>
      <w:r w:rsidRPr="00B201EF">
        <w:rPr>
          <w:iCs/>
          <w:sz w:val="24"/>
          <w:szCs w:val="24"/>
        </w:rPr>
        <w:t xml:space="preserve">), установленной в п. </w:t>
      </w:r>
      <w:r w:rsidRPr="00B201EF">
        <w:rPr>
          <w:iCs/>
          <w:sz w:val="24"/>
          <w:szCs w:val="24"/>
        </w:rPr>
        <w:fldChar w:fldCharType="begin"/>
      </w:r>
      <w:r w:rsidRPr="00B201EF">
        <w:rPr>
          <w:iCs/>
          <w:sz w:val="24"/>
          <w:szCs w:val="24"/>
        </w:rPr>
        <w:instrText xml:space="preserve"> REF _Ref9347291 \r \h  \* MERGEFORMAT </w:instrText>
      </w:r>
      <w:r w:rsidRPr="00B201EF">
        <w:rPr>
          <w:iCs/>
          <w:sz w:val="24"/>
          <w:szCs w:val="24"/>
        </w:rPr>
      </w:r>
      <w:r w:rsidRPr="00B201EF">
        <w:rPr>
          <w:iCs/>
          <w:sz w:val="24"/>
          <w:szCs w:val="24"/>
        </w:rPr>
        <w:fldChar w:fldCharType="separate"/>
      </w:r>
      <w:r w:rsidR="00015365" w:rsidRPr="00B201EF">
        <w:rPr>
          <w:iCs/>
          <w:sz w:val="24"/>
          <w:szCs w:val="24"/>
        </w:rPr>
        <w:t>14</w:t>
      </w:r>
      <w:r w:rsidRPr="00B201EF">
        <w:rPr>
          <w:iCs/>
          <w:sz w:val="24"/>
          <w:szCs w:val="24"/>
        </w:rPr>
        <w:fldChar w:fldCharType="end"/>
      </w:r>
      <w:r w:rsidRPr="00B201EF">
        <w:rPr>
          <w:iCs/>
          <w:sz w:val="24"/>
          <w:szCs w:val="24"/>
        </w:rPr>
        <w:t xml:space="preserve"> (далее – аномально низкая цена Договора(</w:t>
      </w:r>
      <w:proofErr w:type="spellStart"/>
      <w:r w:rsidRPr="00B201EF">
        <w:rPr>
          <w:iCs/>
          <w:sz w:val="24"/>
          <w:szCs w:val="24"/>
        </w:rPr>
        <w:t>ов</w:t>
      </w:r>
      <w:proofErr w:type="spellEnd"/>
      <w:r w:rsidRPr="00B201EF">
        <w:rPr>
          <w:iCs/>
          <w:sz w:val="24"/>
          <w:szCs w:val="24"/>
        </w:rPr>
        <w:t>), демпинговая цена Договора(</w:t>
      </w:r>
      <w:proofErr w:type="spellStart"/>
      <w:r w:rsidRPr="00B201EF">
        <w:rPr>
          <w:iCs/>
          <w:sz w:val="24"/>
          <w:szCs w:val="24"/>
        </w:rPr>
        <w:t>ов</w:t>
      </w:r>
      <w:proofErr w:type="spellEnd"/>
      <w:r w:rsidRPr="00B201EF">
        <w:rPr>
          <w:iCs/>
          <w:sz w:val="24"/>
          <w:szCs w:val="24"/>
        </w:rPr>
        <w:t>)), должен предоставить обеспечение исполнения обязательств по Договору(</w:t>
      </w:r>
      <w:proofErr w:type="spellStart"/>
      <w:r w:rsidRPr="00B201EF">
        <w:rPr>
          <w:iCs/>
          <w:sz w:val="24"/>
          <w:szCs w:val="24"/>
        </w:rPr>
        <w:t>ам</w:t>
      </w:r>
      <w:proofErr w:type="spellEnd"/>
      <w:r w:rsidRPr="00B201EF">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B201EF">
        <w:rPr>
          <w:iCs/>
          <w:sz w:val="24"/>
          <w:szCs w:val="24"/>
        </w:rPr>
        <w:t>ов</w:t>
      </w:r>
      <w:proofErr w:type="spellEnd"/>
      <w:r w:rsidRPr="00B201EF">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0"/>
    </w:p>
    <w:p w:rsidR="00FA50E0" w:rsidRPr="00B201EF"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B201EF"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1" w:name="_Ref180149962"/>
      <w:r w:rsidRPr="00B201EF">
        <w:rPr>
          <w:b/>
          <w:iCs/>
          <w:sz w:val="24"/>
          <w:szCs w:val="24"/>
        </w:rPr>
        <w:t>Предусмотренные виды обеспечения:</w:t>
      </w:r>
      <w:bookmarkEnd w:id="81"/>
    </w:p>
    <w:p w:rsidR="00FA50E0" w:rsidRPr="00B201EF" w:rsidRDefault="00FA50E0" w:rsidP="00FA50E0">
      <w:pPr>
        <w:autoSpaceDE w:val="0"/>
        <w:autoSpaceDN w:val="0"/>
        <w:adjustRightInd w:val="0"/>
        <w:spacing w:line="276" w:lineRule="auto"/>
        <w:ind w:firstLine="540"/>
        <w:rPr>
          <w:sz w:val="24"/>
          <w:szCs w:val="24"/>
        </w:rPr>
      </w:pPr>
    </w:p>
    <w:p w:rsidR="00FA50E0" w:rsidRPr="00B201EF"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B201EF">
        <w:rPr>
          <w:bCs/>
          <w:sz w:val="24"/>
          <w:szCs w:val="24"/>
        </w:rPr>
        <w:t>обеспечение</w:t>
      </w:r>
      <w:r w:rsidRPr="00B201EF">
        <w:rPr>
          <w:rFonts w:eastAsia="Arial Unicode MS"/>
          <w:sz w:val="24"/>
          <w:szCs w:val="24"/>
          <w:u w:color="000000"/>
          <w:bdr w:val="nil"/>
        </w:rPr>
        <w:t xml:space="preserve"> на возврат авансовых платежей – </w:t>
      </w:r>
      <w:r w:rsidRPr="00B201EF">
        <w:rPr>
          <w:rFonts w:eastAsia="Arial Unicode MS"/>
          <w:b/>
          <w:sz w:val="24"/>
          <w:szCs w:val="24"/>
          <w:u w:color="000000"/>
          <w:bdr w:val="nil"/>
        </w:rPr>
        <w:t>не</w:t>
      </w:r>
      <w:r w:rsidRPr="00B201EF">
        <w:rPr>
          <w:rFonts w:eastAsia="Arial Unicode MS"/>
          <w:sz w:val="24"/>
          <w:szCs w:val="24"/>
          <w:u w:color="000000"/>
          <w:bdr w:val="nil"/>
        </w:rPr>
        <w:t xml:space="preserve"> </w:t>
      </w:r>
      <w:r w:rsidRPr="00B201EF">
        <w:rPr>
          <w:rFonts w:eastAsia="Arial Unicode MS"/>
          <w:b/>
          <w:sz w:val="24"/>
          <w:szCs w:val="24"/>
          <w:u w:color="000000"/>
          <w:bdr w:val="nil"/>
        </w:rPr>
        <w:t>предусмотрено</w:t>
      </w:r>
      <w:r w:rsidRPr="00B201EF">
        <w:rPr>
          <w:rFonts w:eastAsia="Arial Unicode MS"/>
          <w:sz w:val="24"/>
          <w:szCs w:val="24"/>
          <w:u w:color="000000"/>
          <w:bdr w:val="nil"/>
        </w:rPr>
        <w:t>;</w:t>
      </w:r>
    </w:p>
    <w:p w:rsidR="00FA50E0" w:rsidRPr="00B201EF"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B201EF">
        <w:rPr>
          <w:rFonts w:eastAsia="Arial Unicode MS"/>
          <w:sz w:val="24"/>
          <w:szCs w:val="24"/>
          <w:u w:color="000000"/>
          <w:bdr w:val="nil"/>
        </w:rPr>
        <w:t xml:space="preserve">обеспечение гарантийных обязательств - </w:t>
      </w:r>
      <w:r w:rsidRPr="00B201EF">
        <w:rPr>
          <w:rFonts w:eastAsia="Arial Unicode MS"/>
          <w:b/>
          <w:sz w:val="24"/>
          <w:szCs w:val="24"/>
          <w:u w:color="000000"/>
          <w:bdr w:val="nil"/>
        </w:rPr>
        <w:t>не</w:t>
      </w:r>
      <w:r w:rsidRPr="00B201EF">
        <w:rPr>
          <w:rFonts w:eastAsia="Arial Unicode MS"/>
          <w:sz w:val="24"/>
          <w:szCs w:val="24"/>
          <w:u w:color="000000"/>
          <w:bdr w:val="nil"/>
        </w:rPr>
        <w:t xml:space="preserve"> </w:t>
      </w:r>
      <w:r w:rsidRPr="00B201EF">
        <w:rPr>
          <w:rFonts w:eastAsia="Arial Unicode MS"/>
          <w:b/>
          <w:sz w:val="24"/>
          <w:szCs w:val="24"/>
          <w:u w:color="000000"/>
          <w:bdr w:val="nil"/>
        </w:rPr>
        <w:t>предусмотрено</w:t>
      </w:r>
      <w:r w:rsidRPr="00B201EF">
        <w:rPr>
          <w:rFonts w:eastAsia="Arial Unicode MS"/>
          <w:sz w:val="24"/>
          <w:szCs w:val="24"/>
          <w:u w:color="000000"/>
          <w:bdr w:val="nil"/>
        </w:rPr>
        <w:t>;</w:t>
      </w:r>
    </w:p>
    <w:p w:rsidR="00FA50E0" w:rsidRPr="00B201EF"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B201EF">
        <w:rPr>
          <w:bCs/>
          <w:sz w:val="24"/>
          <w:szCs w:val="24"/>
        </w:rPr>
        <w:t>обеспечение</w:t>
      </w:r>
      <w:r w:rsidRPr="00B201EF">
        <w:rPr>
          <w:rFonts w:eastAsia="Arial Unicode MS"/>
          <w:sz w:val="24"/>
          <w:szCs w:val="24"/>
          <w:u w:color="000000"/>
          <w:bdr w:val="nil"/>
        </w:rPr>
        <w:t xml:space="preserve"> исполнения обязательств по Договор</w:t>
      </w:r>
      <w:proofErr w:type="gramStart"/>
      <w:r w:rsidRPr="00B201EF">
        <w:rPr>
          <w:rFonts w:eastAsia="Arial Unicode MS"/>
          <w:sz w:val="24"/>
          <w:szCs w:val="24"/>
          <w:u w:color="000000"/>
          <w:bdr w:val="nil"/>
        </w:rPr>
        <w:t>у(</w:t>
      </w:r>
      <w:proofErr w:type="spellStart"/>
      <w:proofErr w:type="gramEnd"/>
      <w:r w:rsidRPr="00B201EF">
        <w:rPr>
          <w:rFonts w:eastAsia="Arial Unicode MS"/>
          <w:sz w:val="24"/>
          <w:szCs w:val="24"/>
          <w:u w:color="000000"/>
          <w:bdr w:val="nil"/>
        </w:rPr>
        <w:t>ам</w:t>
      </w:r>
      <w:proofErr w:type="spellEnd"/>
      <w:r w:rsidRPr="00B201EF">
        <w:rPr>
          <w:rFonts w:eastAsia="Arial Unicode MS"/>
          <w:sz w:val="24"/>
          <w:szCs w:val="24"/>
          <w:u w:color="000000"/>
          <w:bdr w:val="nil"/>
        </w:rPr>
        <w:t xml:space="preserve">) – </w:t>
      </w:r>
      <w:r w:rsidRPr="00B201EF">
        <w:rPr>
          <w:rFonts w:eastAsia="Arial Unicode MS"/>
          <w:b/>
          <w:sz w:val="24"/>
          <w:szCs w:val="24"/>
          <w:u w:color="000000"/>
          <w:bdr w:val="nil"/>
        </w:rPr>
        <w:t xml:space="preserve">предусмотрено, </w:t>
      </w:r>
      <w:r w:rsidRPr="00B201EF">
        <w:rPr>
          <w:sz w:val="24"/>
          <w:szCs w:val="24"/>
        </w:rPr>
        <w:t xml:space="preserve">в том числе в случае предложения Победителем аномально низкой (демпинговой) цены (подпункт </w:t>
      </w:r>
      <w:r w:rsidRPr="00B201EF">
        <w:rPr>
          <w:sz w:val="24"/>
          <w:szCs w:val="24"/>
        </w:rPr>
        <w:fldChar w:fldCharType="begin"/>
      </w:r>
      <w:r w:rsidRPr="00B201EF">
        <w:rPr>
          <w:sz w:val="24"/>
          <w:szCs w:val="24"/>
        </w:rPr>
        <w:instrText xml:space="preserve"> REF _Ref180154709 \r \h  \* MERGEFORMAT </w:instrText>
      </w:r>
      <w:r w:rsidRPr="00B201EF">
        <w:rPr>
          <w:sz w:val="24"/>
          <w:szCs w:val="24"/>
        </w:rPr>
      </w:r>
      <w:r w:rsidRPr="00B201EF">
        <w:rPr>
          <w:sz w:val="24"/>
          <w:szCs w:val="24"/>
        </w:rPr>
        <w:fldChar w:fldCharType="separate"/>
      </w:r>
      <w:r w:rsidR="00015365" w:rsidRPr="00B201EF">
        <w:rPr>
          <w:sz w:val="24"/>
          <w:szCs w:val="24"/>
        </w:rPr>
        <w:t>55.2</w:t>
      </w:r>
      <w:r w:rsidRPr="00B201EF">
        <w:rPr>
          <w:sz w:val="24"/>
          <w:szCs w:val="24"/>
        </w:rPr>
        <w:fldChar w:fldCharType="end"/>
      </w:r>
      <w:r w:rsidRPr="00B201EF">
        <w:rPr>
          <w:sz w:val="24"/>
          <w:szCs w:val="24"/>
        </w:rPr>
        <w:t xml:space="preserve"> настоящей документации)</w:t>
      </w:r>
      <w:r w:rsidRPr="00B201EF">
        <w:rPr>
          <w:rFonts w:eastAsia="Arial Unicode MS"/>
          <w:sz w:val="24"/>
          <w:szCs w:val="24"/>
          <w:u w:color="000000"/>
          <w:bdr w:val="nil"/>
        </w:rPr>
        <w:t>;</w:t>
      </w:r>
    </w:p>
    <w:p w:rsidR="00FA50E0" w:rsidRPr="00B201EF"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B201EF">
        <w:rPr>
          <w:bCs/>
          <w:sz w:val="24"/>
          <w:szCs w:val="24"/>
        </w:rPr>
        <w:t>обеспечение</w:t>
      </w:r>
      <w:r w:rsidRPr="00B201EF">
        <w:rPr>
          <w:rFonts w:eastAsia="Arial Unicode MS"/>
          <w:sz w:val="24"/>
          <w:szCs w:val="24"/>
          <w:u w:color="000000"/>
          <w:bdr w:val="nil"/>
        </w:rPr>
        <w:t xml:space="preserve"> исполнения обязательств по Договор</w:t>
      </w:r>
      <w:proofErr w:type="gramStart"/>
      <w:r w:rsidRPr="00B201EF">
        <w:rPr>
          <w:rFonts w:eastAsia="Arial Unicode MS"/>
          <w:sz w:val="24"/>
          <w:szCs w:val="24"/>
          <w:u w:color="000000"/>
          <w:bdr w:val="nil"/>
        </w:rPr>
        <w:t>у(</w:t>
      </w:r>
      <w:proofErr w:type="spellStart"/>
      <w:proofErr w:type="gramEnd"/>
      <w:r w:rsidRPr="00B201EF">
        <w:rPr>
          <w:rFonts w:eastAsia="Arial Unicode MS"/>
          <w:sz w:val="24"/>
          <w:szCs w:val="24"/>
          <w:u w:color="000000"/>
          <w:bdr w:val="nil"/>
        </w:rPr>
        <w:t>ам</w:t>
      </w:r>
      <w:proofErr w:type="spellEnd"/>
      <w:r w:rsidRPr="00B201EF">
        <w:rPr>
          <w:rFonts w:eastAsia="Arial Unicode MS"/>
          <w:sz w:val="24"/>
          <w:szCs w:val="24"/>
          <w:u w:color="000000"/>
          <w:bdr w:val="nil"/>
        </w:rPr>
        <w:t xml:space="preserve">) – </w:t>
      </w:r>
      <w:r w:rsidRPr="00B201EF">
        <w:rPr>
          <w:rFonts w:eastAsia="Arial Unicode MS"/>
          <w:b/>
          <w:sz w:val="24"/>
          <w:szCs w:val="24"/>
          <w:u w:color="000000"/>
          <w:bdr w:val="nil"/>
        </w:rPr>
        <w:t xml:space="preserve">не предусмотрено, </w:t>
      </w:r>
      <w:r w:rsidRPr="00B201EF">
        <w:rPr>
          <w:rFonts w:eastAsia="Arial Unicode MS"/>
          <w:sz w:val="24"/>
          <w:szCs w:val="24"/>
          <w:u w:color="000000"/>
          <w:bdr w:val="nil"/>
        </w:rPr>
        <w:t xml:space="preserve">за исключением </w:t>
      </w:r>
      <w:r w:rsidRPr="00B201EF">
        <w:rPr>
          <w:sz w:val="24"/>
          <w:szCs w:val="24"/>
        </w:rPr>
        <w:t xml:space="preserve">случая предложения Победителем аномально низкой (демпинговой) цены (подпункт  </w:t>
      </w:r>
      <w:r w:rsidRPr="00B201EF">
        <w:rPr>
          <w:sz w:val="24"/>
          <w:szCs w:val="24"/>
        </w:rPr>
        <w:fldChar w:fldCharType="begin"/>
      </w:r>
      <w:r w:rsidRPr="00B201EF">
        <w:rPr>
          <w:sz w:val="24"/>
          <w:szCs w:val="24"/>
        </w:rPr>
        <w:instrText xml:space="preserve"> REF _Ref180154709 \r \h  \* MERGEFORMAT </w:instrText>
      </w:r>
      <w:r w:rsidRPr="00B201EF">
        <w:rPr>
          <w:sz w:val="24"/>
          <w:szCs w:val="24"/>
        </w:rPr>
      </w:r>
      <w:r w:rsidRPr="00B201EF">
        <w:rPr>
          <w:sz w:val="24"/>
          <w:szCs w:val="24"/>
        </w:rPr>
        <w:fldChar w:fldCharType="separate"/>
      </w:r>
      <w:r w:rsidR="00015365" w:rsidRPr="00B201EF">
        <w:rPr>
          <w:sz w:val="24"/>
          <w:szCs w:val="24"/>
        </w:rPr>
        <w:t>55.2</w:t>
      </w:r>
      <w:r w:rsidRPr="00B201EF">
        <w:rPr>
          <w:sz w:val="24"/>
          <w:szCs w:val="24"/>
        </w:rPr>
        <w:fldChar w:fldCharType="end"/>
      </w:r>
      <w:r w:rsidRPr="00B201EF">
        <w:rPr>
          <w:sz w:val="24"/>
          <w:szCs w:val="24"/>
        </w:rPr>
        <w:t xml:space="preserve"> настоящей документации).</w:t>
      </w:r>
    </w:p>
    <w:p w:rsidR="00FA50E0" w:rsidRPr="00B201EF"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FA50E0" w:rsidRPr="00B201EF" w:rsidRDefault="00FA50E0" w:rsidP="00FA50E0">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B201EF">
        <w:rPr>
          <w:b/>
          <w:bCs/>
          <w:sz w:val="24"/>
          <w:szCs w:val="24"/>
        </w:rPr>
        <w:t>Требования к обеспечению. Обеспечение исполнения обязательств по Договору(</w:t>
      </w:r>
      <w:proofErr w:type="spellStart"/>
      <w:r w:rsidRPr="00B201EF">
        <w:rPr>
          <w:b/>
          <w:bCs/>
          <w:sz w:val="24"/>
          <w:szCs w:val="24"/>
        </w:rPr>
        <w:t>ам</w:t>
      </w:r>
      <w:proofErr w:type="spellEnd"/>
      <w:r w:rsidRPr="00B201EF">
        <w:rPr>
          <w:b/>
          <w:bCs/>
          <w:sz w:val="24"/>
          <w:szCs w:val="24"/>
        </w:rPr>
        <w:t>) не предусмотрено, за исключением случая предложения Победителем аномально низкой (демпинговой) цены</w:t>
      </w:r>
    </w:p>
    <w:p w:rsidR="00FA50E0" w:rsidRPr="00B201EF" w:rsidRDefault="00FA50E0" w:rsidP="00FA50E0">
      <w:pPr>
        <w:widowControl w:val="0"/>
        <w:spacing w:line="276" w:lineRule="auto"/>
        <w:rPr>
          <w:b/>
          <w:sz w:val="24"/>
          <w:szCs w:val="24"/>
        </w:rPr>
      </w:pPr>
    </w:p>
    <w:p w:rsidR="00FA50E0" w:rsidRPr="00B201EF"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B201EF">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B201EF">
        <w:rPr>
          <w:bCs/>
          <w:sz w:val="24"/>
          <w:szCs w:val="24"/>
        </w:rPr>
        <w:t>ов</w:t>
      </w:r>
      <w:proofErr w:type="spellEnd"/>
      <w:r w:rsidRPr="00B201EF">
        <w:rPr>
          <w:bCs/>
          <w:sz w:val="24"/>
          <w:szCs w:val="24"/>
        </w:rPr>
        <w:t xml:space="preserve">) в случае предложения Победителем аномально низкой (демпинговой) цены: </w:t>
      </w:r>
      <w:r w:rsidRPr="00B201EF">
        <w:rPr>
          <w:b/>
          <w:bCs/>
          <w:sz w:val="24"/>
          <w:szCs w:val="24"/>
        </w:rPr>
        <w:t>приведены в Приложении №7 к закупочной документации.</w:t>
      </w:r>
    </w:p>
    <w:p w:rsidR="00FA50E0" w:rsidRPr="00B201EF"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B201EF"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473888"/>
      <w:r w:rsidRPr="00B201EF">
        <w:rPr>
          <w:iCs/>
          <w:sz w:val="24"/>
          <w:szCs w:val="24"/>
        </w:rPr>
        <w:t>В случае, если закупочной документацией</w:t>
      </w:r>
      <w:r w:rsidRPr="00B201EF">
        <w:rPr>
          <w:b/>
          <w:iCs/>
          <w:sz w:val="24"/>
          <w:szCs w:val="24"/>
        </w:rPr>
        <w:t xml:space="preserve"> </w:t>
      </w:r>
      <w:r w:rsidRPr="00B201EF">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B201EF">
        <w:rPr>
          <w:iCs/>
          <w:sz w:val="24"/>
          <w:szCs w:val="24"/>
        </w:rPr>
        <w:t>ам</w:t>
      </w:r>
      <w:proofErr w:type="spellEnd"/>
      <w:r w:rsidRPr="00B201EF">
        <w:rPr>
          <w:iCs/>
          <w:sz w:val="24"/>
          <w:szCs w:val="24"/>
        </w:rPr>
        <w:t>) осуществляется Победителем.</w:t>
      </w:r>
      <w:bookmarkEnd w:id="82"/>
      <w:r w:rsidRPr="00B201EF">
        <w:rPr>
          <w:sz w:val="24"/>
          <w:szCs w:val="24"/>
        </w:rPr>
        <w:t xml:space="preserve"> </w:t>
      </w:r>
    </w:p>
    <w:p w:rsidR="00FA50E0" w:rsidRPr="00B201EF"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556529"/>
      <w:r w:rsidRPr="00B201EF">
        <w:rPr>
          <w:sz w:val="24"/>
          <w:szCs w:val="24"/>
        </w:rPr>
        <w:t xml:space="preserve">Непредставление обеспечения исполнения обязательств до срока, указанного в пункте </w:t>
      </w:r>
      <w:r w:rsidRPr="00B201EF">
        <w:rPr>
          <w:sz w:val="24"/>
          <w:szCs w:val="24"/>
        </w:rPr>
        <w:fldChar w:fldCharType="begin"/>
      </w:r>
      <w:r w:rsidRPr="00B201EF">
        <w:rPr>
          <w:sz w:val="24"/>
          <w:szCs w:val="24"/>
        </w:rPr>
        <w:instrText xml:space="preserve"> REF _Ref180149962 \r \h  \* MERGEFORMAT </w:instrText>
      </w:r>
      <w:r w:rsidRPr="00B201EF">
        <w:rPr>
          <w:sz w:val="24"/>
          <w:szCs w:val="24"/>
        </w:rPr>
      </w:r>
      <w:r w:rsidRPr="00B201EF">
        <w:rPr>
          <w:sz w:val="24"/>
          <w:szCs w:val="24"/>
        </w:rPr>
        <w:fldChar w:fldCharType="separate"/>
      </w:r>
      <w:r w:rsidR="00015365" w:rsidRPr="00B201EF">
        <w:rPr>
          <w:sz w:val="24"/>
          <w:szCs w:val="24"/>
        </w:rPr>
        <w:t>55.3</w:t>
      </w:r>
      <w:r w:rsidRPr="00B201EF">
        <w:rPr>
          <w:sz w:val="24"/>
          <w:szCs w:val="24"/>
        </w:rPr>
        <w:fldChar w:fldCharType="end"/>
      </w:r>
      <w:r w:rsidRPr="00B201EF">
        <w:rPr>
          <w:sz w:val="24"/>
          <w:szCs w:val="24"/>
        </w:rPr>
        <w:t xml:space="preserve"> в </w:t>
      </w:r>
      <w:r w:rsidRPr="00B201EF">
        <w:rPr>
          <w:bCs/>
          <w:sz w:val="24"/>
          <w:szCs w:val="24"/>
        </w:rPr>
        <w:t>Требованиях к обеспечению/ Срок предоставления обеспечения</w:t>
      </w:r>
      <w:r w:rsidRPr="00B201EF">
        <w:rPr>
          <w:b/>
          <w:bCs/>
          <w:sz w:val="24"/>
          <w:szCs w:val="24"/>
        </w:rPr>
        <w:t xml:space="preserve"> </w:t>
      </w:r>
      <w:r w:rsidRPr="00B201EF">
        <w:rPr>
          <w:sz w:val="24"/>
          <w:szCs w:val="24"/>
        </w:rPr>
        <w:t>либо несоответствие условий и содержания обеспечения обязатель</w:t>
      </w:r>
      <w:proofErr w:type="gramStart"/>
      <w:r w:rsidRPr="00B201EF">
        <w:rPr>
          <w:sz w:val="24"/>
          <w:szCs w:val="24"/>
        </w:rPr>
        <w:t xml:space="preserve">ств </w:t>
      </w:r>
      <w:r w:rsidRPr="00B201EF">
        <w:rPr>
          <w:sz w:val="24"/>
          <w:szCs w:val="24"/>
        </w:rPr>
        <w:lastRenderedPageBreak/>
        <w:t>тр</w:t>
      </w:r>
      <w:proofErr w:type="gramEnd"/>
      <w:r w:rsidRPr="00B201EF">
        <w:rPr>
          <w:sz w:val="24"/>
          <w:szCs w:val="24"/>
        </w:rPr>
        <w:t xml:space="preserve">ебованиям настоящей документации, приведет к утере данным Участником статуса Победителя и последствиям, указанным в подпункте </w:t>
      </w:r>
      <w:r w:rsidRPr="00B201EF">
        <w:rPr>
          <w:sz w:val="24"/>
          <w:szCs w:val="24"/>
        </w:rPr>
        <w:fldChar w:fldCharType="begin"/>
      </w:r>
      <w:r w:rsidRPr="00B201EF">
        <w:rPr>
          <w:sz w:val="24"/>
          <w:szCs w:val="24"/>
        </w:rPr>
        <w:instrText xml:space="preserve"> REF _Ref9347655 \r \h  \* MERGEFORMAT </w:instrText>
      </w:r>
      <w:r w:rsidRPr="00B201EF">
        <w:rPr>
          <w:sz w:val="24"/>
          <w:szCs w:val="24"/>
        </w:rPr>
      </w:r>
      <w:r w:rsidRPr="00B201EF">
        <w:rPr>
          <w:sz w:val="24"/>
          <w:szCs w:val="24"/>
        </w:rPr>
        <w:fldChar w:fldCharType="separate"/>
      </w:r>
      <w:r w:rsidR="00015365" w:rsidRPr="00B201EF">
        <w:rPr>
          <w:sz w:val="24"/>
          <w:szCs w:val="24"/>
        </w:rPr>
        <w:t>57.1</w:t>
      </w:r>
      <w:r w:rsidRPr="00B201EF">
        <w:rPr>
          <w:sz w:val="24"/>
          <w:szCs w:val="24"/>
        </w:rPr>
        <w:fldChar w:fldCharType="end"/>
      </w:r>
      <w:r w:rsidRPr="00B201EF">
        <w:rPr>
          <w:sz w:val="24"/>
          <w:szCs w:val="24"/>
        </w:rPr>
        <w:t>.</w:t>
      </w:r>
      <w:bookmarkEnd w:id="83"/>
    </w:p>
    <w:p w:rsidR="00FA50E0" w:rsidRPr="00B201EF"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556457"/>
      <w:r w:rsidRPr="00B201EF">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4"/>
    </w:p>
    <w:p w:rsidR="00FA50E0" w:rsidRPr="00B201EF" w:rsidRDefault="00FA50E0" w:rsidP="00FA50E0">
      <w:pPr>
        <w:pStyle w:val="afc"/>
        <w:numPr>
          <w:ilvl w:val="0"/>
          <w:numId w:val="25"/>
        </w:numPr>
        <w:tabs>
          <w:tab w:val="left" w:pos="708"/>
        </w:tabs>
        <w:snapToGrid w:val="0"/>
        <w:spacing w:line="276" w:lineRule="auto"/>
        <w:ind w:left="2268" w:hanging="425"/>
        <w:rPr>
          <w:sz w:val="24"/>
          <w:szCs w:val="24"/>
        </w:rPr>
      </w:pPr>
      <w:r w:rsidRPr="00B201EF">
        <w:rPr>
          <w:sz w:val="24"/>
          <w:szCs w:val="24"/>
        </w:rPr>
        <w:t>Сумма независимой гарантии должна быть выражена в российских рублях;</w:t>
      </w:r>
    </w:p>
    <w:p w:rsidR="00FA50E0" w:rsidRPr="00B201EF" w:rsidRDefault="00FA50E0" w:rsidP="00FA50E0">
      <w:pPr>
        <w:pStyle w:val="afc"/>
        <w:numPr>
          <w:ilvl w:val="0"/>
          <w:numId w:val="25"/>
        </w:numPr>
        <w:tabs>
          <w:tab w:val="left" w:pos="708"/>
        </w:tabs>
        <w:snapToGrid w:val="0"/>
        <w:spacing w:line="276" w:lineRule="auto"/>
        <w:ind w:left="2268" w:hanging="425"/>
        <w:rPr>
          <w:bCs/>
          <w:iCs/>
          <w:sz w:val="24"/>
          <w:szCs w:val="24"/>
        </w:rPr>
      </w:pPr>
      <w:r w:rsidRPr="00B201EF">
        <w:rPr>
          <w:sz w:val="24"/>
          <w:szCs w:val="24"/>
        </w:rPr>
        <w:t xml:space="preserve">Срок действия независимой гарантии указывается в пункте </w:t>
      </w:r>
      <w:r w:rsidRPr="00B201EF">
        <w:rPr>
          <w:sz w:val="24"/>
          <w:szCs w:val="24"/>
        </w:rPr>
        <w:fldChar w:fldCharType="begin"/>
      </w:r>
      <w:r w:rsidRPr="00B201EF">
        <w:rPr>
          <w:sz w:val="24"/>
          <w:szCs w:val="24"/>
        </w:rPr>
        <w:instrText xml:space="preserve"> REF _Ref180149962 \r \h  \* MERGEFORMAT </w:instrText>
      </w:r>
      <w:r w:rsidRPr="00B201EF">
        <w:rPr>
          <w:sz w:val="24"/>
          <w:szCs w:val="24"/>
        </w:rPr>
      </w:r>
      <w:r w:rsidRPr="00B201EF">
        <w:rPr>
          <w:sz w:val="24"/>
          <w:szCs w:val="24"/>
        </w:rPr>
        <w:fldChar w:fldCharType="separate"/>
      </w:r>
      <w:r w:rsidR="00015365" w:rsidRPr="00B201EF">
        <w:rPr>
          <w:sz w:val="24"/>
          <w:szCs w:val="24"/>
        </w:rPr>
        <w:t>55.3</w:t>
      </w:r>
      <w:r w:rsidRPr="00B201EF">
        <w:rPr>
          <w:sz w:val="24"/>
          <w:szCs w:val="24"/>
        </w:rPr>
        <w:fldChar w:fldCharType="end"/>
      </w:r>
      <w:r w:rsidRPr="00B201EF">
        <w:rPr>
          <w:sz w:val="24"/>
          <w:szCs w:val="24"/>
          <w:lang w:val="ru-RU"/>
        </w:rPr>
        <w:t xml:space="preserve"> в </w:t>
      </w:r>
      <w:r w:rsidRPr="00B201EF">
        <w:rPr>
          <w:bCs/>
          <w:sz w:val="24"/>
          <w:szCs w:val="24"/>
        </w:rPr>
        <w:t>Требования</w:t>
      </w:r>
      <w:r w:rsidRPr="00B201EF">
        <w:rPr>
          <w:bCs/>
          <w:sz w:val="24"/>
          <w:szCs w:val="24"/>
          <w:lang w:val="ru-RU"/>
        </w:rPr>
        <w:t>х</w:t>
      </w:r>
      <w:r w:rsidRPr="00B201EF">
        <w:rPr>
          <w:bCs/>
          <w:sz w:val="24"/>
          <w:szCs w:val="24"/>
        </w:rPr>
        <w:t xml:space="preserve"> к обеспечению</w:t>
      </w:r>
      <w:r w:rsidRPr="00B201EF">
        <w:rPr>
          <w:bCs/>
          <w:sz w:val="24"/>
          <w:szCs w:val="24"/>
          <w:lang w:val="ru-RU"/>
        </w:rPr>
        <w:t>/</w:t>
      </w:r>
      <w:r w:rsidRPr="00B201EF">
        <w:rPr>
          <w:bCs/>
          <w:sz w:val="24"/>
          <w:szCs w:val="24"/>
        </w:rPr>
        <w:t xml:space="preserve"> Срок действия независимой гарантии</w:t>
      </w:r>
      <w:r w:rsidRPr="00B201EF">
        <w:rPr>
          <w:bCs/>
          <w:iCs/>
          <w:sz w:val="24"/>
          <w:szCs w:val="24"/>
        </w:rPr>
        <w:t xml:space="preserve">; </w:t>
      </w:r>
    </w:p>
    <w:p w:rsidR="00FA50E0" w:rsidRPr="00B201EF" w:rsidRDefault="00FA50E0" w:rsidP="00FA50E0">
      <w:pPr>
        <w:pStyle w:val="afc"/>
        <w:numPr>
          <w:ilvl w:val="0"/>
          <w:numId w:val="25"/>
        </w:numPr>
        <w:tabs>
          <w:tab w:val="left" w:pos="708"/>
        </w:tabs>
        <w:snapToGrid w:val="0"/>
        <w:spacing w:line="276" w:lineRule="auto"/>
        <w:ind w:left="2268" w:hanging="425"/>
        <w:rPr>
          <w:bCs/>
          <w:iCs/>
          <w:sz w:val="24"/>
          <w:szCs w:val="24"/>
        </w:rPr>
      </w:pPr>
      <w:r w:rsidRPr="00B201EF">
        <w:rPr>
          <w:sz w:val="24"/>
          <w:szCs w:val="24"/>
        </w:rPr>
        <w:t>Бенефициаром в независимой гарантии должен быть указан Заказчик, принципалом — Победитель, гарантом —</w:t>
      </w:r>
      <w:r w:rsidRPr="00B201EF">
        <w:rPr>
          <w:bCs/>
          <w:iCs/>
          <w:sz w:val="24"/>
          <w:szCs w:val="24"/>
        </w:rPr>
        <w:t xml:space="preserve"> </w:t>
      </w:r>
      <w:r w:rsidRPr="00B201EF">
        <w:rPr>
          <w:bCs/>
          <w:sz w:val="24"/>
          <w:szCs w:val="24"/>
          <w:lang w:eastAsia="en-US"/>
        </w:rPr>
        <w:t>кредитная организация, выдавшая Независимую гарантию</w:t>
      </w:r>
      <w:r w:rsidRPr="00B201EF">
        <w:rPr>
          <w:bCs/>
          <w:iCs/>
          <w:sz w:val="24"/>
          <w:szCs w:val="24"/>
        </w:rPr>
        <w:t>;</w:t>
      </w:r>
    </w:p>
    <w:p w:rsidR="00FA50E0" w:rsidRPr="00B201EF" w:rsidRDefault="00FA50E0" w:rsidP="00FA50E0">
      <w:pPr>
        <w:pStyle w:val="afc"/>
        <w:numPr>
          <w:ilvl w:val="0"/>
          <w:numId w:val="25"/>
        </w:numPr>
        <w:tabs>
          <w:tab w:val="left" w:pos="708"/>
        </w:tabs>
        <w:snapToGrid w:val="0"/>
        <w:spacing w:line="276" w:lineRule="auto"/>
        <w:ind w:left="2268" w:hanging="425"/>
        <w:rPr>
          <w:bCs/>
          <w:iCs/>
          <w:sz w:val="24"/>
          <w:szCs w:val="24"/>
        </w:rPr>
      </w:pPr>
      <w:r w:rsidRPr="00B201EF">
        <w:rPr>
          <w:bCs/>
          <w:iCs/>
          <w:sz w:val="24"/>
          <w:szCs w:val="24"/>
        </w:rPr>
        <w:t xml:space="preserve">Получатель платежа и реквизиты </w:t>
      </w:r>
      <w:r w:rsidRPr="00B201EF">
        <w:rPr>
          <w:sz w:val="24"/>
          <w:szCs w:val="24"/>
        </w:rPr>
        <w:t xml:space="preserve">Заказчика </w:t>
      </w:r>
      <w:r w:rsidRPr="00B201EF">
        <w:rPr>
          <w:bCs/>
          <w:iCs/>
          <w:sz w:val="24"/>
          <w:szCs w:val="24"/>
        </w:rPr>
        <w:t xml:space="preserve">для указания в независимой гарантии уточняются на этапе заключения Договора.  </w:t>
      </w:r>
    </w:p>
    <w:p w:rsidR="00FA50E0" w:rsidRPr="00B201EF"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556489"/>
      <w:r w:rsidRPr="00B201EF">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5"/>
      <w:r w:rsidRPr="00B201EF">
        <w:rPr>
          <w:sz w:val="24"/>
          <w:szCs w:val="24"/>
        </w:rPr>
        <w:t>.</w:t>
      </w:r>
    </w:p>
    <w:p w:rsidR="00FA50E0" w:rsidRPr="00B201EF"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B201EF">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FA50E0" w:rsidRPr="00B201EF"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B201EF">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A50E0" w:rsidRPr="00B201EF"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B201EF">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B201EF"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229492"/>
      <w:r w:rsidRPr="00B201EF">
        <w:rPr>
          <w:sz w:val="24"/>
          <w:szCs w:val="24"/>
        </w:rPr>
        <w:lastRenderedPageBreak/>
        <w:t>Возврат оригинала Независимой гарантии Победителю осуществляется по инициативе Победителя в следующих случаях:</w:t>
      </w:r>
      <w:bookmarkEnd w:id="86"/>
    </w:p>
    <w:p w:rsidR="00FA50E0" w:rsidRPr="00B201EF" w:rsidRDefault="00FA50E0" w:rsidP="00FA50E0">
      <w:pPr>
        <w:numPr>
          <w:ilvl w:val="0"/>
          <w:numId w:val="26"/>
        </w:numPr>
        <w:tabs>
          <w:tab w:val="left" w:pos="1134"/>
        </w:tabs>
        <w:suppressAutoHyphens/>
        <w:spacing w:line="276" w:lineRule="auto"/>
        <w:ind w:left="1560" w:firstLine="567"/>
        <w:rPr>
          <w:sz w:val="24"/>
          <w:szCs w:val="24"/>
        </w:rPr>
      </w:pPr>
      <w:r w:rsidRPr="00B201EF">
        <w:rPr>
          <w:sz w:val="24"/>
          <w:szCs w:val="24"/>
        </w:rPr>
        <w:t xml:space="preserve">если </w:t>
      </w:r>
      <w:r w:rsidRPr="00B201EF">
        <w:rPr>
          <w:bCs/>
          <w:sz w:val="24"/>
          <w:szCs w:val="24"/>
        </w:rPr>
        <w:t xml:space="preserve">Победителем </w:t>
      </w:r>
      <w:r w:rsidRPr="00B201EF">
        <w:rPr>
          <w:sz w:val="24"/>
          <w:szCs w:val="24"/>
        </w:rPr>
        <w:t>исполнены обязательства, исполнение которых покрывала Независимая гарантия;</w:t>
      </w:r>
    </w:p>
    <w:p w:rsidR="00FA50E0" w:rsidRPr="00B201EF" w:rsidRDefault="00FA50E0" w:rsidP="00FA50E0">
      <w:pPr>
        <w:numPr>
          <w:ilvl w:val="0"/>
          <w:numId w:val="26"/>
        </w:numPr>
        <w:tabs>
          <w:tab w:val="left" w:pos="1134"/>
        </w:tabs>
        <w:suppressAutoHyphens/>
        <w:spacing w:line="276" w:lineRule="auto"/>
        <w:ind w:left="1560" w:firstLine="567"/>
        <w:rPr>
          <w:sz w:val="24"/>
          <w:szCs w:val="24"/>
        </w:rPr>
      </w:pPr>
      <w:r w:rsidRPr="00B201EF">
        <w:rPr>
          <w:sz w:val="24"/>
          <w:szCs w:val="24"/>
        </w:rPr>
        <w:t>при замене Независимой гарантии;</w:t>
      </w:r>
    </w:p>
    <w:p w:rsidR="00FA50E0" w:rsidRPr="00B201EF" w:rsidRDefault="00FA50E0" w:rsidP="00FA50E0">
      <w:pPr>
        <w:numPr>
          <w:ilvl w:val="0"/>
          <w:numId w:val="26"/>
        </w:numPr>
        <w:tabs>
          <w:tab w:val="left" w:pos="1134"/>
        </w:tabs>
        <w:suppressAutoHyphens/>
        <w:spacing w:line="276" w:lineRule="auto"/>
        <w:ind w:left="1560" w:firstLine="567"/>
        <w:rPr>
          <w:sz w:val="24"/>
          <w:szCs w:val="24"/>
        </w:rPr>
      </w:pPr>
      <w:r w:rsidRPr="00B201EF">
        <w:rPr>
          <w:sz w:val="24"/>
          <w:szCs w:val="24"/>
        </w:rPr>
        <w:t>по истечении срока действия Независимой гарантии;</w:t>
      </w:r>
    </w:p>
    <w:p w:rsidR="00FA50E0" w:rsidRPr="00B201EF" w:rsidRDefault="00FA50E0" w:rsidP="00FA50E0">
      <w:pPr>
        <w:numPr>
          <w:ilvl w:val="0"/>
          <w:numId w:val="26"/>
        </w:numPr>
        <w:tabs>
          <w:tab w:val="left" w:pos="1134"/>
        </w:tabs>
        <w:suppressAutoHyphens/>
        <w:spacing w:line="276" w:lineRule="auto"/>
        <w:ind w:left="1560" w:firstLine="567"/>
        <w:rPr>
          <w:sz w:val="24"/>
          <w:szCs w:val="24"/>
        </w:rPr>
      </w:pPr>
      <w:r w:rsidRPr="00B201EF">
        <w:rPr>
          <w:sz w:val="24"/>
          <w:szCs w:val="24"/>
        </w:rPr>
        <w:t>в иных случаях, предусмотренных договором.</w:t>
      </w:r>
    </w:p>
    <w:p w:rsidR="00FA50E0" w:rsidRPr="00B201EF"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229493"/>
      <w:r w:rsidRPr="00B201EF">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B201EF"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B201EF">
        <w:rPr>
          <w:sz w:val="24"/>
          <w:szCs w:val="24"/>
        </w:rPr>
        <w:t>Возврат Победителю Независимой гарантии, по которой Заказчиком предъявлены требования об оплате, не производится.</w:t>
      </w:r>
      <w:bookmarkEnd w:id="87"/>
    </w:p>
    <w:p w:rsidR="00FA50E0" w:rsidRPr="00B201EF"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B201EF">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201EF">
        <w:rPr>
          <w:bCs/>
          <w:sz w:val="24"/>
          <w:szCs w:val="24"/>
        </w:rPr>
        <w:t>бенефициарных</w:t>
      </w:r>
      <w:proofErr w:type="spellEnd"/>
      <w:r w:rsidRPr="00B201EF">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B201EF">
        <w:rPr>
          <w:sz w:val="24"/>
          <w:szCs w:val="24"/>
        </w:rPr>
        <w:t>обязательств</w:t>
      </w:r>
      <w:r w:rsidRPr="00B201EF">
        <w:rPr>
          <w:b/>
          <w:sz w:val="24"/>
          <w:szCs w:val="24"/>
        </w:rPr>
        <w:t xml:space="preserve"> </w:t>
      </w:r>
      <w:r w:rsidRPr="00B201EF">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B201EF" w:rsidRDefault="00FA50E0" w:rsidP="00FA50E0">
      <w:pPr>
        <w:tabs>
          <w:tab w:val="left" w:pos="960"/>
        </w:tabs>
        <w:autoSpaceDE w:val="0"/>
        <w:autoSpaceDN w:val="0"/>
        <w:adjustRightInd w:val="0"/>
        <w:spacing w:line="276" w:lineRule="auto"/>
        <w:ind w:left="2127" w:firstLine="709"/>
        <w:rPr>
          <w:sz w:val="24"/>
          <w:szCs w:val="24"/>
        </w:rPr>
      </w:pPr>
      <w:r w:rsidRPr="00B201EF">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B201EF" w:rsidRDefault="00FA50E0" w:rsidP="00FA50E0">
      <w:pPr>
        <w:tabs>
          <w:tab w:val="left" w:pos="960"/>
        </w:tabs>
        <w:autoSpaceDE w:val="0"/>
        <w:autoSpaceDN w:val="0"/>
        <w:adjustRightInd w:val="0"/>
        <w:spacing w:line="276" w:lineRule="auto"/>
        <w:ind w:left="2127" w:firstLine="709"/>
        <w:rPr>
          <w:sz w:val="24"/>
          <w:szCs w:val="24"/>
        </w:rPr>
      </w:pPr>
      <w:r w:rsidRPr="00B201EF">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B201EF" w:rsidRDefault="00FA50E0" w:rsidP="00FA50E0">
      <w:pPr>
        <w:tabs>
          <w:tab w:val="left" w:pos="960"/>
        </w:tabs>
        <w:autoSpaceDE w:val="0"/>
        <w:autoSpaceDN w:val="0"/>
        <w:adjustRightInd w:val="0"/>
        <w:spacing w:line="276" w:lineRule="auto"/>
        <w:ind w:left="2127" w:firstLine="709"/>
        <w:rPr>
          <w:sz w:val="24"/>
          <w:szCs w:val="24"/>
        </w:rPr>
      </w:pPr>
      <w:r w:rsidRPr="00B201EF">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B201EF"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B201EF">
        <w:rPr>
          <w:sz w:val="24"/>
          <w:szCs w:val="24"/>
        </w:rPr>
        <w:t xml:space="preserve">предъявление к Аффилированному лицу имущественных требований, </w:t>
      </w:r>
      <w:r w:rsidRPr="00B201EF">
        <w:rPr>
          <w:spacing w:val="-2"/>
          <w:sz w:val="24"/>
          <w:szCs w:val="24"/>
        </w:rPr>
        <w:t>превышающих 10 процентов балансовой стоимости активов Аффилированного</w:t>
      </w:r>
      <w:r w:rsidRPr="00B201EF">
        <w:rPr>
          <w:sz w:val="24"/>
          <w:szCs w:val="24"/>
        </w:rPr>
        <w:t xml:space="preserve"> лица со стороны третьих лиц;</w:t>
      </w:r>
    </w:p>
    <w:p w:rsidR="00FA50E0" w:rsidRPr="00B201EF"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B201EF">
        <w:rPr>
          <w:sz w:val="24"/>
          <w:szCs w:val="24"/>
        </w:rPr>
        <w:t xml:space="preserve">возбуждение в отношении руководителя Аффилированного лица </w:t>
      </w:r>
      <w:r w:rsidRPr="00B201EF">
        <w:rPr>
          <w:spacing w:val="-2"/>
          <w:sz w:val="24"/>
          <w:szCs w:val="24"/>
        </w:rPr>
        <w:t>уголовного дела в соответствии с уголовно-процессуальным законодательством</w:t>
      </w:r>
      <w:r w:rsidRPr="00B201EF">
        <w:rPr>
          <w:sz w:val="24"/>
          <w:szCs w:val="24"/>
        </w:rPr>
        <w:t xml:space="preserve"> Российской Федерации;</w:t>
      </w:r>
    </w:p>
    <w:p w:rsidR="00FA50E0" w:rsidRPr="00B201EF"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B201EF">
        <w:rPr>
          <w:sz w:val="24"/>
          <w:szCs w:val="24"/>
        </w:rPr>
        <w:t xml:space="preserve">изменение местонахождения, учредительных документов, органов </w:t>
      </w:r>
      <w:r w:rsidRPr="00B201EF">
        <w:rPr>
          <w:spacing w:val="-2"/>
          <w:sz w:val="24"/>
          <w:szCs w:val="24"/>
        </w:rPr>
        <w:t>управления Аффилированного лица, банковских реквизитов Аффилированного</w:t>
      </w:r>
      <w:r w:rsidRPr="00B201EF">
        <w:rPr>
          <w:sz w:val="24"/>
          <w:szCs w:val="24"/>
        </w:rPr>
        <w:t xml:space="preserve"> лица;</w:t>
      </w:r>
    </w:p>
    <w:p w:rsidR="00FA50E0" w:rsidRPr="00B201EF"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B201EF">
        <w:rPr>
          <w:sz w:val="24"/>
          <w:szCs w:val="24"/>
        </w:rPr>
        <w:t>принятие решения о реорганизации или ликвидации Аффилированного лица;</w:t>
      </w:r>
    </w:p>
    <w:p w:rsidR="00FA50E0" w:rsidRPr="00B201EF" w:rsidRDefault="00FA50E0" w:rsidP="00FA50E0">
      <w:pPr>
        <w:tabs>
          <w:tab w:val="left" w:pos="1134"/>
        </w:tabs>
        <w:autoSpaceDE w:val="0"/>
        <w:autoSpaceDN w:val="0"/>
        <w:adjustRightInd w:val="0"/>
        <w:spacing w:line="276" w:lineRule="auto"/>
        <w:ind w:left="2127" w:firstLine="709"/>
        <w:rPr>
          <w:sz w:val="24"/>
          <w:szCs w:val="24"/>
        </w:rPr>
      </w:pPr>
      <w:r w:rsidRPr="00B201EF">
        <w:rPr>
          <w:spacing w:val="-4"/>
          <w:sz w:val="24"/>
          <w:szCs w:val="24"/>
        </w:rPr>
        <w:t>- </w:t>
      </w:r>
      <w:r w:rsidRPr="00B201EF">
        <w:rPr>
          <w:sz w:val="24"/>
          <w:szCs w:val="24"/>
        </w:rPr>
        <w:t>принятие судом к производству заявления о признании Аффилированного лица несостоятельным (банкротом).</w:t>
      </w:r>
    </w:p>
    <w:p w:rsidR="00FA50E0" w:rsidRPr="00B201EF"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B201EF">
        <w:rPr>
          <w:spacing w:val="-4"/>
          <w:sz w:val="24"/>
          <w:szCs w:val="24"/>
        </w:rPr>
        <w:t>При наступлении одного из указанных событий Заказчик вправе требовать</w:t>
      </w:r>
      <w:r w:rsidRPr="00B201EF">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B201EF" w:rsidRDefault="00FA50E0" w:rsidP="00FA50E0">
      <w:pPr>
        <w:tabs>
          <w:tab w:val="left" w:pos="960"/>
        </w:tabs>
        <w:autoSpaceDE w:val="0"/>
        <w:autoSpaceDN w:val="0"/>
        <w:adjustRightInd w:val="0"/>
        <w:spacing w:line="276" w:lineRule="auto"/>
        <w:ind w:left="2127" w:firstLine="709"/>
        <w:rPr>
          <w:sz w:val="24"/>
          <w:szCs w:val="24"/>
        </w:rPr>
      </w:pPr>
      <w:r w:rsidRPr="00B201EF">
        <w:rPr>
          <w:sz w:val="24"/>
          <w:szCs w:val="24"/>
        </w:rPr>
        <w:lastRenderedPageBreak/>
        <w:t>г) представление Заказчику(</w:t>
      </w:r>
      <w:proofErr w:type="spellStart"/>
      <w:r w:rsidRPr="00B201EF">
        <w:rPr>
          <w:sz w:val="24"/>
          <w:szCs w:val="24"/>
        </w:rPr>
        <w:t>ам</w:t>
      </w:r>
      <w:proofErr w:type="spellEnd"/>
      <w:r w:rsidRPr="00B201EF">
        <w:rPr>
          <w:sz w:val="24"/>
          <w:szCs w:val="24"/>
        </w:rPr>
        <w:t>) письма (оригинал), подтверждающего, что в отношении контрагента Победителя закупки/</w:t>
      </w:r>
      <w:proofErr w:type="spellStart"/>
      <w:r w:rsidRPr="00B201EF">
        <w:rPr>
          <w:sz w:val="24"/>
          <w:szCs w:val="24"/>
        </w:rPr>
        <w:t>бенефициарного</w:t>
      </w:r>
      <w:proofErr w:type="spellEnd"/>
      <w:r w:rsidRPr="00B201EF">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B201EF" w:rsidRDefault="00FA50E0" w:rsidP="00FA50E0">
      <w:pPr>
        <w:tabs>
          <w:tab w:val="left" w:pos="960"/>
        </w:tabs>
        <w:autoSpaceDE w:val="0"/>
        <w:autoSpaceDN w:val="0"/>
        <w:adjustRightInd w:val="0"/>
        <w:spacing w:line="276" w:lineRule="auto"/>
        <w:ind w:left="2127" w:firstLine="709"/>
        <w:rPr>
          <w:sz w:val="24"/>
          <w:szCs w:val="24"/>
        </w:rPr>
      </w:pPr>
      <w:r w:rsidRPr="00B201EF">
        <w:rPr>
          <w:sz w:val="24"/>
          <w:szCs w:val="24"/>
        </w:rPr>
        <w:t xml:space="preserve">д) представление документов, подтверждающих </w:t>
      </w:r>
      <w:proofErr w:type="spellStart"/>
      <w:r w:rsidRPr="00B201EF">
        <w:rPr>
          <w:sz w:val="24"/>
          <w:szCs w:val="24"/>
        </w:rPr>
        <w:t>аффилированность</w:t>
      </w:r>
      <w:proofErr w:type="spellEnd"/>
      <w:r w:rsidRPr="00B201EF">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FA50E0" w:rsidRPr="00B201EF" w:rsidRDefault="00FA50E0" w:rsidP="00FA50E0">
      <w:pPr>
        <w:tabs>
          <w:tab w:val="left" w:pos="960"/>
        </w:tabs>
        <w:autoSpaceDE w:val="0"/>
        <w:autoSpaceDN w:val="0"/>
        <w:adjustRightInd w:val="0"/>
        <w:spacing w:line="276" w:lineRule="auto"/>
        <w:ind w:left="2127" w:firstLine="709"/>
        <w:rPr>
          <w:sz w:val="24"/>
          <w:szCs w:val="24"/>
        </w:rPr>
      </w:pPr>
      <w:r w:rsidRPr="00B201EF">
        <w:rPr>
          <w:sz w:val="24"/>
          <w:szCs w:val="24"/>
        </w:rPr>
        <w:t>е) представление иных дополнительных документов либо сведений по запросу Заказчика(</w:t>
      </w:r>
      <w:proofErr w:type="spellStart"/>
      <w:r w:rsidRPr="00B201EF">
        <w:rPr>
          <w:sz w:val="24"/>
          <w:szCs w:val="24"/>
        </w:rPr>
        <w:t>ов</w:t>
      </w:r>
      <w:proofErr w:type="spellEnd"/>
      <w:r w:rsidRPr="00B201EF">
        <w:rPr>
          <w:sz w:val="24"/>
          <w:szCs w:val="24"/>
        </w:rPr>
        <w:t xml:space="preserve">) при наступлении одного из событий, указанных в </w:t>
      </w:r>
      <w:proofErr w:type="spellStart"/>
      <w:r w:rsidRPr="00B201EF">
        <w:rPr>
          <w:sz w:val="24"/>
          <w:szCs w:val="24"/>
        </w:rPr>
        <w:t>пп</w:t>
      </w:r>
      <w:proofErr w:type="spellEnd"/>
      <w:r w:rsidRPr="00B201EF">
        <w:rPr>
          <w:sz w:val="24"/>
          <w:szCs w:val="24"/>
        </w:rPr>
        <w:t>. в) настоящего пункта.</w:t>
      </w:r>
    </w:p>
    <w:p w:rsidR="00183B8C" w:rsidRPr="00B201EF" w:rsidRDefault="00F95FC0" w:rsidP="00955C37">
      <w:pPr>
        <w:pStyle w:val="afe"/>
        <w:numPr>
          <w:ilvl w:val="0"/>
          <w:numId w:val="5"/>
        </w:numPr>
        <w:tabs>
          <w:tab w:val="left" w:pos="1260"/>
        </w:tabs>
        <w:spacing w:before="0" w:line="276" w:lineRule="auto"/>
        <w:ind w:firstLine="720"/>
        <w:rPr>
          <w:sz w:val="24"/>
          <w:szCs w:val="24"/>
        </w:rPr>
      </w:pPr>
      <w:r w:rsidRPr="00B201EF">
        <w:rPr>
          <w:sz w:val="24"/>
          <w:szCs w:val="24"/>
        </w:rPr>
        <w:t xml:space="preserve">Организатор запроса цен не позднее 3 дней с момента подписания итогового Протокола </w:t>
      </w:r>
      <w:proofErr w:type="gramStart"/>
      <w:r w:rsidRPr="00B201EF">
        <w:rPr>
          <w:sz w:val="24"/>
          <w:szCs w:val="24"/>
        </w:rPr>
        <w:t>разместит его</w:t>
      </w:r>
      <w:proofErr w:type="gramEnd"/>
      <w:r w:rsidRPr="00B201EF">
        <w:rPr>
          <w:sz w:val="24"/>
          <w:szCs w:val="24"/>
        </w:rPr>
        <w:t xml:space="preserve"> на </w:t>
      </w:r>
      <w:proofErr w:type="spellStart"/>
      <w:r w:rsidRPr="00B201EF">
        <w:rPr>
          <w:sz w:val="24"/>
          <w:szCs w:val="24"/>
        </w:rPr>
        <w:t>интернет-ресурсах</w:t>
      </w:r>
      <w:proofErr w:type="spellEnd"/>
      <w:r w:rsidRPr="00B201EF">
        <w:rPr>
          <w:sz w:val="24"/>
          <w:szCs w:val="24"/>
        </w:rPr>
        <w:t xml:space="preserve">, на которых было опубликовано </w:t>
      </w:r>
      <w:r w:rsidRPr="00B201EF">
        <w:rPr>
          <w:iCs/>
          <w:sz w:val="24"/>
          <w:szCs w:val="24"/>
        </w:rPr>
        <w:t>Извещение</w:t>
      </w:r>
      <w:r w:rsidRPr="00B201EF">
        <w:rPr>
          <w:sz w:val="24"/>
          <w:szCs w:val="24"/>
        </w:rPr>
        <w:t xml:space="preserve"> о проведении </w:t>
      </w:r>
      <w:r w:rsidRPr="00B201EF">
        <w:rPr>
          <w:iCs/>
          <w:sz w:val="24"/>
          <w:szCs w:val="24"/>
        </w:rPr>
        <w:t xml:space="preserve">запроса цен </w:t>
      </w:r>
      <w:r w:rsidR="00183B8C" w:rsidRPr="00B201EF">
        <w:rPr>
          <w:iCs/>
          <w:sz w:val="24"/>
          <w:szCs w:val="24"/>
        </w:rPr>
        <w:t xml:space="preserve">(п. </w:t>
      </w:r>
      <w:r w:rsidR="00183B8C" w:rsidRPr="00B201EF">
        <w:rPr>
          <w:sz w:val="24"/>
          <w:szCs w:val="24"/>
        </w:rPr>
        <w:fldChar w:fldCharType="begin"/>
      </w:r>
      <w:r w:rsidR="00183B8C" w:rsidRPr="00B201EF">
        <w:rPr>
          <w:iCs/>
          <w:sz w:val="24"/>
          <w:szCs w:val="24"/>
        </w:rPr>
        <w:instrText xml:space="preserve"> REF _Ref440976663 \r \h </w:instrText>
      </w:r>
      <w:r w:rsidR="000850D1" w:rsidRPr="00B201EF">
        <w:rPr>
          <w:sz w:val="24"/>
          <w:szCs w:val="24"/>
        </w:rPr>
        <w:instrText xml:space="preserve"> \* MERGEFORMAT </w:instrText>
      </w:r>
      <w:r w:rsidR="00183B8C" w:rsidRPr="00B201EF">
        <w:rPr>
          <w:sz w:val="24"/>
          <w:szCs w:val="24"/>
        </w:rPr>
      </w:r>
      <w:r w:rsidR="00183B8C" w:rsidRPr="00B201EF">
        <w:rPr>
          <w:sz w:val="24"/>
          <w:szCs w:val="24"/>
        </w:rPr>
        <w:fldChar w:fldCharType="separate"/>
      </w:r>
      <w:r w:rsidR="00015365" w:rsidRPr="00B201EF">
        <w:rPr>
          <w:iCs/>
          <w:sz w:val="24"/>
          <w:szCs w:val="24"/>
        </w:rPr>
        <w:t>5</w:t>
      </w:r>
      <w:r w:rsidR="00183B8C" w:rsidRPr="00B201EF">
        <w:rPr>
          <w:sz w:val="24"/>
          <w:szCs w:val="24"/>
        </w:rPr>
        <w:fldChar w:fldCharType="end"/>
      </w:r>
      <w:r w:rsidR="00183B8C" w:rsidRPr="00B201EF">
        <w:rPr>
          <w:iCs/>
          <w:sz w:val="24"/>
          <w:szCs w:val="24"/>
        </w:rPr>
        <w:t>)</w:t>
      </w:r>
      <w:r w:rsidRPr="00B201EF">
        <w:rPr>
          <w:sz w:val="24"/>
          <w:szCs w:val="24"/>
        </w:rPr>
        <w:t>.</w:t>
      </w:r>
    </w:p>
    <w:p w:rsidR="000850D1" w:rsidRPr="00B201EF" w:rsidRDefault="00F95FC0" w:rsidP="00604BE3">
      <w:pPr>
        <w:numPr>
          <w:ilvl w:val="0"/>
          <w:numId w:val="4"/>
        </w:numPr>
        <w:autoSpaceDE w:val="0"/>
        <w:autoSpaceDN w:val="0"/>
        <w:spacing w:before="40" w:line="240" w:lineRule="auto"/>
        <w:rPr>
          <w:sz w:val="24"/>
          <w:szCs w:val="24"/>
        </w:rPr>
      </w:pPr>
      <w:bookmarkStart w:id="88" w:name="_Ref468974519"/>
      <w:bookmarkEnd w:id="2"/>
      <w:r w:rsidRPr="00B201EF">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8"/>
    </w:p>
    <w:p w:rsidR="000850D1" w:rsidRPr="00B201EF" w:rsidRDefault="000850D1" w:rsidP="00ED19A8">
      <w:pPr>
        <w:numPr>
          <w:ilvl w:val="0"/>
          <w:numId w:val="16"/>
        </w:numPr>
        <w:autoSpaceDE w:val="0"/>
        <w:autoSpaceDN w:val="0"/>
        <w:spacing w:before="40" w:line="240" w:lineRule="auto"/>
        <w:rPr>
          <w:sz w:val="24"/>
          <w:szCs w:val="24"/>
          <w:lang w:val="x-none"/>
        </w:rPr>
      </w:pPr>
      <w:r w:rsidRPr="00B201EF">
        <w:rPr>
          <w:sz w:val="24"/>
          <w:szCs w:val="24"/>
          <w:lang w:eastAsia="x-none"/>
        </w:rPr>
        <w:t xml:space="preserve">не </w:t>
      </w:r>
      <w:r w:rsidRPr="00B201EF">
        <w:rPr>
          <w:sz w:val="24"/>
          <w:szCs w:val="24"/>
          <w:lang w:val="x-none" w:eastAsia="x-none"/>
        </w:rPr>
        <w:t xml:space="preserve">подписал </w:t>
      </w:r>
      <w:r w:rsidRPr="00B201EF">
        <w:rPr>
          <w:sz w:val="24"/>
          <w:szCs w:val="24"/>
          <w:lang w:eastAsia="x-none"/>
        </w:rPr>
        <w:t>Договор</w:t>
      </w:r>
      <w:r w:rsidRPr="00B201EF">
        <w:rPr>
          <w:sz w:val="24"/>
          <w:szCs w:val="24"/>
          <w:lang w:val="x-none" w:eastAsia="x-none"/>
        </w:rPr>
        <w:t xml:space="preserve"> в срок, определенный </w:t>
      </w:r>
      <w:r w:rsidRPr="00B201EF">
        <w:rPr>
          <w:sz w:val="24"/>
          <w:szCs w:val="24"/>
          <w:lang w:eastAsia="x-none"/>
        </w:rPr>
        <w:t>Закупочной</w:t>
      </w:r>
      <w:r w:rsidRPr="00B201EF">
        <w:rPr>
          <w:sz w:val="24"/>
          <w:szCs w:val="24"/>
          <w:lang w:val="x-none" w:eastAsia="x-none"/>
        </w:rPr>
        <w:t xml:space="preserve"> документацией</w:t>
      </w:r>
      <w:r w:rsidRPr="00B201EF">
        <w:rPr>
          <w:sz w:val="24"/>
          <w:szCs w:val="24"/>
          <w:lang w:eastAsia="x-none"/>
        </w:rPr>
        <w:t>;</w:t>
      </w:r>
    </w:p>
    <w:p w:rsidR="000850D1" w:rsidRPr="00B201EF" w:rsidRDefault="00EE46CC" w:rsidP="00ED19A8">
      <w:pPr>
        <w:numPr>
          <w:ilvl w:val="0"/>
          <w:numId w:val="16"/>
        </w:numPr>
        <w:autoSpaceDE w:val="0"/>
        <w:autoSpaceDN w:val="0"/>
        <w:spacing w:before="40" w:line="240" w:lineRule="auto"/>
        <w:rPr>
          <w:sz w:val="24"/>
          <w:szCs w:val="24"/>
          <w:lang w:val="x-none"/>
        </w:rPr>
      </w:pPr>
      <w:r w:rsidRPr="00B201EF">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B201EF">
        <w:rPr>
          <w:sz w:val="24"/>
          <w:szCs w:val="24"/>
          <w:lang w:eastAsia="x-none"/>
        </w:rPr>
        <w:t>;</w:t>
      </w:r>
    </w:p>
    <w:p w:rsidR="00B73F9E" w:rsidRPr="00B201EF" w:rsidRDefault="00B73F9E" w:rsidP="00ED19A8">
      <w:pPr>
        <w:numPr>
          <w:ilvl w:val="0"/>
          <w:numId w:val="16"/>
        </w:numPr>
        <w:autoSpaceDE w:val="0"/>
        <w:autoSpaceDN w:val="0"/>
        <w:spacing w:before="40" w:line="240" w:lineRule="auto"/>
        <w:rPr>
          <w:sz w:val="24"/>
          <w:szCs w:val="24"/>
          <w:lang w:eastAsia="x-none"/>
        </w:rPr>
      </w:pPr>
      <w:bookmarkStart w:id="89" w:name="_Ref469063175"/>
      <w:r w:rsidRPr="00B201EF">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B201EF">
        <w:rPr>
          <w:sz w:val="24"/>
          <w:szCs w:val="24"/>
          <w:lang w:eastAsia="x-none"/>
        </w:rPr>
        <w:t>пп</w:t>
      </w:r>
      <w:proofErr w:type="spellEnd"/>
      <w:r w:rsidRPr="00B201EF">
        <w:rPr>
          <w:sz w:val="24"/>
          <w:szCs w:val="24"/>
          <w:lang w:eastAsia="x-none"/>
        </w:rPr>
        <w:t>. </w:t>
      </w:r>
      <w:r w:rsidR="00E50043" w:rsidRPr="00B201EF">
        <w:rPr>
          <w:sz w:val="24"/>
          <w:szCs w:val="24"/>
          <w:lang w:eastAsia="x-none"/>
        </w:rPr>
        <w:fldChar w:fldCharType="begin"/>
      </w:r>
      <w:r w:rsidR="00E50043" w:rsidRPr="00B201EF">
        <w:rPr>
          <w:sz w:val="24"/>
          <w:szCs w:val="24"/>
          <w:lang w:eastAsia="x-none"/>
        </w:rPr>
        <w:instrText xml:space="preserve"> REF _Ref130819014 \r \h </w:instrText>
      </w:r>
      <w:r w:rsidR="00470FE8" w:rsidRPr="00B201EF">
        <w:rPr>
          <w:sz w:val="24"/>
          <w:szCs w:val="24"/>
          <w:lang w:eastAsia="x-none"/>
        </w:rPr>
        <w:instrText xml:space="preserve"> \* MERGEFORMAT </w:instrText>
      </w:r>
      <w:r w:rsidR="00E50043" w:rsidRPr="00B201EF">
        <w:rPr>
          <w:sz w:val="24"/>
          <w:szCs w:val="24"/>
          <w:lang w:eastAsia="x-none"/>
        </w:rPr>
      </w:r>
      <w:r w:rsidR="00E50043" w:rsidRPr="00B201EF">
        <w:rPr>
          <w:sz w:val="24"/>
          <w:szCs w:val="24"/>
          <w:lang w:eastAsia="x-none"/>
        </w:rPr>
        <w:fldChar w:fldCharType="separate"/>
      </w:r>
      <w:r w:rsidR="00015365" w:rsidRPr="00B201EF">
        <w:rPr>
          <w:sz w:val="24"/>
          <w:szCs w:val="24"/>
          <w:lang w:eastAsia="x-none"/>
        </w:rPr>
        <w:t>55</w:t>
      </w:r>
      <w:r w:rsidR="00E50043" w:rsidRPr="00B201EF">
        <w:rPr>
          <w:sz w:val="24"/>
          <w:szCs w:val="24"/>
          <w:lang w:eastAsia="x-none"/>
        </w:rPr>
        <w:fldChar w:fldCharType="end"/>
      </w:r>
      <w:r w:rsidRPr="00B201EF">
        <w:rPr>
          <w:sz w:val="24"/>
          <w:szCs w:val="24"/>
          <w:lang w:eastAsia="x-none"/>
        </w:rPr>
        <w:t>).</w:t>
      </w:r>
      <w:r w:rsidR="00283D0C" w:rsidRPr="00B201EF">
        <w:rPr>
          <w:sz w:val="24"/>
          <w:szCs w:val="24"/>
          <w:lang w:eastAsia="x-none"/>
        </w:rPr>
        <w:t xml:space="preserve"> </w:t>
      </w:r>
    </w:p>
    <w:p w:rsidR="000850D1" w:rsidRPr="00B201EF"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0" w:name="_Ref9347655"/>
      <w:r w:rsidRPr="00B201EF">
        <w:rPr>
          <w:sz w:val="24"/>
          <w:szCs w:val="24"/>
        </w:rPr>
        <w:t xml:space="preserve">При наступлении случаев, определенных выше, </w:t>
      </w:r>
      <w:r w:rsidR="00F95FC0" w:rsidRPr="00B201EF">
        <w:rPr>
          <w:sz w:val="24"/>
          <w:szCs w:val="24"/>
        </w:rPr>
        <w:t>Организатор, на основании решения Закупочной комиссии, имеет</w:t>
      </w:r>
      <w:r w:rsidRPr="00B201EF">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9"/>
      <w:bookmarkEnd w:id="90"/>
    </w:p>
    <w:p w:rsidR="00AA30F5" w:rsidRPr="00B201EF" w:rsidRDefault="0005091B" w:rsidP="006E0F55">
      <w:pPr>
        <w:numPr>
          <w:ilvl w:val="0"/>
          <w:numId w:val="4"/>
        </w:numPr>
        <w:autoSpaceDE w:val="0"/>
        <w:autoSpaceDN w:val="0"/>
        <w:spacing w:before="40" w:line="240" w:lineRule="auto"/>
        <w:rPr>
          <w:sz w:val="24"/>
          <w:szCs w:val="24"/>
        </w:rPr>
      </w:pPr>
      <w:r w:rsidRPr="00B201EF">
        <w:rPr>
          <w:sz w:val="24"/>
          <w:szCs w:val="24"/>
        </w:rPr>
        <w:t xml:space="preserve">Организатор имеет право отменить запрос цен в </w:t>
      </w:r>
      <w:r w:rsidR="00DB5A29" w:rsidRPr="00B201EF">
        <w:rPr>
          <w:sz w:val="24"/>
          <w:szCs w:val="24"/>
        </w:rPr>
        <w:t>любое время до подписания договора</w:t>
      </w:r>
      <w:r w:rsidRPr="00B201EF">
        <w:rPr>
          <w:sz w:val="24"/>
          <w:szCs w:val="24"/>
        </w:rPr>
        <w:t>, не неся при этом никакой от</w:t>
      </w:r>
      <w:r w:rsidR="00DB5A29" w:rsidRPr="00B201EF">
        <w:rPr>
          <w:sz w:val="24"/>
          <w:szCs w:val="24"/>
        </w:rPr>
        <w:t>ветственности перед Участниками</w:t>
      </w:r>
      <w:r w:rsidR="00AA30F5" w:rsidRPr="00B201EF">
        <w:rPr>
          <w:sz w:val="24"/>
          <w:szCs w:val="24"/>
        </w:rPr>
        <w:t>.</w:t>
      </w:r>
    </w:p>
    <w:p w:rsidR="00E66163" w:rsidRPr="00B201EF" w:rsidRDefault="0005091B" w:rsidP="00E66163">
      <w:pPr>
        <w:numPr>
          <w:ilvl w:val="0"/>
          <w:numId w:val="4"/>
        </w:numPr>
        <w:autoSpaceDE w:val="0"/>
        <w:autoSpaceDN w:val="0"/>
        <w:spacing w:before="40" w:line="240" w:lineRule="auto"/>
        <w:rPr>
          <w:sz w:val="24"/>
          <w:szCs w:val="24"/>
        </w:rPr>
      </w:pPr>
      <w:r w:rsidRPr="00B201EF">
        <w:rPr>
          <w:sz w:val="24"/>
          <w:szCs w:val="24"/>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w:t>
      </w:r>
      <w:r w:rsidR="00323911" w:rsidRPr="00B201EF">
        <w:rPr>
          <w:sz w:val="24"/>
          <w:szCs w:val="24"/>
        </w:rPr>
        <w:t>ом</w:t>
      </w:r>
      <w:r w:rsidRPr="00B201EF">
        <w:rPr>
          <w:sz w:val="24"/>
          <w:szCs w:val="24"/>
        </w:rPr>
        <w:t xml:space="preserve"> правилами данной системы</w:t>
      </w:r>
      <w:r w:rsidR="00E66163" w:rsidRPr="00B201EF">
        <w:rPr>
          <w:sz w:val="24"/>
          <w:szCs w:val="24"/>
        </w:rPr>
        <w:t>.</w:t>
      </w:r>
    </w:p>
    <w:p w:rsidR="00A133E4" w:rsidRPr="00B201EF" w:rsidRDefault="00A133E4" w:rsidP="00D96A0A">
      <w:pPr>
        <w:spacing w:line="240" w:lineRule="auto"/>
        <w:rPr>
          <w:sz w:val="24"/>
          <w:szCs w:val="24"/>
        </w:rPr>
      </w:pPr>
    </w:p>
    <w:p w:rsidR="008816B5" w:rsidRPr="00B201EF" w:rsidRDefault="008816B5" w:rsidP="008816B5">
      <w:pPr>
        <w:tabs>
          <w:tab w:val="left" w:pos="7513"/>
        </w:tabs>
        <w:spacing w:line="240" w:lineRule="auto"/>
        <w:ind w:right="-6" w:firstLine="0"/>
        <w:rPr>
          <w:sz w:val="24"/>
          <w:szCs w:val="24"/>
        </w:rPr>
      </w:pPr>
    </w:p>
    <w:p w:rsidR="00D96A0A" w:rsidRPr="00B201EF" w:rsidRDefault="00D96A0A" w:rsidP="008816B5">
      <w:pPr>
        <w:tabs>
          <w:tab w:val="left" w:pos="7513"/>
        </w:tabs>
        <w:spacing w:line="240" w:lineRule="auto"/>
        <w:ind w:right="-6" w:firstLine="0"/>
        <w:rPr>
          <w:sz w:val="24"/>
          <w:szCs w:val="24"/>
        </w:rPr>
      </w:pPr>
    </w:p>
    <w:p w:rsidR="006872BC" w:rsidRPr="00B201EF" w:rsidRDefault="00A133E4" w:rsidP="00065F0B">
      <w:pPr>
        <w:jc w:val="right"/>
      </w:pPr>
      <w:r w:rsidRPr="00B201EF">
        <w:rPr>
          <w:sz w:val="24"/>
          <w:szCs w:val="24"/>
        </w:rPr>
        <w:br w:type="page"/>
      </w:r>
      <w:r w:rsidR="006872BC" w:rsidRPr="00B201EF">
        <w:lastRenderedPageBreak/>
        <w:t xml:space="preserve">Приложение № </w:t>
      </w:r>
      <w:r w:rsidR="00A41C7C" w:rsidRPr="00B201EF">
        <w:t>3</w:t>
      </w:r>
      <w:r w:rsidR="006872BC" w:rsidRPr="00B201EF">
        <w:t xml:space="preserve"> </w:t>
      </w:r>
    </w:p>
    <w:p w:rsidR="006872BC" w:rsidRPr="00B201EF" w:rsidRDefault="006872BC" w:rsidP="00065F0B">
      <w:pPr>
        <w:jc w:val="right"/>
      </w:pPr>
      <w:r w:rsidRPr="00B201EF">
        <w:t xml:space="preserve">к </w:t>
      </w:r>
      <w:r w:rsidR="00E57110" w:rsidRPr="00B201EF">
        <w:t>Документации</w:t>
      </w:r>
    </w:p>
    <w:p w:rsidR="006872BC" w:rsidRPr="00B201EF" w:rsidRDefault="00A41C7C" w:rsidP="00065F0B">
      <w:pPr>
        <w:jc w:val="center"/>
      </w:pPr>
      <w:r w:rsidRPr="00B201EF">
        <w:t>Образцы основных форм документов, включаемых в Заявку</w:t>
      </w:r>
    </w:p>
    <w:p w:rsidR="00863DF7" w:rsidRPr="00B201EF" w:rsidRDefault="00863DF7" w:rsidP="00065F0B">
      <w:pPr>
        <w:jc w:val="center"/>
      </w:pPr>
    </w:p>
    <w:p w:rsidR="00863DF7" w:rsidRPr="00B201EF" w:rsidRDefault="00863DF7" w:rsidP="00065F0B">
      <w:pPr>
        <w:jc w:val="center"/>
      </w:pPr>
    </w:p>
    <w:p w:rsidR="005B4F34" w:rsidRPr="00B201EF" w:rsidRDefault="005B4F34" w:rsidP="005B4F34">
      <w:pPr>
        <w:pBdr>
          <w:top w:val="single" w:sz="4" w:space="1" w:color="auto"/>
        </w:pBdr>
        <w:shd w:val="clear" w:color="auto" w:fill="E0E0E0"/>
        <w:ind w:right="21"/>
        <w:jc w:val="center"/>
        <w:rPr>
          <w:b/>
          <w:color w:val="000000"/>
          <w:spacing w:val="36"/>
          <w:sz w:val="24"/>
          <w:szCs w:val="24"/>
        </w:rPr>
      </w:pPr>
      <w:r w:rsidRPr="00B201EF">
        <w:rPr>
          <w:b/>
          <w:color w:val="000000"/>
          <w:spacing w:val="36"/>
          <w:sz w:val="24"/>
          <w:szCs w:val="24"/>
        </w:rPr>
        <w:t>начало формы</w:t>
      </w:r>
    </w:p>
    <w:p w:rsidR="00A41C7C" w:rsidRPr="00B201EF" w:rsidRDefault="00A41C7C" w:rsidP="00A41C7C">
      <w:pPr>
        <w:ind w:firstLine="0"/>
        <w:jc w:val="right"/>
        <w:rPr>
          <w:b/>
          <w:sz w:val="24"/>
          <w:szCs w:val="24"/>
        </w:rPr>
      </w:pPr>
      <w:r w:rsidRPr="00B201EF">
        <w:rPr>
          <w:b/>
          <w:sz w:val="24"/>
          <w:szCs w:val="24"/>
        </w:rPr>
        <w:t>Форма 1</w:t>
      </w:r>
    </w:p>
    <w:p w:rsidR="00A41C7C" w:rsidRPr="00B201EF" w:rsidRDefault="00716EE9" w:rsidP="00614F6A">
      <w:pPr>
        <w:pStyle w:val="aff8"/>
        <w:ind w:left="-360" w:firstLine="1068"/>
        <w:jc w:val="center"/>
      </w:pPr>
      <w:bookmarkStart w:id="91" w:name="_Toc206907096"/>
      <w:bookmarkStart w:id="92" w:name="_Письмо_о_подаче"/>
      <w:bookmarkEnd w:id="91"/>
      <w:bookmarkEnd w:id="92"/>
      <w:r w:rsidRPr="00B201EF">
        <w:rPr>
          <w:b/>
        </w:rPr>
        <w:t xml:space="preserve">Заявка на </w:t>
      </w:r>
      <w:r w:rsidR="00A41C7C" w:rsidRPr="00B201EF">
        <w:rPr>
          <w:b/>
        </w:rPr>
        <w:t>выполнение работ на ______________________________</w:t>
      </w:r>
    </w:p>
    <w:p w:rsidR="00A41C7C" w:rsidRPr="00B201EF" w:rsidRDefault="00A41C7C" w:rsidP="00614F6A">
      <w:pPr>
        <w:pStyle w:val="aff8"/>
        <w:spacing w:line="240" w:lineRule="auto"/>
        <w:ind w:left="-360" w:firstLine="1068"/>
        <w:jc w:val="center"/>
        <w:rPr>
          <w:lang w:val="ru-RU"/>
        </w:rPr>
      </w:pPr>
      <w:r w:rsidRPr="00B201EF">
        <w:t xml:space="preserve">Получив запрос цен № </w:t>
      </w:r>
      <w:r w:rsidRPr="00B201EF">
        <w:rPr>
          <w:b/>
          <w:i/>
        </w:rPr>
        <w:t xml:space="preserve">(указывается номер запроса цен </w:t>
      </w:r>
      <w:r w:rsidR="00EE03EB" w:rsidRPr="00B201EF">
        <w:rPr>
          <w:b/>
          <w:i/>
          <w:lang w:val="ru-RU"/>
        </w:rPr>
        <w:t>в ЕИС</w:t>
      </w:r>
      <w:r w:rsidRPr="00B201EF">
        <w:rPr>
          <w:b/>
          <w:i/>
        </w:rPr>
        <w:t>)</w:t>
      </w:r>
      <w:r w:rsidRPr="00B201EF">
        <w:t xml:space="preserve"> от _________ </w:t>
      </w:r>
      <w:r w:rsidRPr="00B201EF">
        <w:rPr>
          <w:b/>
          <w:i/>
        </w:rPr>
        <w:t xml:space="preserve">(указывается дата запроса цен), </w:t>
      </w:r>
      <w:r w:rsidR="00EE03EB" w:rsidRPr="00B201EF">
        <w:rPr>
          <w:bCs/>
          <w:sz w:val="24"/>
          <w:szCs w:val="24"/>
        </w:rPr>
        <w:t xml:space="preserve">на </w:t>
      </w:r>
      <w:r w:rsidR="00EE03EB" w:rsidRPr="00B201EF">
        <w:rPr>
          <w:sz w:val="24"/>
          <w:szCs w:val="24"/>
        </w:rPr>
        <w:t xml:space="preserve">право заключения договора </w:t>
      </w:r>
      <w:r w:rsidR="00EE03EB" w:rsidRPr="00B201EF">
        <w:rPr>
          <w:sz w:val="24"/>
          <w:szCs w:val="24"/>
          <w:lang w:val="ru-RU"/>
        </w:rPr>
        <w:t xml:space="preserve">на </w:t>
      </w:r>
      <w:r w:rsidR="00EE03EB" w:rsidRPr="00B201EF">
        <w:rPr>
          <w:b/>
          <w:sz w:val="24"/>
          <w:szCs w:val="24"/>
        </w:rPr>
        <w:t>________________________</w:t>
      </w:r>
      <w:r w:rsidR="00EE03EB" w:rsidRPr="00B201EF">
        <w:rPr>
          <w:b/>
          <w:sz w:val="24"/>
          <w:szCs w:val="24"/>
          <w:lang w:val="ru-RU"/>
        </w:rPr>
        <w:t>____________________________________________________</w:t>
      </w:r>
    </w:p>
    <w:p w:rsidR="00A41C7C" w:rsidRPr="00B201EF" w:rsidRDefault="00A41C7C" w:rsidP="00614F6A">
      <w:pPr>
        <w:spacing w:line="240" w:lineRule="auto"/>
        <w:rPr>
          <w:b/>
          <w:i/>
          <w:sz w:val="24"/>
          <w:szCs w:val="24"/>
        </w:rPr>
      </w:pPr>
      <w:r w:rsidRPr="00B201EF">
        <w:rPr>
          <w:b/>
          <w:i/>
          <w:sz w:val="24"/>
          <w:szCs w:val="24"/>
        </w:rPr>
        <w:t xml:space="preserve">    </w:t>
      </w:r>
      <w:r w:rsidR="00EE03EB" w:rsidRPr="00B201EF">
        <w:rPr>
          <w:b/>
          <w:i/>
          <w:sz w:val="24"/>
          <w:szCs w:val="24"/>
        </w:rPr>
        <w:t xml:space="preserve">                        </w:t>
      </w:r>
      <w:r w:rsidRPr="00B201EF">
        <w:rPr>
          <w:b/>
          <w:i/>
          <w:sz w:val="24"/>
          <w:szCs w:val="24"/>
        </w:rPr>
        <w:t xml:space="preserve">  (</w:t>
      </w:r>
      <w:r w:rsidR="00EE03EB" w:rsidRPr="00B201EF">
        <w:rPr>
          <w:b/>
          <w:i/>
          <w:sz w:val="24"/>
          <w:szCs w:val="24"/>
        </w:rPr>
        <w:t>указывается предмет закупки</w:t>
      </w:r>
      <w:r w:rsidRPr="00B201EF">
        <w:rPr>
          <w:b/>
          <w:i/>
          <w:sz w:val="24"/>
          <w:szCs w:val="24"/>
        </w:rPr>
        <w:t>)</w:t>
      </w:r>
    </w:p>
    <w:p w:rsidR="00D96A0A" w:rsidRPr="00B201EF" w:rsidRDefault="00D96A0A" w:rsidP="00D96A0A">
      <w:pPr>
        <w:rPr>
          <w:sz w:val="10"/>
          <w:szCs w:val="10"/>
        </w:rPr>
      </w:pPr>
      <w:r w:rsidRPr="00B201EF">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B201EF" w:rsidTr="00D96A0A">
        <w:tc>
          <w:tcPr>
            <w:tcW w:w="1985" w:type="dxa"/>
          </w:tcPr>
          <w:p w:rsidR="00D96A0A" w:rsidRPr="00B201EF"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B201EF">
              <w:rPr>
                <w:i/>
                <w:sz w:val="24"/>
                <w:szCs w:val="24"/>
                <w:lang w:val="ru-RU" w:eastAsia="ru-RU"/>
              </w:rPr>
              <w:t>Наименование работ</w:t>
            </w:r>
          </w:p>
        </w:tc>
        <w:tc>
          <w:tcPr>
            <w:tcW w:w="2693" w:type="dxa"/>
          </w:tcPr>
          <w:p w:rsidR="00D96A0A" w:rsidRPr="00B201EF"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B201EF">
              <w:rPr>
                <w:i/>
                <w:sz w:val="24"/>
                <w:szCs w:val="24"/>
                <w:lang w:val="ru-RU" w:eastAsia="ru-RU"/>
              </w:rPr>
              <w:t>Итоговая (договорная) цена без НДС</w:t>
            </w:r>
          </w:p>
        </w:tc>
        <w:tc>
          <w:tcPr>
            <w:tcW w:w="1985" w:type="dxa"/>
          </w:tcPr>
          <w:p w:rsidR="00D96A0A" w:rsidRPr="00B201EF"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B201EF">
              <w:rPr>
                <w:i/>
                <w:sz w:val="24"/>
                <w:szCs w:val="24"/>
                <w:lang w:val="ru-RU" w:eastAsia="ru-RU"/>
              </w:rPr>
              <w:t>Итого НДС</w:t>
            </w:r>
          </w:p>
        </w:tc>
        <w:tc>
          <w:tcPr>
            <w:tcW w:w="2693" w:type="dxa"/>
          </w:tcPr>
          <w:p w:rsidR="00D96A0A" w:rsidRPr="00B201EF"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B201EF">
              <w:rPr>
                <w:i/>
                <w:sz w:val="24"/>
                <w:szCs w:val="24"/>
                <w:lang w:val="ru-RU" w:eastAsia="ru-RU"/>
              </w:rPr>
              <w:t>Итоговая (договорная) цена c НДС</w:t>
            </w:r>
          </w:p>
        </w:tc>
      </w:tr>
      <w:tr w:rsidR="00D96A0A" w:rsidRPr="00B201EF" w:rsidTr="00D96A0A">
        <w:trPr>
          <w:trHeight w:val="600"/>
        </w:trPr>
        <w:tc>
          <w:tcPr>
            <w:tcW w:w="1985" w:type="dxa"/>
            <w:vAlign w:val="center"/>
          </w:tcPr>
          <w:p w:rsidR="00D96A0A" w:rsidRPr="00B201EF" w:rsidRDefault="00D96A0A" w:rsidP="00AC3202">
            <w:pPr>
              <w:widowControl w:val="0"/>
              <w:tabs>
                <w:tab w:val="left" w:pos="6354"/>
              </w:tabs>
              <w:autoSpaceDE w:val="0"/>
              <w:autoSpaceDN w:val="0"/>
              <w:adjustRightInd w:val="0"/>
              <w:ind w:firstLine="0"/>
              <w:jc w:val="left"/>
              <w:rPr>
                <w:b/>
                <w:sz w:val="24"/>
                <w:szCs w:val="24"/>
              </w:rPr>
            </w:pPr>
            <w:r w:rsidRPr="00B201EF">
              <w:rPr>
                <w:b/>
                <w:sz w:val="24"/>
                <w:szCs w:val="24"/>
              </w:rPr>
              <w:t>ПИР</w:t>
            </w:r>
          </w:p>
        </w:tc>
        <w:tc>
          <w:tcPr>
            <w:tcW w:w="2693" w:type="dxa"/>
            <w:vAlign w:val="bottom"/>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r>
      <w:tr w:rsidR="00D96A0A" w:rsidRPr="00B201EF" w:rsidTr="00D96A0A">
        <w:trPr>
          <w:trHeight w:val="439"/>
        </w:trPr>
        <w:tc>
          <w:tcPr>
            <w:tcW w:w="1985" w:type="dxa"/>
            <w:vAlign w:val="center"/>
          </w:tcPr>
          <w:p w:rsidR="00D96A0A" w:rsidRPr="00B201EF" w:rsidRDefault="00D96A0A" w:rsidP="00AC3202">
            <w:pPr>
              <w:widowControl w:val="0"/>
              <w:tabs>
                <w:tab w:val="left" w:pos="6354"/>
              </w:tabs>
              <w:autoSpaceDE w:val="0"/>
              <w:autoSpaceDN w:val="0"/>
              <w:adjustRightInd w:val="0"/>
              <w:ind w:firstLine="0"/>
              <w:jc w:val="left"/>
              <w:rPr>
                <w:b/>
                <w:sz w:val="24"/>
                <w:szCs w:val="24"/>
              </w:rPr>
            </w:pPr>
            <w:r w:rsidRPr="00B201EF">
              <w:rPr>
                <w:b/>
                <w:sz w:val="24"/>
                <w:szCs w:val="24"/>
              </w:rPr>
              <w:t>СМР</w:t>
            </w:r>
          </w:p>
        </w:tc>
        <w:tc>
          <w:tcPr>
            <w:tcW w:w="2693" w:type="dxa"/>
            <w:vAlign w:val="bottom"/>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r>
      <w:tr w:rsidR="00D96A0A" w:rsidRPr="00B201EF" w:rsidTr="00D96A0A">
        <w:tc>
          <w:tcPr>
            <w:tcW w:w="1985" w:type="dxa"/>
            <w:vAlign w:val="center"/>
          </w:tcPr>
          <w:p w:rsidR="00D96A0A" w:rsidRPr="00B201EF" w:rsidRDefault="00D96A0A" w:rsidP="00AC3202">
            <w:pPr>
              <w:widowControl w:val="0"/>
              <w:tabs>
                <w:tab w:val="left" w:pos="6354"/>
              </w:tabs>
              <w:autoSpaceDE w:val="0"/>
              <w:autoSpaceDN w:val="0"/>
              <w:adjustRightInd w:val="0"/>
              <w:ind w:firstLine="0"/>
              <w:jc w:val="left"/>
              <w:rPr>
                <w:b/>
                <w:sz w:val="24"/>
                <w:szCs w:val="24"/>
              </w:rPr>
            </w:pPr>
            <w:r w:rsidRPr="00B201EF">
              <w:rPr>
                <w:b/>
                <w:sz w:val="24"/>
                <w:szCs w:val="24"/>
              </w:rPr>
              <w:t>ПНР</w:t>
            </w:r>
          </w:p>
        </w:tc>
        <w:tc>
          <w:tcPr>
            <w:tcW w:w="2693" w:type="dxa"/>
            <w:vAlign w:val="bottom"/>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r>
      <w:tr w:rsidR="00D96A0A" w:rsidRPr="00B201EF" w:rsidTr="00D96A0A">
        <w:tc>
          <w:tcPr>
            <w:tcW w:w="1985" w:type="dxa"/>
            <w:vAlign w:val="center"/>
          </w:tcPr>
          <w:p w:rsidR="00D96A0A" w:rsidRPr="00B201EF" w:rsidRDefault="00D96A0A" w:rsidP="00AC3202">
            <w:pPr>
              <w:widowControl w:val="0"/>
              <w:tabs>
                <w:tab w:val="left" w:pos="6354"/>
              </w:tabs>
              <w:autoSpaceDE w:val="0"/>
              <w:autoSpaceDN w:val="0"/>
              <w:adjustRightInd w:val="0"/>
              <w:ind w:firstLine="0"/>
              <w:jc w:val="left"/>
              <w:rPr>
                <w:b/>
                <w:sz w:val="24"/>
                <w:szCs w:val="24"/>
              </w:rPr>
            </w:pPr>
            <w:r w:rsidRPr="00B201EF">
              <w:rPr>
                <w:b/>
                <w:sz w:val="24"/>
                <w:szCs w:val="24"/>
              </w:rPr>
              <w:t>Оборудование</w:t>
            </w:r>
          </w:p>
        </w:tc>
        <w:tc>
          <w:tcPr>
            <w:tcW w:w="2693" w:type="dxa"/>
            <w:vAlign w:val="bottom"/>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r>
      <w:tr w:rsidR="00D96A0A" w:rsidRPr="00B201EF" w:rsidTr="00D96A0A">
        <w:tc>
          <w:tcPr>
            <w:tcW w:w="1985" w:type="dxa"/>
            <w:vAlign w:val="center"/>
          </w:tcPr>
          <w:p w:rsidR="00D96A0A" w:rsidRPr="00B201EF" w:rsidRDefault="00D96A0A" w:rsidP="00AC3202">
            <w:pPr>
              <w:widowControl w:val="0"/>
              <w:tabs>
                <w:tab w:val="left" w:pos="6354"/>
              </w:tabs>
              <w:autoSpaceDE w:val="0"/>
              <w:autoSpaceDN w:val="0"/>
              <w:adjustRightInd w:val="0"/>
              <w:ind w:firstLine="0"/>
              <w:jc w:val="left"/>
              <w:rPr>
                <w:b/>
                <w:sz w:val="24"/>
                <w:szCs w:val="24"/>
              </w:rPr>
            </w:pPr>
            <w:r w:rsidRPr="00B201EF">
              <w:rPr>
                <w:b/>
                <w:sz w:val="24"/>
                <w:szCs w:val="24"/>
              </w:rPr>
              <w:t>Материалы</w:t>
            </w:r>
          </w:p>
        </w:tc>
        <w:tc>
          <w:tcPr>
            <w:tcW w:w="2693" w:type="dxa"/>
            <w:vAlign w:val="bottom"/>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r>
      <w:tr w:rsidR="00D96A0A" w:rsidRPr="00B201EF" w:rsidTr="00D96A0A">
        <w:tc>
          <w:tcPr>
            <w:tcW w:w="1985" w:type="dxa"/>
            <w:vAlign w:val="center"/>
          </w:tcPr>
          <w:p w:rsidR="00D96A0A" w:rsidRPr="00B201EF" w:rsidRDefault="00D96A0A" w:rsidP="00AC3202">
            <w:pPr>
              <w:widowControl w:val="0"/>
              <w:tabs>
                <w:tab w:val="left" w:pos="6354"/>
              </w:tabs>
              <w:autoSpaceDE w:val="0"/>
              <w:autoSpaceDN w:val="0"/>
              <w:adjustRightInd w:val="0"/>
              <w:ind w:firstLine="0"/>
              <w:jc w:val="left"/>
              <w:rPr>
                <w:b/>
                <w:sz w:val="24"/>
                <w:szCs w:val="24"/>
              </w:rPr>
            </w:pPr>
            <w:r w:rsidRPr="00B201EF">
              <w:rPr>
                <w:b/>
                <w:sz w:val="24"/>
                <w:szCs w:val="24"/>
              </w:rPr>
              <w:t>Итого:</w:t>
            </w:r>
          </w:p>
        </w:tc>
        <w:tc>
          <w:tcPr>
            <w:tcW w:w="2693" w:type="dxa"/>
            <w:vAlign w:val="bottom"/>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B201EF" w:rsidRDefault="00D96A0A" w:rsidP="00AC3202">
            <w:pPr>
              <w:widowControl w:val="0"/>
              <w:autoSpaceDE w:val="0"/>
              <w:autoSpaceDN w:val="0"/>
              <w:adjustRightInd w:val="0"/>
              <w:ind w:firstLine="0"/>
              <w:rPr>
                <w:rFonts w:ascii="Arial CYR" w:hAnsi="Arial CYR" w:cs="Arial CYR"/>
                <w:sz w:val="24"/>
                <w:szCs w:val="24"/>
              </w:rPr>
            </w:pPr>
          </w:p>
        </w:tc>
      </w:tr>
    </w:tbl>
    <w:p w:rsidR="001D0D9F" w:rsidRPr="00B201EF" w:rsidRDefault="001D0D9F" w:rsidP="00A41C7C">
      <w:pPr>
        <w:spacing w:line="240" w:lineRule="auto"/>
        <w:rPr>
          <w:sz w:val="24"/>
          <w:szCs w:val="24"/>
        </w:rPr>
      </w:pPr>
    </w:p>
    <w:p w:rsidR="000C33A8" w:rsidRPr="00B201EF" w:rsidRDefault="000C33A8" w:rsidP="000C33A8">
      <w:pPr>
        <w:spacing w:line="276" w:lineRule="auto"/>
        <w:rPr>
          <w:sz w:val="24"/>
          <w:szCs w:val="24"/>
        </w:rPr>
      </w:pPr>
      <w:r w:rsidRPr="00B201EF">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0C33A8" w:rsidRPr="00B201EF" w:rsidRDefault="000C33A8" w:rsidP="000C33A8">
      <w:pPr>
        <w:rPr>
          <w:sz w:val="24"/>
          <w:szCs w:val="24"/>
        </w:rPr>
      </w:pPr>
    </w:p>
    <w:p w:rsidR="00A41C7C" w:rsidRPr="00B201EF" w:rsidRDefault="00A41C7C" w:rsidP="00A41C7C">
      <w:pPr>
        <w:spacing w:line="240" w:lineRule="auto"/>
        <w:rPr>
          <w:sz w:val="24"/>
          <w:szCs w:val="24"/>
        </w:rPr>
      </w:pPr>
      <w:r w:rsidRPr="00B201EF">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B201EF">
        <w:rPr>
          <w:sz w:val="24"/>
          <w:szCs w:val="24"/>
        </w:rPr>
        <w:t>___</w:t>
      </w:r>
      <w:r w:rsidRPr="00B201EF">
        <w:rPr>
          <w:sz w:val="24"/>
          <w:szCs w:val="24"/>
        </w:rPr>
        <w:t>_______________________________</w:t>
      </w:r>
    </w:p>
    <w:p w:rsidR="00A41C7C" w:rsidRPr="00B201EF" w:rsidRDefault="00A41C7C" w:rsidP="00C20AD7">
      <w:pPr>
        <w:spacing w:line="240" w:lineRule="auto"/>
        <w:ind w:firstLine="0"/>
        <w:rPr>
          <w:b/>
          <w:i/>
          <w:sz w:val="24"/>
          <w:szCs w:val="24"/>
        </w:rPr>
      </w:pPr>
      <w:r w:rsidRPr="00B201EF">
        <w:rPr>
          <w:b/>
          <w:i/>
          <w:sz w:val="24"/>
          <w:szCs w:val="24"/>
        </w:rPr>
        <w:t xml:space="preserve"> (приводится перечень и характеристики сопутствующих работ).</w:t>
      </w:r>
    </w:p>
    <w:p w:rsidR="00A41C7C" w:rsidRPr="00B201EF" w:rsidRDefault="00A41C7C" w:rsidP="00A41C7C">
      <w:pPr>
        <w:rPr>
          <w:sz w:val="24"/>
          <w:szCs w:val="24"/>
        </w:rPr>
      </w:pPr>
      <w:r w:rsidRPr="00B201EF">
        <w:rPr>
          <w:sz w:val="24"/>
          <w:szCs w:val="24"/>
        </w:rPr>
        <w:t xml:space="preserve">     </w:t>
      </w:r>
    </w:p>
    <w:p w:rsidR="0094588A" w:rsidRPr="00B201EF" w:rsidRDefault="0094588A" w:rsidP="0094588A">
      <w:pPr>
        <w:widowControl w:val="0"/>
        <w:overflowPunct w:val="0"/>
        <w:autoSpaceDE w:val="0"/>
        <w:autoSpaceDN w:val="0"/>
        <w:adjustRightInd w:val="0"/>
        <w:spacing w:before="120" w:line="240" w:lineRule="auto"/>
        <w:rPr>
          <w:b/>
          <w:bCs/>
          <w:sz w:val="24"/>
          <w:szCs w:val="24"/>
        </w:rPr>
      </w:pPr>
      <w:r w:rsidRPr="00B201EF">
        <w:rPr>
          <w:b/>
          <w:bCs/>
          <w:sz w:val="24"/>
          <w:szCs w:val="24"/>
        </w:rPr>
        <w:t xml:space="preserve">Срок выполнения работ: </w:t>
      </w:r>
    </w:p>
    <w:p w:rsidR="0094588A" w:rsidRPr="00B201EF" w:rsidRDefault="0094588A" w:rsidP="0094588A">
      <w:pPr>
        <w:widowControl w:val="0"/>
        <w:overflowPunct w:val="0"/>
        <w:autoSpaceDE w:val="0"/>
        <w:autoSpaceDN w:val="0"/>
        <w:adjustRightInd w:val="0"/>
        <w:spacing w:line="240" w:lineRule="auto"/>
        <w:rPr>
          <w:bCs/>
          <w:sz w:val="24"/>
          <w:szCs w:val="24"/>
        </w:rPr>
      </w:pPr>
      <w:r w:rsidRPr="00B201EF">
        <w:rPr>
          <w:bCs/>
          <w:sz w:val="24"/>
          <w:szCs w:val="24"/>
        </w:rPr>
        <w:t xml:space="preserve">Начало выполнения работ: </w:t>
      </w:r>
      <w:r w:rsidRPr="00B201EF">
        <w:rPr>
          <w:b/>
          <w:i/>
          <w:snapToGrid w:val="0"/>
          <w:sz w:val="16"/>
          <w:szCs w:val="16"/>
          <w:shd w:val="clear" w:color="auto" w:fill="FFFF99"/>
        </w:rPr>
        <w:t>_____________________________________________________</w:t>
      </w:r>
      <w:r w:rsidRPr="00B201EF">
        <w:rPr>
          <w:bCs/>
          <w:sz w:val="24"/>
          <w:szCs w:val="24"/>
        </w:rPr>
        <w:t>.</w:t>
      </w:r>
    </w:p>
    <w:p w:rsidR="0094588A" w:rsidRPr="00B201EF" w:rsidRDefault="0094588A" w:rsidP="0094588A">
      <w:pPr>
        <w:widowControl w:val="0"/>
        <w:overflowPunct w:val="0"/>
        <w:autoSpaceDE w:val="0"/>
        <w:autoSpaceDN w:val="0"/>
        <w:adjustRightInd w:val="0"/>
        <w:spacing w:line="240" w:lineRule="auto"/>
        <w:rPr>
          <w:bCs/>
          <w:sz w:val="24"/>
          <w:szCs w:val="24"/>
        </w:rPr>
      </w:pPr>
      <w:r w:rsidRPr="00B201EF">
        <w:rPr>
          <w:bCs/>
          <w:sz w:val="24"/>
          <w:szCs w:val="24"/>
        </w:rPr>
        <w:t xml:space="preserve">Окончание выполнения работ: </w:t>
      </w:r>
      <w:r w:rsidRPr="00B201EF">
        <w:rPr>
          <w:b/>
          <w:i/>
          <w:snapToGrid w:val="0"/>
          <w:sz w:val="16"/>
          <w:szCs w:val="16"/>
          <w:shd w:val="clear" w:color="auto" w:fill="FFFF99"/>
        </w:rPr>
        <w:t>________________________________________________</w:t>
      </w:r>
      <w:r w:rsidRPr="00B201EF">
        <w:rPr>
          <w:bCs/>
          <w:sz w:val="24"/>
          <w:szCs w:val="24"/>
        </w:rPr>
        <w:t>.</w:t>
      </w:r>
    </w:p>
    <w:p w:rsidR="0094588A" w:rsidRPr="00B201EF" w:rsidRDefault="0094588A" w:rsidP="0094588A">
      <w:pPr>
        <w:widowControl w:val="0"/>
        <w:overflowPunct w:val="0"/>
        <w:autoSpaceDE w:val="0"/>
        <w:autoSpaceDN w:val="0"/>
        <w:adjustRightInd w:val="0"/>
        <w:spacing w:after="120" w:line="240" w:lineRule="auto"/>
        <w:rPr>
          <w:bCs/>
          <w:iCs/>
          <w:sz w:val="24"/>
          <w:szCs w:val="24"/>
        </w:rPr>
      </w:pPr>
      <w:r w:rsidRPr="00B201EF">
        <w:rPr>
          <w:b/>
          <w:bCs/>
          <w:sz w:val="24"/>
          <w:szCs w:val="24"/>
        </w:rPr>
        <w:t>Условия оплаты выполнения работ</w:t>
      </w:r>
      <w:r w:rsidRPr="00B201EF">
        <w:rPr>
          <w:b/>
          <w:bCs/>
          <w:iCs/>
          <w:sz w:val="24"/>
          <w:szCs w:val="24"/>
        </w:rPr>
        <w:t>:</w:t>
      </w:r>
      <w:r w:rsidRPr="00B201EF">
        <w:rPr>
          <w:bCs/>
          <w:iCs/>
          <w:sz w:val="24"/>
          <w:szCs w:val="24"/>
        </w:rPr>
        <w:t xml:space="preserve"> </w:t>
      </w:r>
      <w:r w:rsidR="002979B1" w:rsidRPr="00B201EF">
        <w:rPr>
          <w:bCs/>
          <w:sz w:val="24"/>
          <w:szCs w:val="24"/>
          <w:lang w:eastAsia="ar-SA"/>
        </w:rPr>
        <w:t>на условиях, указанных в извещении.</w:t>
      </w:r>
    </w:p>
    <w:p w:rsidR="0094588A" w:rsidRPr="00B201EF" w:rsidRDefault="0094588A" w:rsidP="00614F6A">
      <w:pPr>
        <w:spacing w:line="240" w:lineRule="auto"/>
        <w:rPr>
          <w:sz w:val="24"/>
          <w:szCs w:val="24"/>
        </w:rPr>
      </w:pPr>
    </w:p>
    <w:p w:rsidR="00C20AD7" w:rsidRPr="00B201EF" w:rsidRDefault="00A41C7C" w:rsidP="00614F6A">
      <w:pPr>
        <w:spacing w:line="240" w:lineRule="auto"/>
        <w:rPr>
          <w:sz w:val="24"/>
          <w:szCs w:val="24"/>
        </w:rPr>
      </w:pPr>
      <w:r w:rsidRPr="00B201EF">
        <w:rPr>
          <w:sz w:val="24"/>
          <w:szCs w:val="24"/>
        </w:rPr>
        <w:t>Данн</w:t>
      </w:r>
      <w:r w:rsidR="00413C5D" w:rsidRPr="00B201EF">
        <w:rPr>
          <w:sz w:val="24"/>
          <w:szCs w:val="24"/>
        </w:rPr>
        <w:t>ая</w:t>
      </w:r>
      <w:r w:rsidRPr="00B201EF">
        <w:rPr>
          <w:sz w:val="24"/>
          <w:szCs w:val="24"/>
        </w:rPr>
        <w:t xml:space="preserve"> </w:t>
      </w:r>
      <w:r w:rsidR="00413C5D" w:rsidRPr="00B201EF">
        <w:rPr>
          <w:sz w:val="24"/>
          <w:szCs w:val="24"/>
        </w:rPr>
        <w:t>заявка</w:t>
      </w:r>
      <w:r w:rsidRPr="00B201EF">
        <w:rPr>
          <w:sz w:val="24"/>
          <w:szCs w:val="24"/>
        </w:rPr>
        <w:t xml:space="preserve"> действительн</w:t>
      </w:r>
      <w:r w:rsidR="00C20AD7" w:rsidRPr="00B201EF">
        <w:rPr>
          <w:sz w:val="24"/>
          <w:szCs w:val="24"/>
        </w:rPr>
        <w:t>а</w:t>
      </w:r>
      <w:r w:rsidRPr="00B201EF">
        <w:rPr>
          <w:sz w:val="24"/>
          <w:szCs w:val="24"/>
        </w:rPr>
        <w:t xml:space="preserve"> до ___________________________ </w:t>
      </w:r>
    </w:p>
    <w:p w:rsidR="00A41C7C" w:rsidRPr="00B201EF" w:rsidRDefault="00A41C7C" w:rsidP="00614F6A">
      <w:pPr>
        <w:spacing w:line="240" w:lineRule="auto"/>
        <w:rPr>
          <w:b/>
          <w:i/>
          <w:sz w:val="24"/>
          <w:szCs w:val="24"/>
        </w:rPr>
      </w:pPr>
      <w:r w:rsidRPr="00B201EF">
        <w:rPr>
          <w:b/>
          <w:i/>
          <w:sz w:val="24"/>
          <w:szCs w:val="24"/>
        </w:rPr>
        <w:t xml:space="preserve">                                                 </w:t>
      </w:r>
      <w:r w:rsidR="00C20AD7" w:rsidRPr="00B201EF">
        <w:rPr>
          <w:b/>
          <w:i/>
          <w:sz w:val="24"/>
          <w:szCs w:val="24"/>
        </w:rPr>
        <w:t xml:space="preserve">  </w:t>
      </w:r>
      <w:r w:rsidRPr="00B201EF">
        <w:rPr>
          <w:b/>
          <w:i/>
          <w:sz w:val="24"/>
          <w:szCs w:val="24"/>
        </w:rPr>
        <w:t xml:space="preserve">     (указывается срок действия)</w:t>
      </w:r>
    </w:p>
    <w:p w:rsidR="00A41C7C" w:rsidRPr="00B201EF" w:rsidRDefault="00A41C7C" w:rsidP="00A41C7C">
      <w:pPr>
        <w:rPr>
          <w:b/>
          <w:sz w:val="24"/>
          <w:szCs w:val="24"/>
        </w:rPr>
      </w:pPr>
      <w:r w:rsidRPr="00B201EF">
        <w:rPr>
          <w:b/>
          <w:sz w:val="24"/>
          <w:szCs w:val="24"/>
        </w:rPr>
        <w:t xml:space="preserve">Приложения: </w:t>
      </w:r>
    </w:p>
    <w:p w:rsidR="00A41C7C" w:rsidRPr="00B201EF" w:rsidRDefault="00B41E13" w:rsidP="00A41C7C">
      <w:pPr>
        <w:spacing w:line="240" w:lineRule="auto"/>
        <w:rPr>
          <w:b/>
          <w:sz w:val="24"/>
          <w:szCs w:val="24"/>
        </w:rPr>
      </w:pPr>
      <w:r w:rsidRPr="00B201EF">
        <w:rPr>
          <w:b/>
          <w:sz w:val="24"/>
          <w:szCs w:val="24"/>
        </w:rPr>
        <w:lastRenderedPageBreak/>
        <w:t>1</w:t>
      </w:r>
      <w:r w:rsidR="00A41C7C" w:rsidRPr="00B201EF">
        <w:rPr>
          <w:b/>
          <w:sz w:val="24"/>
          <w:szCs w:val="24"/>
        </w:rPr>
        <w:t>) Техническое Предложение (на ___л.  в ____ экз.);</w:t>
      </w:r>
    </w:p>
    <w:p w:rsidR="00A41C7C" w:rsidRPr="00B201EF" w:rsidRDefault="00B41E13" w:rsidP="00A41C7C">
      <w:pPr>
        <w:spacing w:line="240" w:lineRule="auto"/>
        <w:rPr>
          <w:b/>
          <w:sz w:val="24"/>
          <w:szCs w:val="24"/>
        </w:rPr>
      </w:pPr>
      <w:r w:rsidRPr="00B201EF">
        <w:rPr>
          <w:b/>
          <w:sz w:val="24"/>
          <w:szCs w:val="24"/>
        </w:rPr>
        <w:t>2</w:t>
      </w:r>
      <w:r w:rsidR="00A41C7C" w:rsidRPr="00B201EF">
        <w:rPr>
          <w:b/>
          <w:sz w:val="24"/>
          <w:szCs w:val="24"/>
        </w:rPr>
        <w:t>) График выполнения работ  (на ___л.  в ____ экз.);</w:t>
      </w:r>
    </w:p>
    <w:p w:rsidR="00AE03D6" w:rsidRPr="00B201EF" w:rsidRDefault="00AE03D6" w:rsidP="00AE03D6">
      <w:pPr>
        <w:spacing w:line="240" w:lineRule="auto"/>
        <w:rPr>
          <w:b/>
          <w:sz w:val="24"/>
          <w:szCs w:val="24"/>
        </w:rPr>
      </w:pPr>
      <w:r w:rsidRPr="00B201EF">
        <w:rPr>
          <w:b/>
          <w:sz w:val="24"/>
          <w:szCs w:val="24"/>
        </w:rPr>
        <w:t>3) Сводная таблица стоимости работ (на ___л. в ___ экз.);</w:t>
      </w:r>
    </w:p>
    <w:p w:rsidR="00AE03D6" w:rsidRPr="00B201EF" w:rsidRDefault="002979B1" w:rsidP="002973D9">
      <w:pPr>
        <w:spacing w:line="240" w:lineRule="auto"/>
        <w:rPr>
          <w:b/>
          <w:sz w:val="24"/>
          <w:szCs w:val="24"/>
        </w:rPr>
      </w:pPr>
      <w:r w:rsidRPr="00B201EF">
        <w:rPr>
          <w:b/>
          <w:sz w:val="24"/>
          <w:szCs w:val="24"/>
        </w:rPr>
        <w:t>4</w:t>
      </w:r>
      <w:r w:rsidR="00AE03D6" w:rsidRPr="00B201EF">
        <w:rPr>
          <w:b/>
          <w:sz w:val="24"/>
          <w:szCs w:val="24"/>
        </w:rPr>
        <w:t xml:space="preserve">) </w:t>
      </w:r>
      <w:r w:rsidR="002973D9" w:rsidRPr="00B201EF">
        <w:rPr>
          <w:b/>
          <w:sz w:val="24"/>
          <w:szCs w:val="24"/>
        </w:rPr>
        <w:t xml:space="preserve">Согласие с проектом Договора </w:t>
      </w:r>
      <w:r w:rsidR="00AE03D6" w:rsidRPr="00B201EF">
        <w:rPr>
          <w:b/>
          <w:sz w:val="24"/>
          <w:szCs w:val="24"/>
        </w:rPr>
        <w:t>(на ___л.  в ____ экз.).</w:t>
      </w:r>
    </w:p>
    <w:p w:rsidR="008D3FE6" w:rsidRPr="00B201EF" w:rsidRDefault="00B41E13" w:rsidP="00A41C7C">
      <w:pPr>
        <w:rPr>
          <w:b/>
          <w:sz w:val="24"/>
          <w:szCs w:val="24"/>
        </w:rPr>
      </w:pPr>
      <w:r w:rsidRPr="00B201EF">
        <w:rPr>
          <w:b/>
          <w:sz w:val="24"/>
          <w:szCs w:val="24"/>
        </w:rPr>
        <w:t>6</w:t>
      </w:r>
      <w:r w:rsidR="00136B3A" w:rsidRPr="00B201EF">
        <w:rPr>
          <w:b/>
          <w:sz w:val="24"/>
          <w:szCs w:val="24"/>
        </w:rPr>
        <w:t xml:space="preserve">) </w:t>
      </w:r>
      <w:r w:rsidR="007C0F80" w:rsidRPr="00B201EF">
        <w:rPr>
          <w:b/>
          <w:sz w:val="24"/>
          <w:szCs w:val="24"/>
        </w:rPr>
        <w:t>…….</w:t>
      </w:r>
    </w:p>
    <w:p w:rsidR="00B41E13" w:rsidRPr="00B201EF" w:rsidRDefault="00B41E13" w:rsidP="00863DF7">
      <w:pPr>
        <w:spacing w:line="240" w:lineRule="auto"/>
        <w:rPr>
          <w:sz w:val="24"/>
          <w:szCs w:val="24"/>
          <w:lang w:val="x-none"/>
        </w:rPr>
      </w:pPr>
    </w:p>
    <w:p w:rsidR="00863DF7" w:rsidRPr="00B201EF" w:rsidRDefault="00863DF7" w:rsidP="00863DF7">
      <w:pPr>
        <w:spacing w:line="240" w:lineRule="auto"/>
        <w:rPr>
          <w:sz w:val="24"/>
          <w:szCs w:val="24"/>
          <w:lang w:val="x-none"/>
        </w:rPr>
      </w:pPr>
    </w:p>
    <w:p w:rsidR="00863DF7" w:rsidRPr="00B201EF" w:rsidRDefault="00863DF7" w:rsidP="00863DF7">
      <w:pPr>
        <w:spacing w:line="240" w:lineRule="auto"/>
        <w:rPr>
          <w:sz w:val="24"/>
          <w:szCs w:val="24"/>
          <w:lang w:val="x-none"/>
        </w:rPr>
      </w:pPr>
    </w:p>
    <w:p w:rsidR="00A41C7C" w:rsidRPr="00B201EF" w:rsidRDefault="00A41C7C" w:rsidP="00A41C7C">
      <w:pPr>
        <w:rPr>
          <w:sz w:val="24"/>
          <w:szCs w:val="24"/>
        </w:rPr>
      </w:pPr>
      <w:r w:rsidRPr="00B201EF">
        <w:rPr>
          <w:sz w:val="24"/>
          <w:szCs w:val="24"/>
        </w:rPr>
        <w:t>С уважением,</w:t>
      </w:r>
    </w:p>
    <w:p w:rsidR="00A41C7C" w:rsidRPr="00B201EF" w:rsidRDefault="00A41C7C" w:rsidP="00614F6A">
      <w:pPr>
        <w:spacing w:line="240" w:lineRule="auto"/>
        <w:rPr>
          <w:sz w:val="24"/>
          <w:szCs w:val="24"/>
        </w:rPr>
      </w:pPr>
      <w:r w:rsidRPr="00B201EF">
        <w:rPr>
          <w:sz w:val="24"/>
          <w:szCs w:val="24"/>
        </w:rPr>
        <w:t>___________________________                                              ________________________</w:t>
      </w:r>
    </w:p>
    <w:p w:rsidR="00A41C7C" w:rsidRPr="00B201EF" w:rsidRDefault="00A41C7C" w:rsidP="00614F6A">
      <w:pPr>
        <w:spacing w:line="240" w:lineRule="auto"/>
        <w:rPr>
          <w:b/>
          <w:i/>
          <w:sz w:val="24"/>
          <w:szCs w:val="24"/>
        </w:rPr>
      </w:pPr>
      <w:r w:rsidRPr="00B201EF">
        <w:rPr>
          <w:b/>
          <w:i/>
          <w:sz w:val="24"/>
          <w:szCs w:val="24"/>
        </w:rPr>
        <w:t>(должность ответственного лица)                                    (подпись, расшифровка)</w:t>
      </w:r>
    </w:p>
    <w:p w:rsidR="005B4F34" w:rsidRPr="00B201EF" w:rsidRDefault="005B4F34" w:rsidP="005B4F34">
      <w:pPr>
        <w:pBdr>
          <w:bottom w:val="single" w:sz="4" w:space="1" w:color="auto"/>
        </w:pBdr>
        <w:shd w:val="clear" w:color="auto" w:fill="E0E0E0"/>
        <w:ind w:right="21"/>
        <w:jc w:val="center"/>
        <w:rPr>
          <w:b/>
          <w:color w:val="000000"/>
          <w:spacing w:val="36"/>
          <w:sz w:val="24"/>
          <w:szCs w:val="24"/>
        </w:rPr>
      </w:pPr>
      <w:r w:rsidRPr="00B201EF">
        <w:rPr>
          <w:b/>
          <w:color w:val="000000"/>
          <w:spacing w:val="36"/>
          <w:sz w:val="24"/>
          <w:szCs w:val="24"/>
        </w:rPr>
        <w:t>конец формы</w:t>
      </w:r>
    </w:p>
    <w:p w:rsidR="005B4F34" w:rsidRPr="00B201EF"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3" w:name="_Toc439170674"/>
      <w:bookmarkStart w:id="94" w:name="_Toc439172776"/>
      <w:bookmarkStart w:id="95" w:name="_Toc439173220"/>
      <w:bookmarkStart w:id="96" w:name="_Toc439238214"/>
      <w:bookmarkStart w:id="97" w:name="_Toc439252762"/>
      <w:bookmarkStart w:id="98" w:name="_Toc439323736"/>
      <w:bookmarkStart w:id="99" w:name="_Toc440361370"/>
      <w:bookmarkStart w:id="100" w:name="_Toc440376125"/>
      <w:bookmarkStart w:id="101" w:name="_Toc440376252"/>
      <w:bookmarkStart w:id="102" w:name="_Toc440382510"/>
      <w:bookmarkStart w:id="103" w:name="_Toc440447180"/>
      <w:bookmarkStart w:id="104" w:name="_Toc440632341"/>
      <w:bookmarkStart w:id="105" w:name="_Toc440875113"/>
      <w:bookmarkStart w:id="106" w:name="_Toc441131100"/>
      <w:bookmarkStart w:id="107" w:name="_Toc441485097"/>
      <w:bookmarkStart w:id="108" w:name="_Toc441572074"/>
      <w:bookmarkStart w:id="109" w:name="_Toc441575166"/>
      <w:bookmarkStart w:id="110" w:name="_Toc443377629"/>
      <w:r w:rsidRPr="00B201EF">
        <w:rPr>
          <w:b/>
          <w:i/>
        </w:rPr>
        <w:t>Инструкции по заполнению</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5B4F34" w:rsidRPr="00B201EF" w:rsidRDefault="005B4F34" w:rsidP="00ED19A8">
      <w:pPr>
        <w:pStyle w:val="af9"/>
        <w:numPr>
          <w:ilvl w:val="0"/>
          <w:numId w:val="15"/>
        </w:numPr>
        <w:tabs>
          <w:tab w:val="left" w:pos="993"/>
        </w:tabs>
        <w:spacing w:line="240" w:lineRule="auto"/>
        <w:ind w:left="993" w:hanging="284"/>
        <w:rPr>
          <w:sz w:val="24"/>
          <w:szCs w:val="24"/>
        </w:rPr>
      </w:pPr>
      <w:r w:rsidRPr="00B201EF">
        <w:rPr>
          <w:sz w:val="24"/>
          <w:szCs w:val="24"/>
          <w:lang w:val="ru-RU"/>
        </w:rPr>
        <w:t>Заявку</w:t>
      </w:r>
      <w:r w:rsidRPr="00B201EF">
        <w:rPr>
          <w:sz w:val="24"/>
          <w:szCs w:val="24"/>
        </w:rPr>
        <w:t xml:space="preserve"> следует оформить на официальном бланке Участника. Участник присваивает </w:t>
      </w:r>
      <w:r w:rsidRPr="00B201EF">
        <w:rPr>
          <w:sz w:val="24"/>
          <w:szCs w:val="24"/>
          <w:lang w:val="ru-RU"/>
        </w:rPr>
        <w:t>Заявке</w:t>
      </w:r>
      <w:r w:rsidRPr="00B201EF">
        <w:rPr>
          <w:sz w:val="24"/>
          <w:szCs w:val="24"/>
        </w:rPr>
        <w:t xml:space="preserve"> дату и номер в соответствии с принятыми у него правилами документооборота.</w:t>
      </w:r>
    </w:p>
    <w:p w:rsidR="005B4F34" w:rsidRPr="00B201EF" w:rsidRDefault="005B4F34" w:rsidP="00ED19A8">
      <w:pPr>
        <w:pStyle w:val="af9"/>
        <w:numPr>
          <w:ilvl w:val="0"/>
          <w:numId w:val="15"/>
        </w:numPr>
        <w:tabs>
          <w:tab w:val="left" w:pos="993"/>
        </w:tabs>
        <w:spacing w:line="240" w:lineRule="auto"/>
        <w:ind w:left="993" w:hanging="284"/>
        <w:rPr>
          <w:sz w:val="24"/>
          <w:szCs w:val="24"/>
        </w:rPr>
      </w:pPr>
      <w:r w:rsidRPr="00B201EF">
        <w:rPr>
          <w:sz w:val="24"/>
          <w:szCs w:val="24"/>
        </w:rPr>
        <w:t>Участник должен указать свое полное наименование (с указанием организационно-правовой формы) и юридический адрес.</w:t>
      </w:r>
    </w:p>
    <w:p w:rsidR="005B4F34" w:rsidRPr="00B201EF" w:rsidRDefault="005B4F34" w:rsidP="00ED19A8">
      <w:pPr>
        <w:pStyle w:val="af9"/>
        <w:numPr>
          <w:ilvl w:val="0"/>
          <w:numId w:val="15"/>
        </w:numPr>
        <w:tabs>
          <w:tab w:val="left" w:pos="993"/>
        </w:tabs>
        <w:spacing w:line="240" w:lineRule="auto"/>
        <w:ind w:left="993" w:hanging="284"/>
        <w:rPr>
          <w:sz w:val="24"/>
          <w:szCs w:val="24"/>
        </w:rPr>
      </w:pPr>
      <w:r w:rsidRPr="00B201EF">
        <w:rPr>
          <w:sz w:val="24"/>
          <w:szCs w:val="24"/>
        </w:rPr>
        <w:t xml:space="preserve">Участник должен указать стоимость </w:t>
      </w:r>
      <w:r w:rsidRPr="00B201EF">
        <w:rPr>
          <w:sz w:val="24"/>
          <w:szCs w:val="24"/>
          <w:lang w:val="ru-RU"/>
        </w:rPr>
        <w:t>выполнения работ</w:t>
      </w:r>
      <w:r w:rsidRPr="00B201EF">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B201EF">
        <w:rPr>
          <w:sz w:val="24"/>
          <w:szCs w:val="24"/>
        </w:rPr>
        <w:t>ХХХ</w:t>
      </w:r>
      <w:proofErr w:type="spellEnd"/>
      <w:r w:rsidRPr="00B201EF">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5B4F34" w:rsidRPr="00B201EF" w:rsidRDefault="005B4F34" w:rsidP="00ED19A8">
      <w:pPr>
        <w:pStyle w:val="af9"/>
        <w:numPr>
          <w:ilvl w:val="0"/>
          <w:numId w:val="15"/>
        </w:numPr>
        <w:tabs>
          <w:tab w:val="left" w:pos="993"/>
        </w:tabs>
        <w:spacing w:line="240" w:lineRule="auto"/>
        <w:ind w:left="993" w:hanging="284"/>
        <w:rPr>
          <w:sz w:val="24"/>
          <w:szCs w:val="24"/>
        </w:rPr>
      </w:pPr>
      <w:r w:rsidRPr="00B201EF">
        <w:rPr>
          <w:sz w:val="24"/>
          <w:szCs w:val="24"/>
        </w:rPr>
        <w:t xml:space="preserve">Участник должен указать срок действия Заявки согласно требованиям пункта </w:t>
      </w:r>
      <w:r w:rsidRPr="00B201EF">
        <w:rPr>
          <w:sz w:val="24"/>
          <w:szCs w:val="24"/>
        </w:rPr>
        <w:fldChar w:fldCharType="begin"/>
      </w:r>
      <w:r w:rsidRPr="00B201EF">
        <w:rPr>
          <w:sz w:val="24"/>
          <w:szCs w:val="24"/>
        </w:rPr>
        <w:instrText xml:space="preserve"> REF _Ref444161478 \r \h </w:instrText>
      </w:r>
      <w:r w:rsidRPr="00B201EF">
        <w:rPr>
          <w:sz w:val="24"/>
          <w:szCs w:val="24"/>
        </w:rPr>
      </w:r>
      <w:r w:rsidR="00B201EF">
        <w:rPr>
          <w:sz w:val="24"/>
          <w:szCs w:val="24"/>
        </w:rPr>
        <w:instrText xml:space="preserve"> \* MERGEFORMAT </w:instrText>
      </w:r>
      <w:r w:rsidRPr="00B201EF">
        <w:rPr>
          <w:sz w:val="24"/>
          <w:szCs w:val="24"/>
        </w:rPr>
        <w:fldChar w:fldCharType="separate"/>
      </w:r>
      <w:r w:rsidR="00015365" w:rsidRPr="00B201EF">
        <w:rPr>
          <w:sz w:val="24"/>
          <w:szCs w:val="24"/>
        </w:rPr>
        <w:t>26</w:t>
      </w:r>
      <w:r w:rsidRPr="00B201EF">
        <w:rPr>
          <w:sz w:val="24"/>
          <w:szCs w:val="24"/>
        </w:rPr>
        <w:fldChar w:fldCharType="end"/>
      </w:r>
      <w:r w:rsidRPr="00B201EF">
        <w:rPr>
          <w:sz w:val="24"/>
          <w:szCs w:val="24"/>
          <w:lang w:val="ru-RU"/>
        </w:rPr>
        <w:t>.</w:t>
      </w:r>
    </w:p>
    <w:p w:rsidR="00D236CE" w:rsidRPr="00B201EF" w:rsidRDefault="00D236CE" w:rsidP="00ED19A8">
      <w:pPr>
        <w:pStyle w:val="af9"/>
        <w:numPr>
          <w:ilvl w:val="0"/>
          <w:numId w:val="15"/>
        </w:numPr>
        <w:tabs>
          <w:tab w:val="left" w:pos="993"/>
        </w:tabs>
        <w:spacing w:line="240" w:lineRule="auto"/>
        <w:ind w:left="993" w:hanging="284"/>
        <w:rPr>
          <w:sz w:val="24"/>
          <w:szCs w:val="24"/>
        </w:rPr>
      </w:pPr>
      <w:r w:rsidRPr="00B201EF">
        <w:rPr>
          <w:sz w:val="24"/>
          <w:szCs w:val="24"/>
          <w:lang w:val="ru-RU"/>
        </w:rPr>
        <w:t xml:space="preserve">В </w:t>
      </w:r>
      <w:r w:rsidRPr="00B201EF">
        <w:rPr>
          <w:sz w:val="24"/>
          <w:szCs w:val="24"/>
        </w:rPr>
        <w:t>графе «Наименование работ» указываются виды работ, предусмотренные Техническим заданием.</w:t>
      </w:r>
    </w:p>
    <w:p w:rsidR="005B4F34" w:rsidRPr="00B201EF" w:rsidRDefault="005B4F34" w:rsidP="00ED19A8">
      <w:pPr>
        <w:pStyle w:val="af9"/>
        <w:numPr>
          <w:ilvl w:val="0"/>
          <w:numId w:val="15"/>
        </w:numPr>
        <w:tabs>
          <w:tab w:val="left" w:pos="993"/>
        </w:tabs>
        <w:spacing w:line="240" w:lineRule="auto"/>
        <w:ind w:left="993" w:hanging="284"/>
        <w:rPr>
          <w:sz w:val="24"/>
          <w:szCs w:val="24"/>
        </w:rPr>
      </w:pPr>
      <w:r w:rsidRPr="00B201EF">
        <w:rPr>
          <w:sz w:val="24"/>
          <w:szCs w:val="24"/>
        </w:rPr>
        <w:t xml:space="preserve">Участник должен перечислить и указать объем каждого из прилагаемых к </w:t>
      </w:r>
      <w:r w:rsidRPr="00B201EF">
        <w:rPr>
          <w:sz w:val="24"/>
          <w:szCs w:val="24"/>
          <w:lang w:val="ru-RU"/>
        </w:rPr>
        <w:t>Заявке</w:t>
      </w:r>
      <w:r w:rsidRPr="00B201EF">
        <w:rPr>
          <w:sz w:val="24"/>
          <w:szCs w:val="24"/>
        </w:rPr>
        <w:t xml:space="preserve"> документов, определяющих суть технико-коммерческого предложения Участника.</w:t>
      </w:r>
    </w:p>
    <w:p w:rsidR="00C83069" w:rsidRPr="00B201EF" w:rsidRDefault="00C83069" w:rsidP="00ED19A8">
      <w:pPr>
        <w:pStyle w:val="af9"/>
        <w:numPr>
          <w:ilvl w:val="0"/>
          <w:numId w:val="15"/>
        </w:numPr>
        <w:tabs>
          <w:tab w:val="left" w:pos="993"/>
        </w:tabs>
        <w:spacing w:line="240" w:lineRule="auto"/>
        <w:ind w:left="993" w:hanging="284"/>
        <w:rPr>
          <w:sz w:val="24"/>
          <w:szCs w:val="24"/>
        </w:rPr>
      </w:pPr>
      <w:r w:rsidRPr="00B201EF">
        <w:rPr>
          <w:sz w:val="24"/>
          <w:szCs w:val="24"/>
        </w:rPr>
        <w:t xml:space="preserve">Участник должен указать срок </w:t>
      </w:r>
      <w:r w:rsidRPr="00B201EF">
        <w:rPr>
          <w:sz w:val="24"/>
          <w:szCs w:val="24"/>
          <w:lang w:val="ru-RU"/>
        </w:rPr>
        <w:t>выполнения работ.</w:t>
      </w:r>
    </w:p>
    <w:p w:rsidR="005B4F34" w:rsidRPr="00B201EF" w:rsidRDefault="005B4F34" w:rsidP="00ED19A8">
      <w:pPr>
        <w:pStyle w:val="af9"/>
        <w:numPr>
          <w:ilvl w:val="0"/>
          <w:numId w:val="15"/>
        </w:numPr>
        <w:tabs>
          <w:tab w:val="left" w:pos="993"/>
        </w:tabs>
        <w:spacing w:line="240" w:lineRule="auto"/>
        <w:ind w:left="993" w:hanging="284"/>
        <w:rPr>
          <w:sz w:val="24"/>
          <w:szCs w:val="24"/>
        </w:rPr>
      </w:pPr>
      <w:r w:rsidRPr="00B201EF">
        <w:rPr>
          <w:sz w:val="24"/>
          <w:szCs w:val="24"/>
          <w:lang w:val="ru-RU"/>
        </w:rPr>
        <w:t>Заявка</w:t>
      </w:r>
      <w:r w:rsidRPr="00B201EF">
        <w:rPr>
          <w:sz w:val="24"/>
          <w:szCs w:val="24"/>
        </w:rPr>
        <w:t xml:space="preserve"> должн</w:t>
      </w:r>
      <w:r w:rsidRPr="00B201EF">
        <w:rPr>
          <w:sz w:val="24"/>
          <w:szCs w:val="24"/>
          <w:lang w:val="ru-RU"/>
        </w:rPr>
        <w:t>а</w:t>
      </w:r>
      <w:r w:rsidRPr="00B201EF">
        <w:rPr>
          <w:sz w:val="24"/>
          <w:szCs w:val="24"/>
        </w:rPr>
        <w:t xml:space="preserve"> быть подписан</w:t>
      </w:r>
      <w:r w:rsidRPr="00B201EF">
        <w:rPr>
          <w:sz w:val="24"/>
          <w:szCs w:val="24"/>
          <w:lang w:val="ru-RU"/>
        </w:rPr>
        <w:t>а</w:t>
      </w:r>
      <w:r w:rsidRPr="00B201EF">
        <w:rPr>
          <w:sz w:val="24"/>
          <w:szCs w:val="24"/>
        </w:rPr>
        <w:t xml:space="preserve"> и скреплен</w:t>
      </w:r>
      <w:r w:rsidRPr="00B201EF">
        <w:rPr>
          <w:sz w:val="24"/>
          <w:szCs w:val="24"/>
          <w:lang w:val="ru-RU"/>
        </w:rPr>
        <w:t>а</w:t>
      </w:r>
      <w:r w:rsidRPr="00B201EF">
        <w:rPr>
          <w:sz w:val="24"/>
          <w:szCs w:val="24"/>
        </w:rPr>
        <w:t xml:space="preserve"> печатью в соответствии с требованиями пункта </w:t>
      </w:r>
      <w:r w:rsidRPr="00B201EF">
        <w:rPr>
          <w:sz w:val="24"/>
          <w:szCs w:val="24"/>
        </w:rPr>
        <w:fldChar w:fldCharType="begin"/>
      </w:r>
      <w:r w:rsidRPr="00B201EF">
        <w:rPr>
          <w:sz w:val="24"/>
          <w:szCs w:val="24"/>
        </w:rPr>
        <w:instrText xml:space="preserve"> REF _Ref444161478 \r \h </w:instrText>
      </w:r>
      <w:r w:rsidR="00B177AE" w:rsidRPr="00B201EF">
        <w:rPr>
          <w:sz w:val="24"/>
          <w:szCs w:val="24"/>
        </w:rPr>
        <w:instrText xml:space="preserve"> \* MERGEFORMAT </w:instrText>
      </w:r>
      <w:r w:rsidRPr="00B201EF">
        <w:rPr>
          <w:sz w:val="24"/>
          <w:szCs w:val="24"/>
        </w:rPr>
      </w:r>
      <w:r w:rsidRPr="00B201EF">
        <w:rPr>
          <w:sz w:val="24"/>
          <w:szCs w:val="24"/>
        </w:rPr>
        <w:fldChar w:fldCharType="separate"/>
      </w:r>
      <w:r w:rsidR="00015365" w:rsidRPr="00B201EF">
        <w:rPr>
          <w:sz w:val="24"/>
          <w:szCs w:val="24"/>
        </w:rPr>
        <w:t>26</w:t>
      </w:r>
      <w:r w:rsidRPr="00B201EF">
        <w:rPr>
          <w:sz w:val="24"/>
          <w:szCs w:val="24"/>
        </w:rPr>
        <w:fldChar w:fldCharType="end"/>
      </w:r>
      <w:r w:rsidRPr="00B201EF">
        <w:rPr>
          <w:sz w:val="24"/>
          <w:szCs w:val="24"/>
          <w:lang w:val="ru-RU"/>
        </w:rPr>
        <w:t>.</w:t>
      </w:r>
    </w:p>
    <w:p w:rsidR="00B177AE" w:rsidRPr="00B201EF" w:rsidRDefault="00B177AE" w:rsidP="00ED19A8">
      <w:pPr>
        <w:pStyle w:val="af9"/>
        <w:numPr>
          <w:ilvl w:val="0"/>
          <w:numId w:val="15"/>
        </w:numPr>
        <w:tabs>
          <w:tab w:val="left" w:pos="993"/>
          <w:tab w:val="num" w:pos="1134"/>
        </w:tabs>
        <w:spacing w:line="240" w:lineRule="auto"/>
        <w:ind w:left="993" w:hanging="284"/>
        <w:rPr>
          <w:sz w:val="24"/>
          <w:szCs w:val="24"/>
        </w:rPr>
      </w:pPr>
      <w:r w:rsidRPr="00B201EF">
        <w:rPr>
          <w:sz w:val="24"/>
          <w:szCs w:val="24"/>
          <w:lang w:val="ru-RU"/>
        </w:rPr>
        <w:t>Предложенная</w:t>
      </w:r>
      <w:r w:rsidRPr="00B201EF">
        <w:rPr>
          <w:sz w:val="24"/>
          <w:szCs w:val="24"/>
        </w:rPr>
        <w:t xml:space="preserve"> Участником в </w:t>
      </w:r>
      <w:r w:rsidRPr="00B201EF">
        <w:rPr>
          <w:sz w:val="24"/>
          <w:szCs w:val="24"/>
          <w:lang w:val="ru-RU"/>
        </w:rPr>
        <w:t>Заявке</w:t>
      </w:r>
      <w:r w:rsidRPr="00B201EF">
        <w:rPr>
          <w:sz w:val="24"/>
          <w:szCs w:val="24"/>
        </w:rPr>
        <w:t xml:space="preserve"> </w:t>
      </w:r>
      <w:r w:rsidRPr="00B201EF">
        <w:rPr>
          <w:sz w:val="24"/>
          <w:szCs w:val="24"/>
          <w:lang w:val="ru-RU"/>
        </w:rPr>
        <w:t xml:space="preserve">итоговая </w:t>
      </w:r>
      <w:r w:rsidRPr="00B201EF">
        <w:rPr>
          <w:sz w:val="24"/>
          <w:szCs w:val="24"/>
        </w:rPr>
        <w:t>цена</w:t>
      </w:r>
      <w:r w:rsidRPr="00B201EF">
        <w:rPr>
          <w:sz w:val="24"/>
          <w:szCs w:val="24"/>
          <w:lang w:val="ru-RU"/>
        </w:rPr>
        <w:t xml:space="preserve"> </w:t>
      </w:r>
      <w:r w:rsidRPr="00B201EF">
        <w:rPr>
          <w:sz w:val="24"/>
          <w:szCs w:val="24"/>
        </w:rPr>
        <w:t>должна соответствовать цене, указанной Участником на «котировочной доске» ЭТП</w:t>
      </w:r>
      <w:r w:rsidRPr="00B201EF">
        <w:rPr>
          <w:sz w:val="24"/>
          <w:szCs w:val="24"/>
          <w:lang w:val="ru-RU"/>
        </w:rPr>
        <w:t xml:space="preserve"> и </w:t>
      </w:r>
      <w:r w:rsidRPr="00B201EF">
        <w:rPr>
          <w:sz w:val="24"/>
          <w:szCs w:val="24"/>
        </w:rPr>
        <w:t>Сводной таблице стоимости работ</w:t>
      </w:r>
      <w:r w:rsidRPr="00B201EF">
        <w:rPr>
          <w:sz w:val="24"/>
          <w:szCs w:val="24"/>
          <w:lang w:val="ru-RU"/>
        </w:rPr>
        <w:t>.</w:t>
      </w:r>
    </w:p>
    <w:p w:rsidR="00CF1277" w:rsidRPr="00B201EF" w:rsidRDefault="00CF1277" w:rsidP="00ED19A8">
      <w:pPr>
        <w:pStyle w:val="af9"/>
        <w:numPr>
          <w:ilvl w:val="0"/>
          <w:numId w:val="15"/>
        </w:numPr>
        <w:tabs>
          <w:tab w:val="left" w:pos="993"/>
          <w:tab w:val="num" w:pos="1134"/>
        </w:tabs>
        <w:spacing w:line="240" w:lineRule="auto"/>
        <w:ind w:left="993" w:hanging="284"/>
        <w:rPr>
          <w:sz w:val="24"/>
          <w:szCs w:val="24"/>
        </w:rPr>
      </w:pPr>
      <w:r w:rsidRPr="00B201EF">
        <w:rPr>
          <w:sz w:val="24"/>
          <w:szCs w:val="24"/>
          <w:lang w:val="ru-RU"/>
        </w:rPr>
        <w:t xml:space="preserve">Участник указывает </w:t>
      </w:r>
      <w:r w:rsidRPr="00B201EF">
        <w:rPr>
          <w:sz w:val="24"/>
          <w:szCs w:val="24"/>
        </w:rPr>
        <w:t>систем</w:t>
      </w:r>
      <w:r w:rsidRPr="00B201EF">
        <w:rPr>
          <w:sz w:val="24"/>
          <w:szCs w:val="24"/>
          <w:lang w:val="ru-RU"/>
        </w:rPr>
        <w:t>у</w:t>
      </w:r>
      <w:r w:rsidRPr="00B201EF">
        <w:rPr>
          <w:sz w:val="24"/>
          <w:szCs w:val="24"/>
        </w:rPr>
        <w:t xml:space="preserve"> налогообложения</w:t>
      </w:r>
      <w:r w:rsidRPr="00B201EF">
        <w:rPr>
          <w:sz w:val="24"/>
          <w:szCs w:val="24"/>
          <w:lang w:val="ru-RU"/>
        </w:rPr>
        <w:t>, которую он применяет на момент подачи заявки.</w:t>
      </w:r>
    </w:p>
    <w:p w:rsidR="00B177AE" w:rsidRPr="00B201EF" w:rsidRDefault="00B177AE" w:rsidP="00ED19A8">
      <w:pPr>
        <w:pStyle w:val="af9"/>
        <w:numPr>
          <w:ilvl w:val="0"/>
          <w:numId w:val="15"/>
        </w:numPr>
        <w:tabs>
          <w:tab w:val="left" w:pos="993"/>
          <w:tab w:val="num" w:pos="1134"/>
        </w:tabs>
        <w:spacing w:line="240" w:lineRule="auto"/>
        <w:ind w:left="993" w:hanging="284"/>
        <w:rPr>
          <w:sz w:val="24"/>
          <w:szCs w:val="24"/>
        </w:rPr>
      </w:pPr>
      <w:r w:rsidRPr="00B201EF">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201EF" w:rsidRDefault="00510B6F" w:rsidP="00ED19A8">
      <w:pPr>
        <w:pStyle w:val="af9"/>
        <w:numPr>
          <w:ilvl w:val="0"/>
          <w:numId w:val="15"/>
        </w:numPr>
        <w:tabs>
          <w:tab w:val="left" w:pos="993"/>
          <w:tab w:val="num" w:pos="1134"/>
        </w:tabs>
        <w:spacing w:line="240" w:lineRule="auto"/>
        <w:ind w:left="993" w:hanging="284"/>
        <w:rPr>
          <w:sz w:val="24"/>
          <w:szCs w:val="24"/>
        </w:rPr>
      </w:pPr>
      <w:r w:rsidRPr="00B201EF">
        <w:rPr>
          <w:sz w:val="24"/>
          <w:szCs w:val="24"/>
          <w:lang w:val="ru-RU"/>
        </w:rPr>
        <w:t>Заявка</w:t>
      </w:r>
      <w:r w:rsidRPr="00B201EF">
        <w:rPr>
          <w:sz w:val="24"/>
          <w:szCs w:val="24"/>
        </w:rPr>
        <w:t xml:space="preserve"> </w:t>
      </w:r>
      <w:r w:rsidRPr="00B201EF">
        <w:rPr>
          <w:sz w:val="24"/>
          <w:lang w:val="ru-RU"/>
        </w:rPr>
        <w:t xml:space="preserve">будет служить основой для подготовки приложения к Договору. </w:t>
      </w:r>
      <w:r w:rsidRPr="00B201EF">
        <w:rPr>
          <w:sz w:val="24"/>
          <w:szCs w:val="24"/>
          <w:lang w:val="ru-RU"/>
        </w:rPr>
        <w:t>Заявку</w:t>
      </w:r>
      <w:r w:rsidRPr="00B201EF">
        <w:rPr>
          <w:sz w:val="24"/>
          <w:szCs w:val="24"/>
        </w:rPr>
        <w:t xml:space="preserve"> следует подготовить так, чтобы ее можно было с минимальными изменениями включить в Договор.</w:t>
      </w:r>
      <w:r w:rsidRPr="00B201EF">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Pr="00B201EF" w:rsidRDefault="00A41C7C" w:rsidP="00A41C7C">
      <w:pPr>
        <w:spacing w:line="240" w:lineRule="auto"/>
        <w:rPr>
          <w:sz w:val="24"/>
          <w:szCs w:val="24"/>
          <w:lang w:val="x-none"/>
        </w:rPr>
      </w:pPr>
    </w:p>
    <w:p w:rsidR="00B177AE" w:rsidRPr="00B201EF" w:rsidRDefault="00B177AE" w:rsidP="00A41C7C">
      <w:pPr>
        <w:spacing w:line="240" w:lineRule="auto"/>
        <w:rPr>
          <w:sz w:val="24"/>
          <w:szCs w:val="24"/>
          <w:lang w:val="x-none"/>
        </w:rPr>
      </w:pPr>
    </w:p>
    <w:p w:rsidR="00B177AE" w:rsidRPr="00B201EF" w:rsidRDefault="00B177AE" w:rsidP="00A41C7C">
      <w:pPr>
        <w:spacing w:line="240" w:lineRule="auto"/>
        <w:rPr>
          <w:sz w:val="24"/>
          <w:szCs w:val="24"/>
          <w:lang w:val="x-none"/>
        </w:rPr>
      </w:pPr>
    </w:p>
    <w:p w:rsidR="005B4F34" w:rsidRPr="00B201EF" w:rsidRDefault="005B4F34" w:rsidP="005B4F34">
      <w:pPr>
        <w:pBdr>
          <w:top w:val="single" w:sz="4" w:space="1" w:color="auto"/>
        </w:pBdr>
        <w:shd w:val="clear" w:color="auto" w:fill="E0E0E0"/>
        <w:ind w:right="21"/>
        <w:jc w:val="center"/>
        <w:rPr>
          <w:b/>
          <w:color w:val="000000"/>
          <w:spacing w:val="36"/>
          <w:sz w:val="24"/>
          <w:szCs w:val="24"/>
        </w:rPr>
      </w:pPr>
      <w:bookmarkStart w:id="111" w:name="_Toc308100198"/>
      <w:r w:rsidRPr="00B201EF">
        <w:rPr>
          <w:b/>
          <w:sz w:val="24"/>
          <w:szCs w:val="24"/>
        </w:rPr>
        <w:br w:type="page"/>
      </w:r>
      <w:r w:rsidRPr="00B201EF">
        <w:rPr>
          <w:b/>
          <w:color w:val="000000"/>
          <w:spacing w:val="36"/>
          <w:sz w:val="24"/>
          <w:szCs w:val="24"/>
        </w:rPr>
        <w:lastRenderedPageBreak/>
        <w:t>начало формы</w:t>
      </w:r>
    </w:p>
    <w:p w:rsidR="00A41C7C" w:rsidRPr="00B201EF" w:rsidRDefault="00A41C7C" w:rsidP="00A41C7C">
      <w:pPr>
        <w:jc w:val="right"/>
        <w:rPr>
          <w:b/>
          <w:sz w:val="24"/>
          <w:szCs w:val="24"/>
        </w:rPr>
      </w:pPr>
      <w:r w:rsidRPr="00B201EF">
        <w:rPr>
          <w:b/>
          <w:sz w:val="24"/>
          <w:szCs w:val="24"/>
        </w:rPr>
        <w:t>Форма 2</w:t>
      </w:r>
    </w:p>
    <w:p w:rsidR="00A41C7C" w:rsidRPr="00B201EF" w:rsidRDefault="00A41C7C" w:rsidP="00A41C7C">
      <w:pPr>
        <w:jc w:val="right"/>
        <w:rPr>
          <w:sz w:val="24"/>
          <w:szCs w:val="24"/>
        </w:rPr>
      </w:pPr>
      <w:r w:rsidRPr="00B201EF">
        <w:rPr>
          <w:sz w:val="24"/>
          <w:szCs w:val="24"/>
        </w:rPr>
        <w:t xml:space="preserve"> Приложение 1 к </w:t>
      </w:r>
      <w:r w:rsidR="00716EE9" w:rsidRPr="00B201EF">
        <w:rPr>
          <w:sz w:val="24"/>
          <w:szCs w:val="24"/>
        </w:rPr>
        <w:t>Заявке</w:t>
      </w:r>
      <w:r w:rsidRPr="00B201EF">
        <w:rPr>
          <w:sz w:val="24"/>
          <w:szCs w:val="24"/>
        </w:rPr>
        <w:t xml:space="preserve"> </w:t>
      </w:r>
      <w:r w:rsidRPr="00B201EF">
        <w:rPr>
          <w:sz w:val="24"/>
          <w:szCs w:val="24"/>
        </w:rPr>
        <w:br/>
        <w:t>от «____»_____________ </w:t>
      </w:r>
      <w:proofErr w:type="gramStart"/>
      <w:r w:rsidRPr="00B201EF">
        <w:rPr>
          <w:sz w:val="24"/>
          <w:szCs w:val="24"/>
        </w:rPr>
        <w:t>г</w:t>
      </w:r>
      <w:proofErr w:type="gramEnd"/>
      <w:r w:rsidRPr="00B201EF">
        <w:rPr>
          <w:sz w:val="24"/>
          <w:szCs w:val="24"/>
        </w:rPr>
        <w:t>. №__________</w:t>
      </w:r>
    </w:p>
    <w:p w:rsidR="00A41C7C" w:rsidRPr="00B201EF" w:rsidRDefault="00A41C7C" w:rsidP="00A41C7C">
      <w:pPr>
        <w:tabs>
          <w:tab w:val="left" w:pos="1889"/>
        </w:tabs>
        <w:rPr>
          <w:sz w:val="24"/>
          <w:szCs w:val="24"/>
        </w:rPr>
      </w:pPr>
      <w:r w:rsidRPr="00B201EF">
        <w:rPr>
          <w:sz w:val="24"/>
          <w:szCs w:val="24"/>
        </w:rPr>
        <w:tab/>
      </w:r>
    </w:p>
    <w:p w:rsidR="00A41C7C" w:rsidRPr="00B201EF" w:rsidRDefault="00A41C7C" w:rsidP="00A41C7C">
      <w:pPr>
        <w:suppressAutoHyphens/>
        <w:jc w:val="center"/>
        <w:rPr>
          <w:b/>
          <w:sz w:val="24"/>
          <w:szCs w:val="24"/>
        </w:rPr>
      </w:pPr>
      <w:r w:rsidRPr="00B201EF">
        <w:rPr>
          <w:b/>
          <w:sz w:val="24"/>
          <w:szCs w:val="24"/>
        </w:rPr>
        <w:t>Техническое предложение на выполнение работ</w:t>
      </w:r>
    </w:p>
    <w:p w:rsidR="00A41C7C" w:rsidRPr="00B201EF" w:rsidRDefault="00A41C7C" w:rsidP="00A41C7C">
      <w:pPr>
        <w:pStyle w:val="15"/>
        <w:tabs>
          <w:tab w:val="left" w:pos="9360"/>
        </w:tabs>
        <w:ind w:left="539" w:right="238" w:firstLine="0"/>
        <w:jc w:val="center"/>
        <w:rPr>
          <w:b/>
          <w:bCs/>
          <w:szCs w:val="24"/>
        </w:rPr>
      </w:pPr>
      <w:r w:rsidRPr="00B201EF">
        <w:rPr>
          <w:b/>
          <w:szCs w:val="24"/>
        </w:rPr>
        <w:t xml:space="preserve">по запросу цен </w:t>
      </w:r>
    </w:p>
    <w:p w:rsidR="00716EE9" w:rsidRPr="00B201EF" w:rsidRDefault="00716EE9" w:rsidP="00A41C7C">
      <w:pPr>
        <w:pStyle w:val="aff8"/>
        <w:ind w:left="-360" w:firstLine="1068"/>
        <w:jc w:val="center"/>
        <w:rPr>
          <w:b/>
          <w:bCs/>
          <w:sz w:val="24"/>
          <w:szCs w:val="24"/>
        </w:rPr>
      </w:pPr>
    </w:p>
    <w:p w:rsidR="00A41C7C" w:rsidRPr="00B201EF" w:rsidRDefault="00A41C7C" w:rsidP="00A41C7C">
      <w:pPr>
        <w:pStyle w:val="aff8"/>
        <w:ind w:left="-360" w:firstLine="1068"/>
        <w:jc w:val="center"/>
        <w:rPr>
          <w:b/>
          <w:sz w:val="24"/>
          <w:szCs w:val="24"/>
        </w:rPr>
      </w:pPr>
      <w:r w:rsidRPr="00B201EF">
        <w:rPr>
          <w:b/>
          <w:bCs/>
          <w:sz w:val="24"/>
          <w:szCs w:val="24"/>
        </w:rPr>
        <w:t xml:space="preserve">на </w:t>
      </w:r>
      <w:r w:rsidRPr="00B201EF">
        <w:rPr>
          <w:b/>
          <w:sz w:val="24"/>
          <w:szCs w:val="24"/>
        </w:rPr>
        <w:t>право заключения договора на ________________________</w:t>
      </w:r>
    </w:p>
    <w:p w:rsidR="00A41C7C" w:rsidRPr="00B201EF" w:rsidRDefault="00A41C7C" w:rsidP="00A41C7C">
      <w:pPr>
        <w:pStyle w:val="aff8"/>
        <w:ind w:left="-360" w:firstLine="1068"/>
        <w:jc w:val="center"/>
        <w:rPr>
          <w:b/>
          <w:bCs/>
          <w:caps/>
          <w:spacing w:val="-2"/>
          <w:sz w:val="24"/>
          <w:szCs w:val="24"/>
        </w:rPr>
      </w:pPr>
      <w:r w:rsidRPr="00B201EF">
        <w:rPr>
          <w:b/>
          <w:sz w:val="24"/>
          <w:szCs w:val="24"/>
        </w:rPr>
        <w:t>________________________________________________________</w:t>
      </w:r>
    </w:p>
    <w:p w:rsidR="00A41C7C" w:rsidRPr="00B201EF" w:rsidRDefault="00A41C7C" w:rsidP="00A41C7C">
      <w:pPr>
        <w:suppressAutoHyphens/>
        <w:jc w:val="center"/>
        <w:rPr>
          <w:b/>
          <w:bCs/>
          <w:sz w:val="24"/>
          <w:szCs w:val="24"/>
        </w:rPr>
      </w:pPr>
    </w:p>
    <w:p w:rsidR="00A41C7C" w:rsidRPr="00B201EF" w:rsidRDefault="00A41C7C" w:rsidP="00A41C7C">
      <w:pPr>
        <w:rPr>
          <w:sz w:val="24"/>
          <w:szCs w:val="24"/>
        </w:rPr>
      </w:pPr>
    </w:p>
    <w:p w:rsidR="00A41C7C" w:rsidRPr="00B201EF" w:rsidRDefault="00A41C7C" w:rsidP="00A41C7C">
      <w:pPr>
        <w:rPr>
          <w:color w:val="000000"/>
          <w:sz w:val="24"/>
          <w:szCs w:val="24"/>
        </w:rPr>
      </w:pPr>
      <w:r w:rsidRPr="00B201EF">
        <w:rPr>
          <w:color w:val="000000"/>
          <w:sz w:val="24"/>
          <w:szCs w:val="24"/>
        </w:rPr>
        <w:t>Наименование и адрес Участника: _________________________________</w:t>
      </w:r>
    </w:p>
    <w:p w:rsidR="00A41C7C" w:rsidRPr="00B201EF" w:rsidRDefault="00A41C7C" w:rsidP="00A41C7C">
      <w:pPr>
        <w:rPr>
          <w:sz w:val="24"/>
          <w:szCs w:val="24"/>
        </w:rPr>
      </w:pPr>
    </w:p>
    <w:p w:rsidR="001A709B" w:rsidRPr="00B201EF" w:rsidRDefault="001A709B" w:rsidP="001A709B">
      <w:pPr>
        <w:tabs>
          <w:tab w:val="left" w:pos="567"/>
          <w:tab w:val="left" w:pos="1985"/>
        </w:tabs>
        <w:ind w:right="34" w:firstLine="0"/>
        <w:rPr>
          <w:rStyle w:val="afb"/>
          <w:bCs w:val="0"/>
          <w:i w:val="0"/>
          <w:sz w:val="24"/>
          <w:szCs w:val="24"/>
        </w:rPr>
      </w:pPr>
      <w:r w:rsidRPr="00B201EF">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B201EF" w:rsidRDefault="00A41C7C" w:rsidP="00863DF7">
      <w:pPr>
        <w:spacing w:line="240" w:lineRule="auto"/>
        <w:rPr>
          <w:b/>
          <w:sz w:val="24"/>
          <w:szCs w:val="24"/>
        </w:rPr>
      </w:pPr>
    </w:p>
    <w:p w:rsidR="00863DF7" w:rsidRPr="00B201EF" w:rsidRDefault="00863DF7" w:rsidP="00863DF7">
      <w:pPr>
        <w:spacing w:line="240" w:lineRule="auto"/>
        <w:rPr>
          <w:color w:val="00B050"/>
          <w:sz w:val="24"/>
          <w:szCs w:val="24"/>
        </w:rPr>
      </w:pPr>
    </w:p>
    <w:p w:rsidR="00863DF7" w:rsidRPr="00B201EF" w:rsidRDefault="00863DF7" w:rsidP="00863DF7">
      <w:pPr>
        <w:spacing w:line="240" w:lineRule="auto"/>
        <w:rPr>
          <w:sz w:val="24"/>
          <w:szCs w:val="24"/>
        </w:rPr>
      </w:pPr>
    </w:p>
    <w:p w:rsidR="00A41C7C" w:rsidRPr="00B201EF" w:rsidRDefault="00A41C7C" w:rsidP="00A41C7C">
      <w:pPr>
        <w:rPr>
          <w:sz w:val="24"/>
          <w:szCs w:val="24"/>
        </w:rPr>
      </w:pPr>
      <w:r w:rsidRPr="00B201EF">
        <w:rPr>
          <w:sz w:val="24"/>
          <w:szCs w:val="24"/>
        </w:rPr>
        <w:t>____________________________________</w:t>
      </w:r>
    </w:p>
    <w:p w:rsidR="00A41C7C" w:rsidRPr="00B201EF" w:rsidRDefault="00A41C7C" w:rsidP="00A41C7C">
      <w:pPr>
        <w:ind w:right="3684"/>
        <w:jc w:val="center"/>
        <w:rPr>
          <w:sz w:val="24"/>
          <w:szCs w:val="24"/>
          <w:vertAlign w:val="superscript"/>
        </w:rPr>
      </w:pPr>
      <w:r w:rsidRPr="00B201EF">
        <w:rPr>
          <w:sz w:val="24"/>
          <w:szCs w:val="24"/>
          <w:vertAlign w:val="superscript"/>
        </w:rPr>
        <w:t>(подпись)</w:t>
      </w:r>
    </w:p>
    <w:p w:rsidR="00A41C7C" w:rsidRPr="00B201EF" w:rsidRDefault="00A41C7C" w:rsidP="00A41C7C">
      <w:pPr>
        <w:rPr>
          <w:sz w:val="24"/>
          <w:szCs w:val="24"/>
        </w:rPr>
      </w:pPr>
      <w:r w:rsidRPr="00B201EF">
        <w:rPr>
          <w:sz w:val="24"/>
          <w:szCs w:val="24"/>
        </w:rPr>
        <w:t>____________________________________</w:t>
      </w:r>
    </w:p>
    <w:p w:rsidR="00A41C7C" w:rsidRPr="00B201EF" w:rsidRDefault="00A41C7C" w:rsidP="00A41C7C">
      <w:pPr>
        <w:ind w:right="3684"/>
        <w:jc w:val="center"/>
        <w:rPr>
          <w:sz w:val="24"/>
          <w:szCs w:val="24"/>
          <w:vertAlign w:val="superscript"/>
        </w:rPr>
      </w:pPr>
      <w:r w:rsidRPr="00B201EF">
        <w:rPr>
          <w:sz w:val="24"/>
          <w:szCs w:val="24"/>
          <w:vertAlign w:val="superscript"/>
        </w:rPr>
        <w:t>(фамилия, имя, отчество подписавшего, должность)</w:t>
      </w:r>
    </w:p>
    <w:p w:rsidR="00A41C7C" w:rsidRPr="00B201EF" w:rsidRDefault="00A41C7C" w:rsidP="00A41C7C">
      <w:pPr>
        <w:keepNext/>
        <w:rPr>
          <w:b/>
          <w:sz w:val="24"/>
          <w:szCs w:val="24"/>
        </w:rPr>
      </w:pPr>
      <w:r w:rsidRPr="00B201EF">
        <w:rPr>
          <w:b/>
          <w:sz w:val="24"/>
          <w:szCs w:val="24"/>
        </w:rPr>
        <w:t>М.П.</w:t>
      </w:r>
    </w:p>
    <w:p w:rsidR="00A41C7C" w:rsidRPr="00B201EF" w:rsidRDefault="00A41C7C" w:rsidP="00A41C7C">
      <w:pPr>
        <w:pBdr>
          <w:bottom w:val="single" w:sz="4" w:space="1" w:color="auto"/>
        </w:pBdr>
        <w:shd w:val="clear" w:color="auto" w:fill="E0E0E0"/>
        <w:ind w:right="21"/>
        <w:jc w:val="center"/>
        <w:rPr>
          <w:b/>
          <w:color w:val="000000"/>
          <w:spacing w:val="36"/>
          <w:sz w:val="24"/>
          <w:szCs w:val="24"/>
        </w:rPr>
      </w:pPr>
      <w:r w:rsidRPr="00B201EF">
        <w:rPr>
          <w:b/>
          <w:color w:val="000000"/>
          <w:spacing w:val="36"/>
          <w:sz w:val="24"/>
          <w:szCs w:val="24"/>
        </w:rPr>
        <w:t>конец формы</w:t>
      </w:r>
    </w:p>
    <w:p w:rsidR="00A41C7C" w:rsidRPr="00B201EF"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2" w:name="_Toc228857839"/>
      <w:bookmarkStart w:id="113" w:name="_Toc202247497"/>
      <w:bookmarkStart w:id="114" w:name="_Toc202243110"/>
      <w:bookmarkStart w:id="115" w:name="_Toc200597924"/>
      <w:bookmarkStart w:id="116" w:name="_Toc200441842"/>
      <w:bookmarkStart w:id="117" w:name="_Toc200441691"/>
      <w:bookmarkStart w:id="118" w:name="_Toc200440638"/>
      <w:bookmarkStart w:id="119" w:name="_Toc200378398"/>
      <w:bookmarkStart w:id="120" w:name="_Toc98254014"/>
      <w:bookmarkStart w:id="121" w:name="_Toc175749020"/>
      <w:r w:rsidRPr="00B201EF">
        <w:rPr>
          <w:b/>
          <w:i/>
        </w:rPr>
        <w:t>Инструкции по заполнению</w:t>
      </w:r>
      <w:bookmarkEnd w:id="112"/>
      <w:bookmarkEnd w:id="113"/>
      <w:bookmarkEnd w:id="114"/>
      <w:bookmarkEnd w:id="115"/>
      <w:bookmarkEnd w:id="116"/>
      <w:bookmarkEnd w:id="117"/>
      <w:bookmarkEnd w:id="118"/>
      <w:bookmarkEnd w:id="119"/>
      <w:bookmarkEnd w:id="120"/>
      <w:bookmarkEnd w:id="121"/>
    </w:p>
    <w:p w:rsidR="00A41C7C" w:rsidRPr="00B201EF" w:rsidRDefault="00A41C7C" w:rsidP="00ED19A8">
      <w:pPr>
        <w:numPr>
          <w:ilvl w:val="0"/>
          <w:numId w:val="10"/>
        </w:numPr>
        <w:snapToGrid w:val="0"/>
        <w:spacing w:line="240" w:lineRule="auto"/>
        <w:rPr>
          <w:sz w:val="24"/>
          <w:szCs w:val="24"/>
        </w:rPr>
      </w:pPr>
      <w:r w:rsidRPr="00B201EF">
        <w:rPr>
          <w:sz w:val="24"/>
          <w:szCs w:val="24"/>
        </w:rPr>
        <w:t xml:space="preserve">Участник указывает дату и номер </w:t>
      </w:r>
      <w:r w:rsidR="00716EE9" w:rsidRPr="00B201EF">
        <w:rPr>
          <w:sz w:val="24"/>
          <w:szCs w:val="24"/>
        </w:rPr>
        <w:t>Заявки</w:t>
      </w:r>
      <w:r w:rsidRPr="00B201EF">
        <w:rPr>
          <w:sz w:val="24"/>
          <w:szCs w:val="24"/>
        </w:rPr>
        <w:t>.</w:t>
      </w:r>
    </w:p>
    <w:p w:rsidR="00A41C7C" w:rsidRPr="00B201EF" w:rsidRDefault="00A41C7C" w:rsidP="00ED19A8">
      <w:pPr>
        <w:numPr>
          <w:ilvl w:val="0"/>
          <w:numId w:val="10"/>
        </w:numPr>
        <w:snapToGrid w:val="0"/>
        <w:spacing w:line="240" w:lineRule="auto"/>
        <w:rPr>
          <w:sz w:val="24"/>
          <w:szCs w:val="24"/>
        </w:rPr>
      </w:pPr>
      <w:r w:rsidRPr="00B201EF">
        <w:rPr>
          <w:sz w:val="24"/>
          <w:szCs w:val="24"/>
        </w:rPr>
        <w:t xml:space="preserve">Участник указывает свое фирменное наименование (в </w:t>
      </w:r>
      <w:proofErr w:type="spellStart"/>
      <w:r w:rsidRPr="00B201EF">
        <w:rPr>
          <w:sz w:val="24"/>
          <w:szCs w:val="24"/>
        </w:rPr>
        <w:t>т.ч</w:t>
      </w:r>
      <w:proofErr w:type="spellEnd"/>
      <w:r w:rsidRPr="00B201EF">
        <w:rPr>
          <w:sz w:val="24"/>
          <w:szCs w:val="24"/>
        </w:rPr>
        <w:t>. организационно-правовую форму) и свой адрес.</w:t>
      </w:r>
    </w:p>
    <w:p w:rsidR="00601274" w:rsidRPr="00B201EF" w:rsidRDefault="001A709B" w:rsidP="00ED19A8">
      <w:pPr>
        <w:numPr>
          <w:ilvl w:val="0"/>
          <w:numId w:val="10"/>
        </w:numPr>
        <w:snapToGrid w:val="0"/>
        <w:spacing w:line="240" w:lineRule="auto"/>
        <w:rPr>
          <w:sz w:val="24"/>
          <w:szCs w:val="24"/>
        </w:rPr>
      </w:pPr>
      <w:r w:rsidRPr="00B201EF">
        <w:rPr>
          <w:sz w:val="24"/>
          <w:szCs w:val="24"/>
        </w:rPr>
        <w:t>В Техническом предложении указываются все позиции Технического задания</w:t>
      </w:r>
      <w:r w:rsidRPr="00B201EF">
        <w:rPr>
          <w:bCs/>
          <w:sz w:val="24"/>
          <w:szCs w:val="24"/>
        </w:rPr>
        <w:t xml:space="preserve">, </w:t>
      </w:r>
      <w:r w:rsidRPr="00B201EF">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B201EF">
        <w:rPr>
          <w:bCs/>
          <w:sz w:val="24"/>
          <w:szCs w:val="24"/>
        </w:rPr>
        <w:t>.</w:t>
      </w:r>
    </w:p>
    <w:p w:rsidR="000212CA" w:rsidRPr="00B201EF" w:rsidRDefault="000212CA" w:rsidP="00ED19A8">
      <w:pPr>
        <w:numPr>
          <w:ilvl w:val="0"/>
          <w:numId w:val="10"/>
        </w:numPr>
        <w:snapToGrid w:val="0"/>
        <w:spacing w:line="240" w:lineRule="auto"/>
        <w:rPr>
          <w:sz w:val="24"/>
          <w:szCs w:val="24"/>
        </w:rPr>
      </w:pPr>
      <w:r w:rsidRPr="00B201EF">
        <w:rPr>
          <w:sz w:val="24"/>
          <w:szCs w:val="24"/>
        </w:rPr>
        <w:t>Техническое предложение будет служить основой для подготовки приложения к Договору(</w:t>
      </w:r>
      <w:proofErr w:type="spellStart"/>
      <w:r w:rsidRPr="00B201EF">
        <w:rPr>
          <w:sz w:val="24"/>
          <w:szCs w:val="24"/>
        </w:rPr>
        <w:t>ам</w:t>
      </w:r>
      <w:proofErr w:type="spellEnd"/>
      <w:r w:rsidRPr="00B201EF">
        <w:rPr>
          <w:sz w:val="24"/>
          <w:szCs w:val="24"/>
        </w:rPr>
        <w:t>)</w:t>
      </w:r>
    </w:p>
    <w:p w:rsidR="00A41C7C" w:rsidRPr="00B201EF" w:rsidRDefault="00A41C7C" w:rsidP="00A41C7C">
      <w:pPr>
        <w:pStyle w:val="aff8"/>
        <w:tabs>
          <w:tab w:val="left" w:pos="1260"/>
        </w:tabs>
        <w:snapToGrid w:val="0"/>
        <w:spacing w:after="100" w:afterAutospacing="1"/>
        <w:jc w:val="right"/>
        <w:outlineLvl w:val="1"/>
        <w:rPr>
          <w:b/>
          <w:i/>
        </w:rPr>
      </w:pPr>
      <w:r w:rsidRPr="00B201EF">
        <w:br w:type="page"/>
      </w:r>
    </w:p>
    <w:p w:rsidR="00A41C7C" w:rsidRPr="00B201EF" w:rsidRDefault="00A41C7C" w:rsidP="00A41C7C">
      <w:pPr>
        <w:pBdr>
          <w:top w:val="single" w:sz="4" w:space="1" w:color="auto"/>
        </w:pBdr>
        <w:shd w:val="clear" w:color="auto" w:fill="E0E0E0"/>
        <w:ind w:right="21"/>
        <w:jc w:val="center"/>
        <w:rPr>
          <w:b/>
          <w:color w:val="000000"/>
          <w:spacing w:val="36"/>
          <w:sz w:val="24"/>
          <w:szCs w:val="24"/>
        </w:rPr>
      </w:pPr>
      <w:r w:rsidRPr="00B201EF">
        <w:rPr>
          <w:b/>
          <w:color w:val="000000"/>
          <w:spacing w:val="36"/>
          <w:sz w:val="24"/>
          <w:szCs w:val="24"/>
        </w:rPr>
        <w:lastRenderedPageBreak/>
        <w:t>начало формы</w:t>
      </w:r>
    </w:p>
    <w:p w:rsidR="00A41C7C" w:rsidRPr="00B201EF" w:rsidRDefault="00A41C7C" w:rsidP="00A41C7C">
      <w:pPr>
        <w:jc w:val="right"/>
        <w:rPr>
          <w:b/>
          <w:sz w:val="24"/>
          <w:szCs w:val="24"/>
        </w:rPr>
      </w:pPr>
      <w:r w:rsidRPr="00B201EF">
        <w:rPr>
          <w:b/>
          <w:sz w:val="24"/>
          <w:szCs w:val="24"/>
        </w:rPr>
        <w:t>Форма 3</w:t>
      </w:r>
    </w:p>
    <w:p w:rsidR="00A41C7C" w:rsidRPr="00B201EF" w:rsidRDefault="00A41C7C" w:rsidP="00A41C7C">
      <w:pPr>
        <w:jc w:val="right"/>
        <w:rPr>
          <w:sz w:val="24"/>
          <w:szCs w:val="24"/>
        </w:rPr>
      </w:pPr>
      <w:r w:rsidRPr="00B201EF">
        <w:rPr>
          <w:sz w:val="24"/>
          <w:szCs w:val="24"/>
        </w:rPr>
        <w:t xml:space="preserve">Приложение 2 к </w:t>
      </w:r>
      <w:r w:rsidR="00716EE9" w:rsidRPr="00B201EF">
        <w:rPr>
          <w:sz w:val="24"/>
          <w:szCs w:val="24"/>
        </w:rPr>
        <w:t>Заявке</w:t>
      </w:r>
      <w:r w:rsidRPr="00B201EF">
        <w:rPr>
          <w:sz w:val="24"/>
          <w:szCs w:val="24"/>
        </w:rPr>
        <w:br/>
        <w:t>от «____»_____________ </w:t>
      </w:r>
      <w:proofErr w:type="gramStart"/>
      <w:r w:rsidRPr="00B201EF">
        <w:rPr>
          <w:sz w:val="24"/>
          <w:szCs w:val="24"/>
        </w:rPr>
        <w:t>г</w:t>
      </w:r>
      <w:proofErr w:type="gramEnd"/>
      <w:r w:rsidRPr="00B201EF">
        <w:rPr>
          <w:sz w:val="24"/>
          <w:szCs w:val="24"/>
        </w:rPr>
        <w:t>. №__________</w:t>
      </w:r>
    </w:p>
    <w:p w:rsidR="00A41C7C" w:rsidRPr="00B201EF" w:rsidRDefault="00A41C7C" w:rsidP="00A41C7C">
      <w:pPr>
        <w:rPr>
          <w:color w:val="000000"/>
          <w:sz w:val="24"/>
          <w:szCs w:val="24"/>
        </w:rPr>
      </w:pPr>
    </w:p>
    <w:p w:rsidR="00A41C7C" w:rsidRPr="00B201EF" w:rsidRDefault="00A41C7C" w:rsidP="00A41C7C">
      <w:pPr>
        <w:suppressAutoHyphens/>
        <w:spacing w:line="240" w:lineRule="auto"/>
        <w:jc w:val="center"/>
        <w:rPr>
          <w:b/>
          <w:sz w:val="24"/>
          <w:szCs w:val="24"/>
        </w:rPr>
      </w:pPr>
      <w:r w:rsidRPr="00B201EF">
        <w:rPr>
          <w:b/>
          <w:sz w:val="24"/>
          <w:szCs w:val="24"/>
        </w:rPr>
        <w:t>График выполнения работ</w:t>
      </w:r>
    </w:p>
    <w:p w:rsidR="00A41C7C" w:rsidRPr="00B201EF" w:rsidRDefault="00A41C7C" w:rsidP="00A41C7C">
      <w:pPr>
        <w:pStyle w:val="aff8"/>
        <w:ind w:left="-360" w:firstLine="1068"/>
        <w:jc w:val="center"/>
        <w:rPr>
          <w:b/>
          <w:sz w:val="24"/>
          <w:szCs w:val="24"/>
        </w:rPr>
      </w:pPr>
      <w:r w:rsidRPr="00B201EF">
        <w:rPr>
          <w:b/>
          <w:sz w:val="24"/>
          <w:szCs w:val="24"/>
        </w:rPr>
        <w:t>по запросу цен</w:t>
      </w:r>
      <w:r w:rsidRPr="00B201EF">
        <w:rPr>
          <w:b/>
          <w:sz w:val="24"/>
          <w:szCs w:val="24"/>
        </w:rPr>
        <w:br/>
        <w:t>на право заключения договора на ___________________________</w:t>
      </w:r>
    </w:p>
    <w:p w:rsidR="00A41C7C" w:rsidRPr="00B201EF" w:rsidRDefault="00A41C7C" w:rsidP="00A41C7C">
      <w:pPr>
        <w:pStyle w:val="aff8"/>
        <w:ind w:left="-360" w:firstLine="1068"/>
        <w:jc w:val="center"/>
        <w:rPr>
          <w:b/>
          <w:bCs/>
          <w:caps/>
          <w:spacing w:val="-2"/>
          <w:sz w:val="24"/>
          <w:szCs w:val="24"/>
        </w:rPr>
      </w:pPr>
      <w:r w:rsidRPr="00B201EF">
        <w:rPr>
          <w:b/>
          <w:sz w:val="24"/>
          <w:szCs w:val="24"/>
        </w:rPr>
        <w:t>________________________________________________________________</w:t>
      </w:r>
    </w:p>
    <w:p w:rsidR="00A41C7C" w:rsidRPr="00B201EF" w:rsidRDefault="00A41C7C" w:rsidP="00A41C7C">
      <w:pPr>
        <w:rPr>
          <w:color w:val="000000"/>
          <w:sz w:val="24"/>
          <w:szCs w:val="24"/>
        </w:rPr>
      </w:pPr>
    </w:p>
    <w:p w:rsidR="00A41C7C" w:rsidRPr="00B201EF" w:rsidRDefault="00A41C7C" w:rsidP="00A41C7C">
      <w:pPr>
        <w:ind w:firstLine="0"/>
        <w:rPr>
          <w:color w:val="000000"/>
          <w:sz w:val="24"/>
          <w:szCs w:val="24"/>
        </w:rPr>
      </w:pPr>
      <w:r w:rsidRPr="00B201EF">
        <w:rPr>
          <w:color w:val="000000"/>
          <w:sz w:val="24"/>
          <w:szCs w:val="24"/>
        </w:rPr>
        <w:t>Наименование и адрес Участника: _________________________________</w:t>
      </w:r>
    </w:p>
    <w:p w:rsidR="00A41C7C" w:rsidRPr="00B201EF" w:rsidRDefault="00A41C7C" w:rsidP="00A41C7C">
      <w:pPr>
        <w:spacing w:line="240" w:lineRule="auto"/>
        <w:ind w:firstLine="0"/>
        <w:rPr>
          <w:color w:val="000000"/>
          <w:sz w:val="24"/>
          <w:szCs w:val="24"/>
        </w:rPr>
      </w:pPr>
      <w:r w:rsidRPr="00B201EF">
        <w:rPr>
          <w:color w:val="000000"/>
          <w:sz w:val="24"/>
          <w:szCs w:val="24"/>
        </w:rPr>
        <w:t xml:space="preserve">Начало </w:t>
      </w:r>
      <w:r w:rsidRPr="00B201EF">
        <w:rPr>
          <w:sz w:val="24"/>
          <w:szCs w:val="24"/>
        </w:rPr>
        <w:t>выполнения работ</w:t>
      </w:r>
      <w:r w:rsidRPr="00B201EF">
        <w:rPr>
          <w:color w:val="000000"/>
          <w:sz w:val="24"/>
          <w:szCs w:val="24"/>
        </w:rPr>
        <w:t>: «___»____________________года.</w:t>
      </w:r>
    </w:p>
    <w:p w:rsidR="00A41C7C" w:rsidRPr="00B201EF" w:rsidRDefault="00A41C7C" w:rsidP="00A41C7C">
      <w:pPr>
        <w:spacing w:line="240" w:lineRule="auto"/>
        <w:ind w:firstLine="0"/>
        <w:rPr>
          <w:color w:val="000000"/>
          <w:sz w:val="24"/>
          <w:szCs w:val="24"/>
        </w:rPr>
      </w:pPr>
      <w:r w:rsidRPr="00B201EF">
        <w:rPr>
          <w:color w:val="000000"/>
          <w:sz w:val="24"/>
          <w:szCs w:val="24"/>
        </w:rPr>
        <w:t xml:space="preserve">Окончание </w:t>
      </w:r>
      <w:r w:rsidRPr="00B201EF">
        <w:rPr>
          <w:sz w:val="24"/>
          <w:szCs w:val="24"/>
        </w:rPr>
        <w:t>выполнения работ</w:t>
      </w:r>
      <w:r w:rsidRPr="00B201EF">
        <w:rPr>
          <w:color w:val="000000"/>
          <w:sz w:val="24"/>
          <w:szCs w:val="24"/>
        </w:rPr>
        <w:t>: «___»____________________года.</w:t>
      </w:r>
    </w:p>
    <w:p w:rsidR="00A41C7C" w:rsidRPr="00B201EF"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B201EF"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B201EF" w:rsidRDefault="00A41C7C" w:rsidP="00FD18DF">
            <w:pPr>
              <w:pStyle w:val="af0"/>
              <w:jc w:val="both"/>
              <w:rPr>
                <w:color w:val="000000"/>
                <w:sz w:val="24"/>
                <w:szCs w:val="24"/>
              </w:rPr>
            </w:pPr>
            <w:r w:rsidRPr="00B201EF">
              <w:rPr>
                <w:color w:val="000000"/>
                <w:sz w:val="24"/>
                <w:szCs w:val="24"/>
              </w:rPr>
              <w:t>График выполнения, в неделях</w:t>
            </w:r>
            <w:r w:rsidR="00FD18DF" w:rsidRPr="00B201EF">
              <w:rPr>
                <w:color w:val="000000"/>
                <w:sz w:val="24"/>
                <w:szCs w:val="24"/>
              </w:rPr>
              <w:t>/днях/месяцах*</w:t>
            </w:r>
            <w:r w:rsidRPr="00B201EF">
              <w:rPr>
                <w:color w:val="000000"/>
                <w:sz w:val="24"/>
                <w:szCs w:val="24"/>
              </w:rPr>
              <w:t xml:space="preserve"> с момента подписания Договора</w:t>
            </w:r>
          </w:p>
        </w:tc>
      </w:tr>
      <w:tr w:rsidR="00A41C7C" w:rsidRPr="00B201EF"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B201EF"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B201E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w:t>
            </w:r>
          </w:p>
        </w:tc>
      </w:tr>
      <w:tr w:rsidR="00A41C7C" w:rsidRPr="00B201EF" w:rsidTr="006E0F55">
        <w:tc>
          <w:tcPr>
            <w:tcW w:w="828" w:type="dxa"/>
            <w:tcBorders>
              <w:top w:val="single" w:sz="4" w:space="0" w:color="auto"/>
              <w:left w:val="single" w:sz="4" w:space="0" w:color="auto"/>
              <w:bottom w:val="single" w:sz="4" w:space="0" w:color="auto"/>
              <w:right w:val="single" w:sz="4" w:space="0" w:color="auto"/>
            </w:tcBorders>
          </w:tcPr>
          <w:p w:rsidR="00A41C7C" w:rsidRPr="00B201EF"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r>
      <w:tr w:rsidR="00A41C7C" w:rsidRPr="00B201EF" w:rsidTr="006E0F55">
        <w:tc>
          <w:tcPr>
            <w:tcW w:w="828" w:type="dxa"/>
            <w:tcBorders>
              <w:top w:val="single" w:sz="4" w:space="0" w:color="auto"/>
              <w:left w:val="single" w:sz="4" w:space="0" w:color="auto"/>
              <w:bottom w:val="single" w:sz="4" w:space="0" w:color="auto"/>
              <w:right w:val="single" w:sz="4" w:space="0" w:color="auto"/>
            </w:tcBorders>
          </w:tcPr>
          <w:p w:rsidR="00A41C7C" w:rsidRPr="00B201EF"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r>
      <w:tr w:rsidR="00A41C7C" w:rsidRPr="00B201EF" w:rsidTr="006E0F55">
        <w:tc>
          <w:tcPr>
            <w:tcW w:w="828" w:type="dxa"/>
            <w:tcBorders>
              <w:top w:val="single" w:sz="4" w:space="0" w:color="auto"/>
              <w:left w:val="single" w:sz="4" w:space="0" w:color="auto"/>
              <w:bottom w:val="single" w:sz="4" w:space="0" w:color="auto"/>
              <w:right w:val="single" w:sz="4" w:space="0" w:color="auto"/>
            </w:tcBorders>
          </w:tcPr>
          <w:p w:rsidR="00A41C7C" w:rsidRPr="00B201EF"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r>
      <w:tr w:rsidR="00A41C7C" w:rsidRPr="00B201EF" w:rsidTr="006E0F55">
        <w:tc>
          <w:tcPr>
            <w:tcW w:w="828"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r w:rsidRPr="00B201EF">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color w:val="000000"/>
                <w:lang w:val="ru-RU" w:eastAsia="ru-RU"/>
              </w:rPr>
            </w:pPr>
          </w:p>
        </w:tc>
      </w:tr>
    </w:tbl>
    <w:p w:rsidR="00C20AD7" w:rsidRPr="00B201EF" w:rsidRDefault="00C20AD7" w:rsidP="00863DF7">
      <w:pPr>
        <w:spacing w:line="240" w:lineRule="auto"/>
        <w:rPr>
          <w:color w:val="000000"/>
          <w:sz w:val="24"/>
          <w:szCs w:val="24"/>
        </w:rPr>
      </w:pPr>
    </w:p>
    <w:p w:rsidR="00863DF7" w:rsidRPr="00B201EF" w:rsidRDefault="00863DF7" w:rsidP="00863DF7">
      <w:pPr>
        <w:spacing w:line="240" w:lineRule="auto"/>
        <w:rPr>
          <w:color w:val="000000"/>
          <w:sz w:val="24"/>
          <w:szCs w:val="24"/>
        </w:rPr>
      </w:pPr>
    </w:p>
    <w:p w:rsidR="00C20AD7" w:rsidRPr="00B201EF" w:rsidRDefault="00C20AD7" w:rsidP="00863DF7">
      <w:pPr>
        <w:spacing w:line="240" w:lineRule="auto"/>
        <w:rPr>
          <w:color w:val="000000"/>
          <w:sz w:val="24"/>
          <w:szCs w:val="24"/>
        </w:rPr>
      </w:pPr>
    </w:p>
    <w:p w:rsidR="00A41C7C" w:rsidRPr="00B201EF" w:rsidRDefault="00A41C7C" w:rsidP="00A41C7C">
      <w:pPr>
        <w:rPr>
          <w:color w:val="000000"/>
          <w:sz w:val="24"/>
          <w:szCs w:val="24"/>
        </w:rPr>
      </w:pPr>
      <w:r w:rsidRPr="00B201EF">
        <w:rPr>
          <w:color w:val="000000"/>
          <w:sz w:val="24"/>
          <w:szCs w:val="24"/>
        </w:rPr>
        <w:t>____________________________________</w:t>
      </w:r>
    </w:p>
    <w:p w:rsidR="00A41C7C" w:rsidRPr="00B201EF" w:rsidRDefault="00A41C7C" w:rsidP="00A41C7C">
      <w:pPr>
        <w:ind w:right="3684"/>
        <w:jc w:val="center"/>
        <w:rPr>
          <w:color w:val="000000"/>
          <w:sz w:val="24"/>
          <w:szCs w:val="24"/>
          <w:vertAlign w:val="superscript"/>
        </w:rPr>
      </w:pPr>
      <w:r w:rsidRPr="00B201EF">
        <w:rPr>
          <w:color w:val="000000"/>
          <w:sz w:val="24"/>
          <w:szCs w:val="24"/>
          <w:vertAlign w:val="superscript"/>
        </w:rPr>
        <w:t>(подпись)</w:t>
      </w:r>
    </w:p>
    <w:p w:rsidR="00A41C7C" w:rsidRPr="00B201EF" w:rsidRDefault="00A41C7C" w:rsidP="00A41C7C">
      <w:pPr>
        <w:rPr>
          <w:color w:val="000000"/>
          <w:sz w:val="24"/>
          <w:szCs w:val="24"/>
        </w:rPr>
      </w:pPr>
      <w:r w:rsidRPr="00B201EF">
        <w:rPr>
          <w:color w:val="000000"/>
          <w:sz w:val="24"/>
          <w:szCs w:val="24"/>
        </w:rPr>
        <w:t>____________________________________</w:t>
      </w:r>
    </w:p>
    <w:p w:rsidR="00A41C7C" w:rsidRPr="00B201EF" w:rsidRDefault="00A41C7C" w:rsidP="00A41C7C">
      <w:pPr>
        <w:ind w:right="3684"/>
        <w:jc w:val="center"/>
        <w:rPr>
          <w:color w:val="000000"/>
          <w:sz w:val="24"/>
          <w:szCs w:val="24"/>
          <w:vertAlign w:val="superscript"/>
        </w:rPr>
      </w:pPr>
      <w:r w:rsidRPr="00B201EF">
        <w:rPr>
          <w:color w:val="000000"/>
          <w:sz w:val="24"/>
          <w:szCs w:val="24"/>
          <w:vertAlign w:val="superscript"/>
        </w:rPr>
        <w:t>(фамилия, имя, отчество подписавшего, должность)</w:t>
      </w:r>
    </w:p>
    <w:p w:rsidR="00A41C7C" w:rsidRPr="00B201EF" w:rsidRDefault="00A41C7C" w:rsidP="00A41C7C">
      <w:pPr>
        <w:keepNext/>
        <w:rPr>
          <w:b/>
          <w:color w:val="000000"/>
          <w:sz w:val="24"/>
          <w:szCs w:val="24"/>
        </w:rPr>
      </w:pPr>
      <w:r w:rsidRPr="00B201EF">
        <w:rPr>
          <w:b/>
          <w:bCs/>
          <w:color w:val="000000"/>
          <w:sz w:val="24"/>
          <w:szCs w:val="24"/>
        </w:rPr>
        <w:t>М.П.</w:t>
      </w:r>
    </w:p>
    <w:p w:rsidR="00A41C7C" w:rsidRPr="00B201EF" w:rsidRDefault="00A41C7C" w:rsidP="00A41C7C">
      <w:pPr>
        <w:pBdr>
          <w:bottom w:val="single" w:sz="4" w:space="1" w:color="auto"/>
        </w:pBdr>
        <w:shd w:val="clear" w:color="auto" w:fill="E0E0E0"/>
        <w:ind w:right="21"/>
        <w:jc w:val="center"/>
        <w:rPr>
          <w:b/>
          <w:bCs/>
          <w:color w:val="000000"/>
          <w:spacing w:val="36"/>
          <w:sz w:val="24"/>
          <w:szCs w:val="24"/>
        </w:rPr>
      </w:pPr>
      <w:r w:rsidRPr="00B201EF">
        <w:rPr>
          <w:b/>
          <w:color w:val="000000"/>
          <w:spacing w:val="36"/>
          <w:sz w:val="24"/>
          <w:szCs w:val="24"/>
        </w:rPr>
        <w:t>конец формы</w:t>
      </w:r>
    </w:p>
    <w:p w:rsidR="00A41C7C" w:rsidRPr="00B201EF"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2" w:name="_Toc228857842"/>
      <w:bookmarkStart w:id="123" w:name="_Toc202247500"/>
      <w:bookmarkStart w:id="124" w:name="_Toc202243113"/>
      <w:bookmarkStart w:id="125" w:name="_Toc200597927"/>
      <w:bookmarkStart w:id="126" w:name="_Toc200441845"/>
      <w:bookmarkStart w:id="127" w:name="_Toc200441694"/>
      <w:bookmarkStart w:id="128" w:name="_Toc200440641"/>
      <w:bookmarkStart w:id="129" w:name="_Toc200378401"/>
      <w:bookmarkStart w:id="130" w:name="_Toc98254017"/>
      <w:bookmarkStart w:id="131" w:name="_Toc175749023"/>
      <w:r w:rsidRPr="00B201EF">
        <w:rPr>
          <w:b/>
          <w:i/>
        </w:rPr>
        <w:t>Инструкции по заполнению</w:t>
      </w:r>
      <w:bookmarkEnd w:id="122"/>
      <w:bookmarkEnd w:id="123"/>
      <w:bookmarkEnd w:id="124"/>
      <w:bookmarkEnd w:id="125"/>
      <w:bookmarkEnd w:id="126"/>
      <w:bookmarkEnd w:id="127"/>
      <w:bookmarkEnd w:id="128"/>
      <w:bookmarkEnd w:id="129"/>
      <w:bookmarkEnd w:id="130"/>
      <w:bookmarkEnd w:id="131"/>
    </w:p>
    <w:p w:rsidR="00A41C7C" w:rsidRPr="00B201EF" w:rsidRDefault="00A41C7C" w:rsidP="00ED19A8">
      <w:pPr>
        <w:numPr>
          <w:ilvl w:val="0"/>
          <w:numId w:val="11"/>
        </w:numPr>
        <w:snapToGrid w:val="0"/>
        <w:spacing w:line="240" w:lineRule="auto"/>
        <w:rPr>
          <w:sz w:val="24"/>
          <w:szCs w:val="24"/>
        </w:rPr>
      </w:pPr>
      <w:r w:rsidRPr="00B201EF">
        <w:rPr>
          <w:sz w:val="24"/>
          <w:szCs w:val="24"/>
        </w:rPr>
        <w:t xml:space="preserve">Участник указывает дату и номер </w:t>
      </w:r>
      <w:r w:rsidR="00716EE9" w:rsidRPr="00B201EF">
        <w:rPr>
          <w:sz w:val="24"/>
          <w:szCs w:val="24"/>
        </w:rPr>
        <w:t>Заявки</w:t>
      </w:r>
      <w:r w:rsidRPr="00B201EF">
        <w:rPr>
          <w:sz w:val="24"/>
          <w:szCs w:val="24"/>
        </w:rPr>
        <w:t xml:space="preserve">. Участник указывает свое фирменное наименование (в </w:t>
      </w:r>
      <w:proofErr w:type="spellStart"/>
      <w:r w:rsidRPr="00B201EF">
        <w:rPr>
          <w:sz w:val="24"/>
          <w:szCs w:val="24"/>
        </w:rPr>
        <w:t>т.ч</w:t>
      </w:r>
      <w:proofErr w:type="spellEnd"/>
      <w:r w:rsidRPr="00B201EF">
        <w:rPr>
          <w:sz w:val="24"/>
          <w:szCs w:val="24"/>
        </w:rPr>
        <w:t>. организационно-правовую форму) и свой адрес.</w:t>
      </w:r>
    </w:p>
    <w:p w:rsidR="00A41C7C" w:rsidRPr="00B201EF" w:rsidRDefault="00A41C7C" w:rsidP="00ED19A8">
      <w:pPr>
        <w:numPr>
          <w:ilvl w:val="0"/>
          <w:numId w:val="11"/>
        </w:numPr>
        <w:snapToGrid w:val="0"/>
        <w:spacing w:line="240" w:lineRule="auto"/>
        <w:rPr>
          <w:sz w:val="24"/>
          <w:szCs w:val="24"/>
        </w:rPr>
      </w:pPr>
      <w:r w:rsidRPr="00B201EF">
        <w:rPr>
          <w:sz w:val="24"/>
          <w:szCs w:val="24"/>
        </w:rPr>
        <w:t>В данном Графике выполнения работ приводятся расчетные сроки выполнения все</w:t>
      </w:r>
      <w:r w:rsidR="00716EE9" w:rsidRPr="00B201EF">
        <w:rPr>
          <w:sz w:val="24"/>
          <w:szCs w:val="24"/>
        </w:rPr>
        <w:t xml:space="preserve">х видов </w:t>
      </w:r>
      <w:r w:rsidR="00E2098B" w:rsidRPr="00B201EF">
        <w:rPr>
          <w:sz w:val="24"/>
          <w:szCs w:val="24"/>
        </w:rPr>
        <w:t xml:space="preserve">(этапов / </w:t>
      </w:r>
      <w:proofErr w:type="spellStart"/>
      <w:r w:rsidR="00E2098B" w:rsidRPr="00B201EF">
        <w:rPr>
          <w:sz w:val="24"/>
          <w:szCs w:val="24"/>
        </w:rPr>
        <w:t>подэтапов</w:t>
      </w:r>
      <w:proofErr w:type="spellEnd"/>
      <w:r w:rsidR="00E2098B" w:rsidRPr="00B201EF">
        <w:rPr>
          <w:sz w:val="24"/>
          <w:szCs w:val="24"/>
        </w:rPr>
        <w:t xml:space="preserve"> и т.п.) </w:t>
      </w:r>
      <w:r w:rsidR="00716EE9" w:rsidRPr="00B201EF">
        <w:rPr>
          <w:sz w:val="24"/>
          <w:szCs w:val="24"/>
        </w:rPr>
        <w:t>работ в рамках Договора</w:t>
      </w:r>
      <w:r w:rsidRPr="00B201EF">
        <w:rPr>
          <w:sz w:val="24"/>
          <w:szCs w:val="24"/>
        </w:rPr>
        <w:t>.</w:t>
      </w:r>
    </w:p>
    <w:p w:rsidR="000212CA" w:rsidRPr="00B201EF" w:rsidRDefault="000212CA" w:rsidP="00ED19A8">
      <w:pPr>
        <w:numPr>
          <w:ilvl w:val="0"/>
          <w:numId w:val="11"/>
        </w:numPr>
        <w:snapToGrid w:val="0"/>
        <w:spacing w:line="240" w:lineRule="auto"/>
        <w:rPr>
          <w:sz w:val="24"/>
          <w:szCs w:val="24"/>
        </w:rPr>
      </w:pPr>
      <w:r w:rsidRPr="00B201EF">
        <w:rPr>
          <w:sz w:val="24"/>
          <w:szCs w:val="24"/>
        </w:rPr>
        <w:t xml:space="preserve">График выполнения работ </w:t>
      </w:r>
      <w:r w:rsidRPr="00B201EF">
        <w:rPr>
          <w:sz w:val="24"/>
        </w:rPr>
        <w:t>будет служить основой для подготовки приложения к Договору(</w:t>
      </w:r>
      <w:proofErr w:type="spellStart"/>
      <w:r w:rsidRPr="00B201EF">
        <w:rPr>
          <w:sz w:val="24"/>
        </w:rPr>
        <w:t>ам</w:t>
      </w:r>
      <w:proofErr w:type="spellEnd"/>
      <w:r w:rsidRPr="00B201EF">
        <w:rPr>
          <w:sz w:val="24"/>
        </w:rPr>
        <w:t>)</w:t>
      </w:r>
    </w:p>
    <w:p w:rsidR="00A41C7C" w:rsidRPr="00B201EF" w:rsidRDefault="00A41C7C" w:rsidP="00ED19A8">
      <w:pPr>
        <w:numPr>
          <w:ilvl w:val="0"/>
          <w:numId w:val="11"/>
        </w:numPr>
        <w:snapToGrid w:val="0"/>
        <w:spacing w:line="240" w:lineRule="auto"/>
        <w:rPr>
          <w:sz w:val="24"/>
          <w:szCs w:val="24"/>
        </w:rPr>
      </w:pPr>
      <w:r w:rsidRPr="00B201EF">
        <w:rPr>
          <w:sz w:val="24"/>
          <w:szCs w:val="24"/>
        </w:rPr>
        <w:t xml:space="preserve">Для указания сроков против каждого </w:t>
      </w:r>
      <w:r w:rsidR="00E2098B" w:rsidRPr="00B201EF">
        <w:rPr>
          <w:sz w:val="24"/>
          <w:szCs w:val="24"/>
        </w:rPr>
        <w:t xml:space="preserve">вида (этапа / </w:t>
      </w:r>
      <w:proofErr w:type="spellStart"/>
      <w:r w:rsidR="00E2098B" w:rsidRPr="00B201EF">
        <w:rPr>
          <w:sz w:val="24"/>
          <w:szCs w:val="24"/>
        </w:rPr>
        <w:t>подэтапа</w:t>
      </w:r>
      <w:proofErr w:type="spellEnd"/>
      <w:r w:rsidR="00E2098B" w:rsidRPr="00B201EF">
        <w:rPr>
          <w:sz w:val="24"/>
          <w:szCs w:val="24"/>
        </w:rPr>
        <w:t xml:space="preserve"> и т.п.) </w:t>
      </w:r>
      <w:r w:rsidRPr="00B201EF">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B201E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B201EF" w:rsidRDefault="00A41C7C" w:rsidP="00FD18DF">
            <w:pPr>
              <w:pStyle w:val="af0"/>
              <w:jc w:val="both"/>
              <w:rPr>
                <w:color w:val="000000"/>
                <w:sz w:val="24"/>
                <w:szCs w:val="24"/>
              </w:rPr>
            </w:pPr>
            <w:r w:rsidRPr="00B201EF">
              <w:rPr>
                <w:color w:val="000000"/>
                <w:sz w:val="24"/>
                <w:szCs w:val="24"/>
              </w:rPr>
              <w:t>График выполнения, в неделях</w:t>
            </w:r>
            <w:r w:rsidR="00FD18DF" w:rsidRPr="00B201EF">
              <w:rPr>
                <w:color w:val="000000"/>
                <w:sz w:val="24"/>
                <w:szCs w:val="24"/>
              </w:rPr>
              <w:t>/днях/месяцах*</w:t>
            </w:r>
            <w:r w:rsidRPr="00B201EF">
              <w:rPr>
                <w:color w:val="000000"/>
                <w:sz w:val="24"/>
                <w:szCs w:val="24"/>
              </w:rPr>
              <w:t xml:space="preserve"> с момента подписания Договора</w:t>
            </w:r>
          </w:p>
        </w:tc>
      </w:tr>
      <w:tr w:rsidR="00A41C7C" w:rsidRPr="00B201E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B201E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B201E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0"/>
              <w:rPr>
                <w:color w:val="000000"/>
                <w:sz w:val="24"/>
                <w:szCs w:val="24"/>
              </w:rPr>
            </w:pPr>
            <w:r w:rsidRPr="00B201EF">
              <w:rPr>
                <w:color w:val="000000"/>
                <w:sz w:val="24"/>
                <w:szCs w:val="24"/>
              </w:rPr>
              <w:t>…</w:t>
            </w:r>
          </w:p>
        </w:tc>
      </w:tr>
      <w:tr w:rsidR="00A41C7C" w:rsidRPr="00B201EF" w:rsidTr="006E0F55">
        <w:tc>
          <w:tcPr>
            <w:tcW w:w="720"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ind w:left="0"/>
              <w:rPr>
                <w:bCs/>
                <w:color w:val="000000"/>
                <w:lang w:val="ru-RU" w:eastAsia="ru-RU"/>
              </w:rPr>
            </w:pPr>
            <w:r w:rsidRPr="00B201E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B201EF" w:rsidRDefault="00A41C7C" w:rsidP="006E0F55">
            <w:pPr>
              <w:pStyle w:val="af3"/>
              <w:rPr>
                <w:bCs/>
                <w:color w:val="000000"/>
                <w:lang w:val="ru-RU" w:eastAsia="ru-RU"/>
              </w:rPr>
            </w:pPr>
          </w:p>
        </w:tc>
      </w:tr>
      <w:tr w:rsidR="0094588A" w:rsidRPr="00B201EF" w:rsidTr="006E0F55">
        <w:tc>
          <w:tcPr>
            <w:tcW w:w="720" w:type="dxa"/>
            <w:tcBorders>
              <w:top w:val="single" w:sz="4" w:space="0" w:color="auto"/>
              <w:left w:val="single" w:sz="4" w:space="0" w:color="auto"/>
              <w:bottom w:val="single" w:sz="4" w:space="0" w:color="auto"/>
              <w:right w:val="single" w:sz="4" w:space="0" w:color="auto"/>
            </w:tcBorders>
          </w:tcPr>
          <w:p w:rsidR="0094588A" w:rsidRPr="00B201E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B201EF" w:rsidRDefault="0094588A" w:rsidP="00F90AD6">
            <w:pPr>
              <w:pStyle w:val="af3"/>
              <w:rPr>
                <w:b/>
                <w:bCs/>
                <w:color w:val="000000"/>
                <w:lang w:val="ru-RU" w:eastAsia="ru-RU"/>
              </w:rPr>
            </w:pPr>
            <w:r w:rsidRPr="00B201E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B201E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B201E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B201E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B201E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B201E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b/>
                <w:bCs/>
                <w:color w:val="000000"/>
                <w:lang w:val="ru-RU" w:eastAsia="ru-RU"/>
              </w:rPr>
            </w:pPr>
          </w:p>
        </w:tc>
      </w:tr>
      <w:tr w:rsidR="0094588A" w:rsidRPr="00B201EF" w:rsidTr="006E0F55">
        <w:tc>
          <w:tcPr>
            <w:tcW w:w="720" w:type="dxa"/>
            <w:tcBorders>
              <w:top w:val="single" w:sz="4" w:space="0" w:color="auto"/>
              <w:left w:val="single" w:sz="4" w:space="0" w:color="auto"/>
              <w:bottom w:val="single" w:sz="4" w:space="0" w:color="auto"/>
              <w:right w:val="single" w:sz="4" w:space="0" w:color="auto"/>
            </w:tcBorders>
          </w:tcPr>
          <w:p w:rsidR="0094588A" w:rsidRPr="00B201E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B201EF" w:rsidRDefault="0094588A" w:rsidP="00F90AD6">
            <w:pPr>
              <w:pStyle w:val="af3"/>
              <w:rPr>
                <w:color w:val="000000"/>
                <w:lang w:val="ru-RU" w:eastAsia="ru-RU"/>
              </w:rPr>
            </w:pPr>
            <w:r w:rsidRPr="00B201E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r>
      <w:tr w:rsidR="0094588A" w:rsidRPr="00B201EF" w:rsidTr="006E0F55">
        <w:tc>
          <w:tcPr>
            <w:tcW w:w="720" w:type="dxa"/>
            <w:tcBorders>
              <w:top w:val="single" w:sz="4" w:space="0" w:color="auto"/>
              <w:left w:val="single" w:sz="4" w:space="0" w:color="auto"/>
              <w:bottom w:val="single" w:sz="4" w:space="0" w:color="auto"/>
              <w:right w:val="single" w:sz="4" w:space="0" w:color="auto"/>
            </w:tcBorders>
          </w:tcPr>
          <w:p w:rsidR="0094588A" w:rsidRPr="00B201E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B201EF" w:rsidRDefault="0094588A" w:rsidP="00F90AD6">
            <w:pPr>
              <w:pStyle w:val="af3"/>
              <w:rPr>
                <w:color w:val="000000"/>
                <w:lang w:val="ru-RU" w:eastAsia="ru-RU"/>
              </w:rPr>
            </w:pPr>
            <w:r w:rsidRPr="00B201E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r>
      <w:tr w:rsidR="0094588A" w:rsidRPr="00B201EF" w:rsidTr="006E0F55">
        <w:tc>
          <w:tcPr>
            <w:tcW w:w="720" w:type="dxa"/>
            <w:tcBorders>
              <w:top w:val="single" w:sz="4" w:space="0" w:color="auto"/>
              <w:left w:val="single" w:sz="4" w:space="0" w:color="auto"/>
              <w:bottom w:val="single" w:sz="4" w:space="0" w:color="auto"/>
              <w:right w:val="single" w:sz="4" w:space="0" w:color="auto"/>
            </w:tcBorders>
          </w:tcPr>
          <w:p w:rsidR="0094588A" w:rsidRPr="00B201E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B201EF" w:rsidRDefault="0094588A" w:rsidP="00F90AD6">
            <w:pPr>
              <w:pStyle w:val="af3"/>
              <w:rPr>
                <w:color w:val="000000"/>
                <w:lang w:val="ru-RU" w:eastAsia="ru-RU"/>
              </w:rPr>
            </w:pPr>
            <w:r w:rsidRPr="00B201E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B201E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B201EF" w:rsidRDefault="0094588A" w:rsidP="006E0F55">
            <w:pPr>
              <w:pStyle w:val="af3"/>
              <w:rPr>
                <w:color w:val="000000"/>
                <w:lang w:val="ru-RU" w:eastAsia="ru-RU"/>
              </w:rPr>
            </w:pPr>
          </w:p>
        </w:tc>
      </w:tr>
    </w:tbl>
    <w:p w:rsidR="00FD18DF" w:rsidRPr="00B201EF" w:rsidRDefault="00FD18DF" w:rsidP="00FD18DF">
      <w:pPr>
        <w:rPr>
          <w:sz w:val="24"/>
          <w:szCs w:val="24"/>
        </w:rPr>
      </w:pPr>
      <w:r w:rsidRPr="00B201EF">
        <w:rPr>
          <w:sz w:val="24"/>
          <w:szCs w:val="24"/>
        </w:rPr>
        <w:t>*В зависимости от требований, указанных в Техническом задании.</w:t>
      </w:r>
    </w:p>
    <w:p w:rsidR="00A41C7C" w:rsidRPr="00B201EF" w:rsidRDefault="00A41C7C" w:rsidP="00A41C7C"/>
    <w:p w:rsidR="00A41C7C" w:rsidRPr="00B201EF" w:rsidRDefault="00A41C7C" w:rsidP="00A41C7C"/>
    <w:p w:rsidR="00A41C7C" w:rsidRPr="00B201EF" w:rsidRDefault="00A41C7C" w:rsidP="00A41C7C"/>
    <w:p w:rsidR="00A41C7C" w:rsidRPr="00B201EF" w:rsidRDefault="00A41C7C" w:rsidP="00A41C7C"/>
    <w:p w:rsidR="00A41C7C" w:rsidRPr="00B201EF" w:rsidRDefault="00A41C7C" w:rsidP="00A41C7C"/>
    <w:p w:rsidR="00A41C7C" w:rsidRPr="00B201EF" w:rsidRDefault="00A41C7C" w:rsidP="00A41C7C"/>
    <w:p w:rsidR="00A41C7C" w:rsidRPr="00B201EF" w:rsidRDefault="00A41C7C" w:rsidP="00A41C7C"/>
    <w:p w:rsidR="00A41C7C" w:rsidRPr="00B201EF" w:rsidRDefault="00A41C7C" w:rsidP="00A41C7C"/>
    <w:p w:rsidR="00A41C7C" w:rsidRPr="00B201EF" w:rsidRDefault="00A41C7C" w:rsidP="00A41C7C"/>
    <w:p w:rsidR="00A41C7C" w:rsidRPr="00B201EF" w:rsidRDefault="00A41C7C" w:rsidP="00A41C7C"/>
    <w:p w:rsidR="00A41C7C" w:rsidRPr="00B201EF" w:rsidRDefault="00A41C7C" w:rsidP="00A41C7C"/>
    <w:p w:rsidR="00A41C7C" w:rsidRPr="00B201EF" w:rsidRDefault="00A41C7C" w:rsidP="00A41C7C"/>
    <w:p w:rsidR="00A41C7C" w:rsidRPr="00B201EF" w:rsidRDefault="00A41C7C" w:rsidP="00A41C7C"/>
    <w:p w:rsidR="00B73F9E" w:rsidRPr="00B201EF" w:rsidRDefault="00B73F9E" w:rsidP="00A41C7C">
      <w:pPr>
        <w:ind w:firstLine="0"/>
        <w:sectPr w:rsidR="00B73F9E" w:rsidRPr="00B201EF" w:rsidSect="00F15AD2">
          <w:headerReference w:type="default" r:id="rId22"/>
          <w:pgSz w:w="11906" w:h="16838" w:code="9"/>
          <w:pgMar w:top="1134" w:right="709" w:bottom="851" w:left="1418" w:header="720" w:footer="720" w:gutter="0"/>
          <w:cols w:space="708"/>
          <w:titlePg/>
          <w:docGrid w:linePitch="360"/>
        </w:sectPr>
      </w:pPr>
    </w:p>
    <w:p w:rsidR="00B73F9E" w:rsidRPr="00B201EF"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B201EF">
        <w:rPr>
          <w:b/>
          <w:spacing w:val="36"/>
          <w:sz w:val="24"/>
          <w:szCs w:val="20"/>
        </w:rPr>
        <w:lastRenderedPageBreak/>
        <w:t>начало формы</w:t>
      </w:r>
    </w:p>
    <w:p w:rsidR="00B73F9E" w:rsidRPr="00B201EF" w:rsidRDefault="00B73F9E" w:rsidP="00B73F9E">
      <w:pPr>
        <w:spacing w:line="240" w:lineRule="auto"/>
        <w:ind w:firstLine="0"/>
        <w:jc w:val="right"/>
        <w:rPr>
          <w:b/>
          <w:color w:val="000000"/>
          <w:sz w:val="24"/>
          <w:szCs w:val="24"/>
        </w:rPr>
      </w:pPr>
      <w:r w:rsidRPr="00B201EF">
        <w:rPr>
          <w:b/>
          <w:color w:val="000000"/>
          <w:sz w:val="24"/>
          <w:szCs w:val="24"/>
        </w:rPr>
        <w:t>Форма 4</w:t>
      </w:r>
    </w:p>
    <w:p w:rsidR="00B73F9E" w:rsidRPr="00B201EF" w:rsidRDefault="00B73F9E" w:rsidP="00B73F9E">
      <w:pPr>
        <w:spacing w:line="240" w:lineRule="auto"/>
        <w:ind w:firstLine="0"/>
        <w:jc w:val="right"/>
        <w:rPr>
          <w:color w:val="000000"/>
          <w:sz w:val="24"/>
          <w:szCs w:val="24"/>
        </w:rPr>
      </w:pPr>
      <w:r w:rsidRPr="00B201EF">
        <w:rPr>
          <w:color w:val="000000"/>
          <w:sz w:val="24"/>
          <w:szCs w:val="24"/>
        </w:rPr>
        <w:t xml:space="preserve">Приложение 3 к </w:t>
      </w:r>
      <w:r w:rsidRPr="00B201EF">
        <w:rPr>
          <w:sz w:val="24"/>
          <w:szCs w:val="24"/>
        </w:rPr>
        <w:t>Заявке</w:t>
      </w:r>
      <w:r w:rsidRPr="00B201EF">
        <w:rPr>
          <w:color w:val="000000"/>
          <w:sz w:val="24"/>
          <w:szCs w:val="24"/>
        </w:rPr>
        <w:br/>
        <w:t>от «____»_____________ </w:t>
      </w:r>
      <w:proofErr w:type="gramStart"/>
      <w:r w:rsidRPr="00B201EF">
        <w:rPr>
          <w:color w:val="000000"/>
          <w:sz w:val="24"/>
          <w:szCs w:val="24"/>
        </w:rPr>
        <w:t>г</w:t>
      </w:r>
      <w:proofErr w:type="gramEnd"/>
      <w:r w:rsidRPr="00B201EF">
        <w:rPr>
          <w:color w:val="000000"/>
          <w:sz w:val="24"/>
          <w:szCs w:val="24"/>
        </w:rPr>
        <w:t>. №__________</w:t>
      </w:r>
    </w:p>
    <w:p w:rsidR="00B73F9E" w:rsidRPr="00B201EF" w:rsidRDefault="00B73F9E" w:rsidP="00B73F9E">
      <w:pPr>
        <w:spacing w:line="240" w:lineRule="auto"/>
        <w:ind w:firstLine="0"/>
        <w:rPr>
          <w:color w:val="000000"/>
          <w:sz w:val="24"/>
          <w:szCs w:val="24"/>
        </w:rPr>
      </w:pPr>
    </w:p>
    <w:p w:rsidR="00B73F9E" w:rsidRPr="00B201EF" w:rsidRDefault="00B73F9E" w:rsidP="00B73F9E">
      <w:pPr>
        <w:widowControl w:val="0"/>
        <w:tabs>
          <w:tab w:val="left" w:pos="567"/>
          <w:tab w:val="left" w:pos="1985"/>
        </w:tabs>
        <w:spacing w:line="240" w:lineRule="auto"/>
        <w:ind w:right="34" w:firstLine="0"/>
        <w:jc w:val="center"/>
        <w:rPr>
          <w:b/>
          <w:sz w:val="24"/>
          <w:szCs w:val="24"/>
        </w:rPr>
      </w:pPr>
      <w:r w:rsidRPr="00B201EF">
        <w:rPr>
          <w:b/>
          <w:sz w:val="24"/>
          <w:szCs w:val="24"/>
        </w:rPr>
        <w:t>Сводная таблица стоимости работ</w:t>
      </w:r>
    </w:p>
    <w:p w:rsidR="00B73F9E" w:rsidRPr="00B201EF" w:rsidRDefault="00B73F9E" w:rsidP="00B73F9E">
      <w:pPr>
        <w:widowControl w:val="0"/>
        <w:tabs>
          <w:tab w:val="left" w:pos="567"/>
          <w:tab w:val="left" w:pos="1985"/>
        </w:tabs>
        <w:spacing w:line="240" w:lineRule="auto"/>
        <w:ind w:right="34" w:firstLine="0"/>
        <w:rPr>
          <w:sz w:val="24"/>
          <w:szCs w:val="24"/>
        </w:rPr>
      </w:pPr>
      <w:r w:rsidRPr="00B201EF">
        <w:rPr>
          <w:sz w:val="24"/>
          <w:szCs w:val="24"/>
        </w:rPr>
        <w:t>Наименование и адрес Участника: _________________________________</w:t>
      </w:r>
    </w:p>
    <w:p w:rsidR="00B73F9E" w:rsidRPr="00B201EF"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B201EF"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B201EF" w:rsidRDefault="00510B6F" w:rsidP="00271675">
            <w:pPr>
              <w:pStyle w:val="af0"/>
              <w:tabs>
                <w:tab w:val="left" w:pos="567"/>
                <w:tab w:val="left" w:pos="1985"/>
              </w:tabs>
              <w:spacing w:before="0" w:after="0"/>
              <w:ind w:left="0" w:right="34"/>
              <w:rPr>
                <w:sz w:val="24"/>
                <w:szCs w:val="24"/>
              </w:rPr>
            </w:pPr>
            <w:r w:rsidRPr="00B201EF">
              <w:rPr>
                <w:sz w:val="24"/>
                <w:szCs w:val="24"/>
              </w:rPr>
              <w:t>_________________________________________________________________________________</w:t>
            </w:r>
          </w:p>
          <w:p w:rsidR="00510B6F" w:rsidRPr="00B201EF" w:rsidRDefault="00510B6F" w:rsidP="00271675">
            <w:pPr>
              <w:pStyle w:val="af0"/>
              <w:tabs>
                <w:tab w:val="left" w:pos="567"/>
                <w:tab w:val="left" w:pos="1985"/>
              </w:tabs>
              <w:spacing w:before="0" w:after="0"/>
              <w:ind w:left="0" w:right="34"/>
              <w:jc w:val="center"/>
              <w:rPr>
                <w:b/>
                <w:sz w:val="24"/>
                <w:szCs w:val="24"/>
              </w:rPr>
            </w:pPr>
            <w:r w:rsidRPr="00B201EF">
              <w:rPr>
                <w:rStyle w:val="afb"/>
                <w:sz w:val="24"/>
                <w:szCs w:val="24"/>
              </w:rPr>
              <w:t>(Указывается наименование работ)</w:t>
            </w:r>
          </w:p>
        </w:tc>
      </w:tr>
      <w:tr w:rsidR="00510B6F" w:rsidRPr="00B201EF" w:rsidTr="00271675">
        <w:trPr>
          <w:trHeight w:val="944"/>
        </w:trPr>
        <w:tc>
          <w:tcPr>
            <w:tcW w:w="578" w:type="dxa"/>
          </w:tcPr>
          <w:p w:rsidR="00510B6F" w:rsidRPr="00B201EF" w:rsidRDefault="00510B6F" w:rsidP="00271675">
            <w:pPr>
              <w:pStyle w:val="af0"/>
              <w:tabs>
                <w:tab w:val="left" w:pos="567"/>
                <w:tab w:val="left" w:pos="1985"/>
              </w:tabs>
              <w:spacing w:before="0" w:after="0"/>
              <w:ind w:left="0" w:right="34"/>
              <w:rPr>
                <w:sz w:val="24"/>
                <w:szCs w:val="24"/>
              </w:rPr>
            </w:pPr>
            <w:r w:rsidRPr="00B201EF">
              <w:rPr>
                <w:sz w:val="24"/>
                <w:szCs w:val="24"/>
              </w:rPr>
              <w:t>№ п/п</w:t>
            </w:r>
          </w:p>
        </w:tc>
        <w:tc>
          <w:tcPr>
            <w:tcW w:w="4384" w:type="dxa"/>
          </w:tcPr>
          <w:p w:rsidR="00510B6F" w:rsidRPr="00B201EF" w:rsidRDefault="00510B6F" w:rsidP="00271675">
            <w:pPr>
              <w:pStyle w:val="af0"/>
              <w:tabs>
                <w:tab w:val="left" w:pos="567"/>
                <w:tab w:val="left" w:pos="1985"/>
              </w:tabs>
              <w:spacing w:before="0" w:after="0"/>
              <w:ind w:left="0" w:right="34"/>
              <w:rPr>
                <w:sz w:val="24"/>
                <w:szCs w:val="24"/>
              </w:rPr>
            </w:pPr>
            <w:r w:rsidRPr="00B201EF">
              <w:rPr>
                <w:sz w:val="24"/>
                <w:szCs w:val="24"/>
              </w:rPr>
              <w:t>Вид работ</w:t>
            </w:r>
          </w:p>
        </w:tc>
        <w:tc>
          <w:tcPr>
            <w:tcW w:w="737" w:type="dxa"/>
          </w:tcPr>
          <w:p w:rsidR="00510B6F" w:rsidRPr="00B201EF" w:rsidRDefault="00510B6F" w:rsidP="00271675">
            <w:pPr>
              <w:pStyle w:val="af0"/>
              <w:tabs>
                <w:tab w:val="left" w:pos="567"/>
                <w:tab w:val="left" w:pos="1985"/>
              </w:tabs>
              <w:spacing w:before="0" w:after="0"/>
              <w:ind w:left="0" w:right="34"/>
              <w:rPr>
                <w:sz w:val="24"/>
                <w:szCs w:val="24"/>
              </w:rPr>
            </w:pPr>
            <w:r w:rsidRPr="00B201EF">
              <w:rPr>
                <w:sz w:val="24"/>
                <w:szCs w:val="24"/>
              </w:rPr>
              <w:t>Ед. изм.</w:t>
            </w:r>
          </w:p>
        </w:tc>
        <w:tc>
          <w:tcPr>
            <w:tcW w:w="1134" w:type="dxa"/>
          </w:tcPr>
          <w:p w:rsidR="00510B6F" w:rsidRPr="00B201EF" w:rsidRDefault="00510B6F" w:rsidP="00271675">
            <w:pPr>
              <w:pStyle w:val="af0"/>
              <w:tabs>
                <w:tab w:val="left" w:pos="567"/>
                <w:tab w:val="left" w:pos="1985"/>
              </w:tabs>
              <w:spacing w:before="0" w:after="0"/>
              <w:ind w:left="0" w:right="34"/>
              <w:rPr>
                <w:sz w:val="24"/>
                <w:szCs w:val="24"/>
              </w:rPr>
            </w:pPr>
            <w:r w:rsidRPr="00B201EF">
              <w:rPr>
                <w:sz w:val="24"/>
                <w:szCs w:val="24"/>
              </w:rPr>
              <w:t>Кол-во</w:t>
            </w:r>
          </w:p>
        </w:tc>
        <w:tc>
          <w:tcPr>
            <w:tcW w:w="1927" w:type="dxa"/>
          </w:tcPr>
          <w:p w:rsidR="00510B6F" w:rsidRPr="00B201EF" w:rsidRDefault="00510B6F" w:rsidP="00271675">
            <w:pPr>
              <w:pStyle w:val="af0"/>
              <w:tabs>
                <w:tab w:val="left" w:pos="567"/>
                <w:tab w:val="left" w:pos="1985"/>
              </w:tabs>
              <w:spacing w:before="0" w:after="0"/>
              <w:ind w:left="0" w:right="34"/>
              <w:jc w:val="both"/>
              <w:rPr>
                <w:sz w:val="24"/>
                <w:szCs w:val="24"/>
              </w:rPr>
            </w:pPr>
            <w:r w:rsidRPr="00B201EF">
              <w:rPr>
                <w:sz w:val="24"/>
                <w:szCs w:val="24"/>
              </w:rPr>
              <w:t>Единичная расценка, руб. (без НДС)</w:t>
            </w:r>
          </w:p>
        </w:tc>
        <w:tc>
          <w:tcPr>
            <w:tcW w:w="1617" w:type="dxa"/>
          </w:tcPr>
          <w:p w:rsidR="00510B6F" w:rsidRPr="00B201EF" w:rsidRDefault="00510B6F" w:rsidP="00271675">
            <w:pPr>
              <w:pStyle w:val="af0"/>
              <w:tabs>
                <w:tab w:val="left" w:pos="567"/>
                <w:tab w:val="left" w:pos="1985"/>
              </w:tabs>
              <w:spacing w:before="0" w:after="0"/>
              <w:ind w:left="0" w:right="34"/>
              <w:jc w:val="both"/>
              <w:rPr>
                <w:sz w:val="24"/>
                <w:szCs w:val="24"/>
              </w:rPr>
            </w:pPr>
            <w:r w:rsidRPr="00B201EF">
              <w:rPr>
                <w:sz w:val="24"/>
                <w:szCs w:val="24"/>
              </w:rPr>
              <w:t>Единичная расценка, руб. (</w:t>
            </w:r>
            <w:r w:rsidRPr="00B201EF">
              <w:rPr>
                <w:sz w:val="24"/>
                <w:szCs w:val="24"/>
                <w:lang w:val="en-US"/>
              </w:rPr>
              <w:t>c</w:t>
            </w:r>
            <w:r w:rsidRPr="00B201EF">
              <w:rPr>
                <w:sz w:val="24"/>
                <w:szCs w:val="24"/>
              </w:rPr>
              <w:t xml:space="preserve"> НДС)</w:t>
            </w:r>
          </w:p>
        </w:tc>
        <w:tc>
          <w:tcPr>
            <w:tcW w:w="1843" w:type="dxa"/>
          </w:tcPr>
          <w:p w:rsidR="00510B6F" w:rsidRPr="00B201EF" w:rsidRDefault="00510B6F" w:rsidP="00271675">
            <w:pPr>
              <w:pStyle w:val="af0"/>
              <w:tabs>
                <w:tab w:val="left" w:pos="567"/>
                <w:tab w:val="left" w:pos="1985"/>
              </w:tabs>
              <w:spacing w:before="0" w:after="0"/>
              <w:ind w:left="0" w:right="34"/>
              <w:jc w:val="both"/>
              <w:rPr>
                <w:sz w:val="24"/>
                <w:szCs w:val="24"/>
              </w:rPr>
            </w:pPr>
            <w:r w:rsidRPr="00B201EF">
              <w:rPr>
                <w:sz w:val="24"/>
                <w:szCs w:val="24"/>
              </w:rPr>
              <w:t>Общая стоимость, руб. (без НДС)</w:t>
            </w:r>
          </w:p>
        </w:tc>
        <w:tc>
          <w:tcPr>
            <w:tcW w:w="1558" w:type="dxa"/>
          </w:tcPr>
          <w:p w:rsidR="00510B6F" w:rsidRPr="00B201EF" w:rsidRDefault="00510B6F" w:rsidP="00271675">
            <w:pPr>
              <w:pStyle w:val="af0"/>
              <w:tabs>
                <w:tab w:val="left" w:pos="567"/>
                <w:tab w:val="left" w:pos="1985"/>
              </w:tabs>
              <w:spacing w:before="0" w:after="0"/>
              <w:ind w:left="0" w:right="34"/>
              <w:jc w:val="both"/>
              <w:rPr>
                <w:sz w:val="24"/>
                <w:szCs w:val="24"/>
              </w:rPr>
            </w:pPr>
            <w:r w:rsidRPr="00B201EF">
              <w:rPr>
                <w:sz w:val="24"/>
                <w:szCs w:val="24"/>
              </w:rPr>
              <w:t>Общая стоимость, руб. (</w:t>
            </w:r>
            <w:r w:rsidRPr="00B201EF">
              <w:rPr>
                <w:sz w:val="24"/>
                <w:szCs w:val="24"/>
                <w:lang w:val="en-US"/>
              </w:rPr>
              <w:t>c</w:t>
            </w:r>
            <w:r w:rsidRPr="00B201EF">
              <w:rPr>
                <w:sz w:val="24"/>
                <w:szCs w:val="24"/>
              </w:rPr>
              <w:t xml:space="preserve"> НДС)</w:t>
            </w:r>
          </w:p>
        </w:tc>
        <w:tc>
          <w:tcPr>
            <w:tcW w:w="1673" w:type="dxa"/>
          </w:tcPr>
          <w:p w:rsidR="00510B6F" w:rsidRPr="00B201EF" w:rsidRDefault="00510B6F" w:rsidP="00271675">
            <w:pPr>
              <w:pStyle w:val="af0"/>
              <w:tabs>
                <w:tab w:val="left" w:pos="567"/>
                <w:tab w:val="left" w:pos="1985"/>
              </w:tabs>
              <w:spacing w:before="0" w:after="0"/>
              <w:ind w:left="0" w:right="34"/>
              <w:jc w:val="both"/>
              <w:rPr>
                <w:sz w:val="24"/>
                <w:szCs w:val="24"/>
              </w:rPr>
            </w:pPr>
            <w:r w:rsidRPr="00B201EF">
              <w:rPr>
                <w:sz w:val="24"/>
                <w:szCs w:val="24"/>
              </w:rPr>
              <w:t>Примечания</w:t>
            </w:r>
          </w:p>
        </w:tc>
      </w:tr>
      <w:tr w:rsidR="00510B6F" w:rsidRPr="00B201EF" w:rsidTr="00271675">
        <w:trPr>
          <w:trHeight w:val="284"/>
        </w:trPr>
        <w:tc>
          <w:tcPr>
            <w:tcW w:w="578" w:type="dxa"/>
          </w:tcPr>
          <w:p w:rsidR="00510B6F" w:rsidRPr="00B201EF" w:rsidRDefault="00510B6F" w:rsidP="00271675">
            <w:pPr>
              <w:pStyle w:val="af3"/>
              <w:numPr>
                <w:ilvl w:val="0"/>
                <w:numId w:val="19"/>
              </w:numPr>
              <w:tabs>
                <w:tab w:val="left" w:pos="567"/>
                <w:tab w:val="left" w:pos="1985"/>
              </w:tabs>
              <w:ind w:left="0" w:right="34"/>
            </w:pPr>
          </w:p>
        </w:tc>
        <w:tc>
          <w:tcPr>
            <w:tcW w:w="4384" w:type="dxa"/>
          </w:tcPr>
          <w:p w:rsidR="00510B6F" w:rsidRPr="00B201EF" w:rsidRDefault="00510B6F" w:rsidP="00271675">
            <w:pPr>
              <w:pStyle w:val="af3"/>
              <w:tabs>
                <w:tab w:val="left" w:pos="567"/>
                <w:tab w:val="left" w:pos="1985"/>
              </w:tabs>
              <w:spacing w:before="0" w:after="0"/>
              <w:ind w:left="0" w:right="34"/>
            </w:pPr>
          </w:p>
        </w:tc>
        <w:tc>
          <w:tcPr>
            <w:tcW w:w="737" w:type="dxa"/>
          </w:tcPr>
          <w:p w:rsidR="00510B6F" w:rsidRPr="00B201EF" w:rsidRDefault="00510B6F" w:rsidP="00271675">
            <w:pPr>
              <w:pStyle w:val="af3"/>
              <w:tabs>
                <w:tab w:val="left" w:pos="567"/>
                <w:tab w:val="left" w:pos="1985"/>
              </w:tabs>
              <w:spacing w:before="0" w:after="0"/>
              <w:ind w:left="0" w:right="34"/>
            </w:pPr>
          </w:p>
        </w:tc>
        <w:tc>
          <w:tcPr>
            <w:tcW w:w="1134" w:type="dxa"/>
          </w:tcPr>
          <w:p w:rsidR="00510B6F" w:rsidRPr="00B201EF" w:rsidRDefault="00510B6F" w:rsidP="00271675">
            <w:pPr>
              <w:pStyle w:val="af3"/>
              <w:tabs>
                <w:tab w:val="left" w:pos="567"/>
                <w:tab w:val="left" w:pos="1985"/>
              </w:tabs>
              <w:spacing w:before="0" w:after="0"/>
              <w:ind w:left="0" w:right="34"/>
            </w:pPr>
          </w:p>
        </w:tc>
        <w:tc>
          <w:tcPr>
            <w:tcW w:w="1927" w:type="dxa"/>
          </w:tcPr>
          <w:p w:rsidR="00510B6F" w:rsidRPr="00B201EF" w:rsidRDefault="00510B6F" w:rsidP="00271675">
            <w:pPr>
              <w:pStyle w:val="af3"/>
              <w:tabs>
                <w:tab w:val="left" w:pos="567"/>
                <w:tab w:val="left" w:pos="1985"/>
              </w:tabs>
              <w:spacing w:before="0" w:after="0"/>
              <w:ind w:left="0" w:right="34"/>
            </w:pPr>
          </w:p>
        </w:tc>
        <w:tc>
          <w:tcPr>
            <w:tcW w:w="1617" w:type="dxa"/>
          </w:tcPr>
          <w:p w:rsidR="00510B6F" w:rsidRPr="00B201EF" w:rsidRDefault="00510B6F" w:rsidP="00271675">
            <w:pPr>
              <w:pStyle w:val="af3"/>
              <w:tabs>
                <w:tab w:val="left" w:pos="567"/>
                <w:tab w:val="left" w:pos="1985"/>
              </w:tabs>
              <w:spacing w:before="0" w:after="0"/>
              <w:ind w:left="0" w:right="34"/>
              <w:jc w:val="right"/>
            </w:pPr>
          </w:p>
        </w:tc>
        <w:tc>
          <w:tcPr>
            <w:tcW w:w="1843" w:type="dxa"/>
          </w:tcPr>
          <w:p w:rsidR="00510B6F" w:rsidRPr="00B201EF" w:rsidRDefault="00510B6F" w:rsidP="00271675">
            <w:pPr>
              <w:pStyle w:val="af3"/>
              <w:tabs>
                <w:tab w:val="left" w:pos="567"/>
                <w:tab w:val="left" w:pos="1985"/>
              </w:tabs>
              <w:spacing w:before="0" w:after="0"/>
              <w:ind w:left="0" w:right="34"/>
            </w:pPr>
          </w:p>
        </w:tc>
        <w:tc>
          <w:tcPr>
            <w:tcW w:w="1558" w:type="dxa"/>
          </w:tcPr>
          <w:p w:rsidR="00510B6F" w:rsidRPr="00B201EF" w:rsidRDefault="00510B6F" w:rsidP="00271675">
            <w:pPr>
              <w:pStyle w:val="af3"/>
              <w:tabs>
                <w:tab w:val="left" w:pos="567"/>
                <w:tab w:val="left" w:pos="1985"/>
              </w:tabs>
              <w:spacing w:before="0" w:after="0"/>
              <w:ind w:left="0" w:right="34"/>
            </w:pPr>
          </w:p>
        </w:tc>
        <w:tc>
          <w:tcPr>
            <w:tcW w:w="1673" w:type="dxa"/>
          </w:tcPr>
          <w:p w:rsidR="00510B6F" w:rsidRPr="00B201EF" w:rsidRDefault="00510B6F" w:rsidP="00271675">
            <w:pPr>
              <w:pStyle w:val="af3"/>
              <w:tabs>
                <w:tab w:val="left" w:pos="567"/>
                <w:tab w:val="left" w:pos="1985"/>
              </w:tabs>
              <w:spacing w:before="0" w:after="0"/>
              <w:ind w:left="0" w:right="34"/>
            </w:pPr>
          </w:p>
        </w:tc>
      </w:tr>
      <w:tr w:rsidR="00510B6F" w:rsidRPr="00B201EF" w:rsidTr="00271675">
        <w:trPr>
          <w:trHeight w:val="284"/>
        </w:trPr>
        <w:tc>
          <w:tcPr>
            <w:tcW w:w="578" w:type="dxa"/>
          </w:tcPr>
          <w:p w:rsidR="00510B6F" w:rsidRPr="00B201EF" w:rsidRDefault="00510B6F" w:rsidP="00271675">
            <w:pPr>
              <w:pStyle w:val="af3"/>
              <w:numPr>
                <w:ilvl w:val="0"/>
                <w:numId w:val="19"/>
              </w:numPr>
              <w:tabs>
                <w:tab w:val="left" w:pos="567"/>
                <w:tab w:val="left" w:pos="1985"/>
              </w:tabs>
              <w:ind w:left="0" w:right="34"/>
            </w:pPr>
          </w:p>
        </w:tc>
        <w:tc>
          <w:tcPr>
            <w:tcW w:w="4384" w:type="dxa"/>
          </w:tcPr>
          <w:p w:rsidR="00510B6F" w:rsidRPr="00B201EF" w:rsidRDefault="00510B6F" w:rsidP="00271675">
            <w:pPr>
              <w:pStyle w:val="af3"/>
              <w:tabs>
                <w:tab w:val="left" w:pos="567"/>
                <w:tab w:val="left" w:pos="1985"/>
              </w:tabs>
              <w:spacing w:before="0" w:after="0"/>
              <w:ind w:left="0" w:right="34"/>
            </w:pPr>
          </w:p>
        </w:tc>
        <w:tc>
          <w:tcPr>
            <w:tcW w:w="737" w:type="dxa"/>
          </w:tcPr>
          <w:p w:rsidR="00510B6F" w:rsidRPr="00B201EF" w:rsidRDefault="00510B6F" w:rsidP="00271675">
            <w:pPr>
              <w:pStyle w:val="af3"/>
              <w:tabs>
                <w:tab w:val="left" w:pos="567"/>
                <w:tab w:val="left" w:pos="1985"/>
              </w:tabs>
              <w:spacing w:before="0" w:after="0"/>
              <w:ind w:left="0" w:right="34"/>
            </w:pPr>
          </w:p>
        </w:tc>
        <w:tc>
          <w:tcPr>
            <w:tcW w:w="1134" w:type="dxa"/>
          </w:tcPr>
          <w:p w:rsidR="00510B6F" w:rsidRPr="00B201EF" w:rsidRDefault="00510B6F" w:rsidP="00271675">
            <w:pPr>
              <w:pStyle w:val="af3"/>
              <w:tabs>
                <w:tab w:val="left" w:pos="567"/>
                <w:tab w:val="left" w:pos="1985"/>
              </w:tabs>
              <w:spacing w:before="0" w:after="0"/>
              <w:ind w:left="0" w:right="34"/>
            </w:pPr>
          </w:p>
        </w:tc>
        <w:tc>
          <w:tcPr>
            <w:tcW w:w="1927" w:type="dxa"/>
          </w:tcPr>
          <w:p w:rsidR="00510B6F" w:rsidRPr="00B201EF" w:rsidRDefault="00510B6F" w:rsidP="00271675">
            <w:pPr>
              <w:pStyle w:val="af3"/>
              <w:tabs>
                <w:tab w:val="left" w:pos="567"/>
                <w:tab w:val="left" w:pos="1985"/>
              </w:tabs>
              <w:spacing w:before="0" w:after="0"/>
              <w:ind w:left="0" w:right="34"/>
            </w:pPr>
          </w:p>
        </w:tc>
        <w:tc>
          <w:tcPr>
            <w:tcW w:w="1617" w:type="dxa"/>
          </w:tcPr>
          <w:p w:rsidR="00510B6F" w:rsidRPr="00B201EF" w:rsidRDefault="00510B6F" w:rsidP="00271675">
            <w:pPr>
              <w:pStyle w:val="af3"/>
              <w:tabs>
                <w:tab w:val="left" w:pos="567"/>
                <w:tab w:val="left" w:pos="1985"/>
              </w:tabs>
              <w:spacing w:before="0" w:after="0"/>
              <w:ind w:left="0" w:right="34"/>
              <w:jc w:val="right"/>
            </w:pPr>
          </w:p>
        </w:tc>
        <w:tc>
          <w:tcPr>
            <w:tcW w:w="1843" w:type="dxa"/>
          </w:tcPr>
          <w:p w:rsidR="00510B6F" w:rsidRPr="00B201EF" w:rsidRDefault="00510B6F" w:rsidP="00271675">
            <w:pPr>
              <w:pStyle w:val="af3"/>
              <w:tabs>
                <w:tab w:val="left" w:pos="567"/>
                <w:tab w:val="left" w:pos="1985"/>
              </w:tabs>
              <w:spacing w:before="0" w:after="0"/>
              <w:ind w:left="0" w:right="34"/>
            </w:pPr>
          </w:p>
        </w:tc>
        <w:tc>
          <w:tcPr>
            <w:tcW w:w="1558" w:type="dxa"/>
          </w:tcPr>
          <w:p w:rsidR="00510B6F" w:rsidRPr="00B201EF" w:rsidRDefault="00510B6F" w:rsidP="00271675">
            <w:pPr>
              <w:pStyle w:val="af3"/>
              <w:tabs>
                <w:tab w:val="left" w:pos="567"/>
                <w:tab w:val="left" w:pos="1985"/>
              </w:tabs>
              <w:spacing w:before="0" w:after="0"/>
              <w:ind w:left="0" w:right="34"/>
            </w:pPr>
          </w:p>
        </w:tc>
        <w:tc>
          <w:tcPr>
            <w:tcW w:w="1673" w:type="dxa"/>
          </w:tcPr>
          <w:p w:rsidR="00510B6F" w:rsidRPr="00B201EF" w:rsidRDefault="00510B6F" w:rsidP="00271675">
            <w:pPr>
              <w:pStyle w:val="af3"/>
              <w:tabs>
                <w:tab w:val="left" w:pos="567"/>
                <w:tab w:val="left" w:pos="1985"/>
              </w:tabs>
              <w:spacing w:before="0" w:after="0"/>
              <w:ind w:left="0" w:right="34"/>
            </w:pPr>
          </w:p>
        </w:tc>
      </w:tr>
      <w:tr w:rsidR="00510B6F" w:rsidRPr="00B201EF" w:rsidTr="00271675">
        <w:trPr>
          <w:trHeight w:val="284"/>
        </w:trPr>
        <w:tc>
          <w:tcPr>
            <w:tcW w:w="578" w:type="dxa"/>
          </w:tcPr>
          <w:p w:rsidR="00510B6F" w:rsidRPr="00B201EF" w:rsidRDefault="00510B6F" w:rsidP="00271675">
            <w:pPr>
              <w:pStyle w:val="af3"/>
              <w:numPr>
                <w:ilvl w:val="0"/>
                <w:numId w:val="19"/>
              </w:numPr>
              <w:tabs>
                <w:tab w:val="left" w:pos="567"/>
                <w:tab w:val="left" w:pos="1985"/>
              </w:tabs>
              <w:ind w:left="0" w:right="34"/>
            </w:pPr>
          </w:p>
        </w:tc>
        <w:tc>
          <w:tcPr>
            <w:tcW w:w="4384" w:type="dxa"/>
          </w:tcPr>
          <w:p w:rsidR="00510B6F" w:rsidRPr="00B201EF" w:rsidRDefault="00510B6F" w:rsidP="00271675">
            <w:pPr>
              <w:pStyle w:val="af3"/>
              <w:tabs>
                <w:tab w:val="left" w:pos="567"/>
                <w:tab w:val="left" w:pos="1985"/>
              </w:tabs>
              <w:spacing w:before="0" w:after="0"/>
              <w:ind w:left="0" w:right="34"/>
            </w:pPr>
          </w:p>
        </w:tc>
        <w:tc>
          <w:tcPr>
            <w:tcW w:w="737" w:type="dxa"/>
          </w:tcPr>
          <w:p w:rsidR="00510B6F" w:rsidRPr="00B201EF" w:rsidRDefault="00510B6F" w:rsidP="00271675">
            <w:pPr>
              <w:pStyle w:val="af3"/>
              <w:tabs>
                <w:tab w:val="left" w:pos="567"/>
                <w:tab w:val="left" w:pos="1985"/>
              </w:tabs>
              <w:spacing w:before="0" w:after="0"/>
              <w:ind w:left="0" w:right="34"/>
            </w:pPr>
          </w:p>
        </w:tc>
        <w:tc>
          <w:tcPr>
            <w:tcW w:w="1134" w:type="dxa"/>
          </w:tcPr>
          <w:p w:rsidR="00510B6F" w:rsidRPr="00B201EF" w:rsidRDefault="00510B6F" w:rsidP="00271675">
            <w:pPr>
              <w:pStyle w:val="af3"/>
              <w:tabs>
                <w:tab w:val="left" w:pos="567"/>
                <w:tab w:val="left" w:pos="1985"/>
              </w:tabs>
              <w:spacing w:before="0" w:after="0"/>
              <w:ind w:left="0" w:right="34"/>
            </w:pPr>
          </w:p>
        </w:tc>
        <w:tc>
          <w:tcPr>
            <w:tcW w:w="1927" w:type="dxa"/>
          </w:tcPr>
          <w:p w:rsidR="00510B6F" w:rsidRPr="00B201EF" w:rsidRDefault="00510B6F" w:rsidP="00271675">
            <w:pPr>
              <w:pStyle w:val="af3"/>
              <w:tabs>
                <w:tab w:val="left" w:pos="567"/>
                <w:tab w:val="left" w:pos="1985"/>
              </w:tabs>
              <w:spacing w:before="0" w:after="0"/>
              <w:ind w:left="0" w:right="34"/>
            </w:pPr>
          </w:p>
        </w:tc>
        <w:tc>
          <w:tcPr>
            <w:tcW w:w="1617" w:type="dxa"/>
          </w:tcPr>
          <w:p w:rsidR="00510B6F" w:rsidRPr="00B201EF" w:rsidRDefault="00510B6F" w:rsidP="00271675">
            <w:pPr>
              <w:pStyle w:val="af3"/>
              <w:tabs>
                <w:tab w:val="left" w:pos="567"/>
                <w:tab w:val="left" w:pos="1985"/>
              </w:tabs>
              <w:spacing w:before="0" w:after="0"/>
              <w:ind w:left="0" w:right="34"/>
              <w:jc w:val="right"/>
            </w:pPr>
          </w:p>
        </w:tc>
        <w:tc>
          <w:tcPr>
            <w:tcW w:w="1843" w:type="dxa"/>
          </w:tcPr>
          <w:p w:rsidR="00510B6F" w:rsidRPr="00B201EF" w:rsidRDefault="00510B6F" w:rsidP="00271675">
            <w:pPr>
              <w:pStyle w:val="af3"/>
              <w:tabs>
                <w:tab w:val="left" w:pos="567"/>
                <w:tab w:val="left" w:pos="1985"/>
              </w:tabs>
              <w:spacing w:before="0" w:after="0"/>
              <w:ind w:left="0" w:right="34"/>
            </w:pPr>
          </w:p>
        </w:tc>
        <w:tc>
          <w:tcPr>
            <w:tcW w:w="1558" w:type="dxa"/>
          </w:tcPr>
          <w:p w:rsidR="00510B6F" w:rsidRPr="00B201EF" w:rsidRDefault="00510B6F" w:rsidP="00271675">
            <w:pPr>
              <w:pStyle w:val="af3"/>
              <w:tabs>
                <w:tab w:val="left" w:pos="567"/>
                <w:tab w:val="left" w:pos="1985"/>
              </w:tabs>
              <w:spacing w:before="0" w:after="0"/>
              <w:ind w:left="0" w:right="34"/>
            </w:pPr>
          </w:p>
        </w:tc>
        <w:tc>
          <w:tcPr>
            <w:tcW w:w="1673" w:type="dxa"/>
          </w:tcPr>
          <w:p w:rsidR="00510B6F" w:rsidRPr="00B201EF" w:rsidRDefault="00510B6F" w:rsidP="00271675">
            <w:pPr>
              <w:pStyle w:val="af3"/>
              <w:tabs>
                <w:tab w:val="left" w:pos="567"/>
                <w:tab w:val="left" w:pos="1985"/>
              </w:tabs>
              <w:spacing w:before="0" w:after="0"/>
              <w:ind w:left="0" w:right="34"/>
            </w:pPr>
          </w:p>
        </w:tc>
      </w:tr>
      <w:tr w:rsidR="00510B6F" w:rsidRPr="00B201EF" w:rsidTr="00271675">
        <w:trPr>
          <w:trHeight w:val="284"/>
        </w:trPr>
        <w:tc>
          <w:tcPr>
            <w:tcW w:w="10377" w:type="dxa"/>
            <w:gridSpan w:val="6"/>
          </w:tcPr>
          <w:p w:rsidR="00510B6F" w:rsidRPr="00B201EF" w:rsidRDefault="00510B6F" w:rsidP="00271675">
            <w:pPr>
              <w:pStyle w:val="af3"/>
              <w:tabs>
                <w:tab w:val="left" w:pos="567"/>
                <w:tab w:val="left" w:pos="1985"/>
              </w:tabs>
              <w:spacing w:before="0" w:after="0"/>
              <w:ind w:left="0" w:right="34"/>
              <w:rPr>
                <w:b/>
              </w:rPr>
            </w:pPr>
            <w:r w:rsidRPr="00B201EF">
              <w:rPr>
                <w:b/>
              </w:rPr>
              <w:t>ИТОГО без НДС, руб.</w:t>
            </w:r>
          </w:p>
        </w:tc>
        <w:tc>
          <w:tcPr>
            <w:tcW w:w="1843" w:type="dxa"/>
          </w:tcPr>
          <w:p w:rsidR="00510B6F" w:rsidRPr="00B201EF" w:rsidRDefault="00510B6F" w:rsidP="00271675">
            <w:pPr>
              <w:pStyle w:val="af3"/>
              <w:tabs>
                <w:tab w:val="left" w:pos="567"/>
                <w:tab w:val="left" w:pos="1985"/>
              </w:tabs>
              <w:spacing w:before="0" w:after="0"/>
              <w:ind w:left="0" w:right="34"/>
              <w:jc w:val="center"/>
              <w:rPr>
                <w:b/>
              </w:rPr>
            </w:pPr>
          </w:p>
        </w:tc>
        <w:tc>
          <w:tcPr>
            <w:tcW w:w="1558" w:type="dxa"/>
          </w:tcPr>
          <w:p w:rsidR="00510B6F" w:rsidRPr="00B201EF" w:rsidRDefault="00510B6F" w:rsidP="00271675">
            <w:pPr>
              <w:pStyle w:val="af3"/>
              <w:tabs>
                <w:tab w:val="left" w:pos="567"/>
                <w:tab w:val="left" w:pos="1985"/>
              </w:tabs>
              <w:spacing w:before="0" w:after="0"/>
              <w:ind w:left="0" w:right="34"/>
              <w:jc w:val="center"/>
              <w:rPr>
                <w:b/>
              </w:rPr>
            </w:pPr>
            <w:r w:rsidRPr="00B201EF">
              <w:rPr>
                <w:b/>
              </w:rPr>
              <w:t>х</w:t>
            </w:r>
          </w:p>
        </w:tc>
        <w:tc>
          <w:tcPr>
            <w:tcW w:w="1673" w:type="dxa"/>
          </w:tcPr>
          <w:p w:rsidR="00510B6F" w:rsidRPr="00B201EF" w:rsidRDefault="00510B6F" w:rsidP="00271675">
            <w:pPr>
              <w:pStyle w:val="af3"/>
              <w:tabs>
                <w:tab w:val="left" w:pos="567"/>
                <w:tab w:val="left" w:pos="1985"/>
              </w:tabs>
              <w:spacing w:before="0" w:after="0"/>
              <w:ind w:left="0" w:right="34"/>
              <w:jc w:val="center"/>
              <w:rPr>
                <w:b/>
              </w:rPr>
            </w:pPr>
          </w:p>
        </w:tc>
      </w:tr>
      <w:tr w:rsidR="00510B6F" w:rsidRPr="00B201EF" w:rsidTr="00271675">
        <w:trPr>
          <w:trHeight w:val="284"/>
        </w:trPr>
        <w:tc>
          <w:tcPr>
            <w:tcW w:w="10377" w:type="dxa"/>
            <w:gridSpan w:val="6"/>
          </w:tcPr>
          <w:p w:rsidR="00510B6F" w:rsidRPr="00B201EF" w:rsidRDefault="00510B6F" w:rsidP="00271675">
            <w:pPr>
              <w:pStyle w:val="af3"/>
              <w:tabs>
                <w:tab w:val="left" w:pos="567"/>
                <w:tab w:val="left" w:pos="1985"/>
              </w:tabs>
              <w:spacing w:before="0" w:after="0"/>
              <w:ind w:left="0" w:right="34"/>
              <w:rPr>
                <w:b/>
              </w:rPr>
            </w:pPr>
            <w:r w:rsidRPr="00B201EF">
              <w:rPr>
                <w:b/>
              </w:rPr>
              <w:t>ИТОГО с учетом НДС, руб.</w:t>
            </w:r>
          </w:p>
        </w:tc>
        <w:tc>
          <w:tcPr>
            <w:tcW w:w="1843" w:type="dxa"/>
          </w:tcPr>
          <w:p w:rsidR="00510B6F" w:rsidRPr="00B201EF" w:rsidRDefault="00510B6F" w:rsidP="00271675">
            <w:pPr>
              <w:pStyle w:val="af3"/>
              <w:tabs>
                <w:tab w:val="left" w:pos="567"/>
                <w:tab w:val="left" w:pos="1985"/>
              </w:tabs>
              <w:spacing w:before="0" w:after="0"/>
              <w:ind w:left="0" w:right="34"/>
              <w:jc w:val="center"/>
              <w:rPr>
                <w:b/>
              </w:rPr>
            </w:pPr>
            <w:r w:rsidRPr="00B201EF">
              <w:rPr>
                <w:b/>
              </w:rPr>
              <w:t>х</w:t>
            </w:r>
          </w:p>
        </w:tc>
        <w:tc>
          <w:tcPr>
            <w:tcW w:w="1558" w:type="dxa"/>
          </w:tcPr>
          <w:p w:rsidR="00510B6F" w:rsidRPr="00B201EF" w:rsidRDefault="00510B6F" w:rsidP="00271675">
            <w:pPr>
              <w:pStyle w:val="af3"/>
              <w:tabs>
                <w:tab w:val="left" w:pos="567"/>
                <w:tab w:val="left" w:pos="1985"/>
              </w:tabs>
              <w:spacing w:before="0" w:after="0"/>
              <w:ind w:left="0" w:right="34"/>
              <w:jc w:val="center"/>
              <w:rPr>
                <w:b/>
              </w:rPr>
            </w:pPr>
          </w:p>
        </w:tc>
        <w:tc>
          <w:tcPr>
            <w:tcW w:w="1673" w:type="dxa"/>
          </w:tcPr>
          <w:p w:rsidR="00510B6F" w:rsidRPr="00B201EF" w:rsidRDefault="00510B6F" w:rsidP="00271675">
            <w:pPr>
              <w:pStyle w:val="af3"/>
              <w:tabs>
                <w:tab w:val="left" w:pos="567"/>
                <w:tab w:val="left" w:pos="1985"/>
              </w:tabs>
              <w:spacing w:before="0" w:after="0"/>
              <w:ind w:left="0" w:right="34"/>
              <w:jc w:val="center"/>
              <w:rPr>
                <w:b/>
              </w:rPr>
            </w:pPr>
          </w:p>
        </w:tc>
      </w:tr>
    </w:tbl>
    <w:p w:rsidR="00B73F9E" w:rsidRPr="00B201EF" w:rsidRDefault="00B73F9E" w:rsidP="00B73F9E">
      <w:pPr>
        <w:spacing w:line="240" w:lineRule="auto"/>
        <w:rPr>
          <w:color w:val="000000"/>
          <w:sz w:val="24"/>
          <w:szCs w:val="24"/>
        </w:rPr>
      </w:pPr>
    </w:p>
    <w:p w:rsidR="00863DF7" w:rsidRPr="00B201EF" w:rsidRDefault="00863DF7" w:rsidP="00B73F9E">
      <w:pPr>
        <w:spacing w:line="240" w:lineRule="auto"/>
        <w:rPr>
          <w:color w:val="000000"/>
          <w:sz w:val="24"/>
          <w:szCs w:val="24"/>
        </w:rPr>
      </w:pPr>
    </w:p>
    <w:p w:rsidR="00863DF7" w:rsidRPr="00B201EF" w:rsidRDefault="00863DF7" w:rsidP="00B73F9E">
      <w:pPr>
        <w:spacing w:line="240" w:lineRule="auto"/>
        <w:rPr>
          <w:color w:val="000000"/>
          <w:sz w:val="24"/>
          <w:szCs w:val="24"/>
        </w:rPr>
      </w:pPr>
    </w:p>
    <w:p w:rsidR="00B73F9E" w:rsidRPr="00B201EF" w:rsidRDefault="00B73F9E" w:rsidP="00B73F9E">
      <w:pPr>
        <w:spacing w:line="240" w:lineRule="auto"/>
        <w:rPr>
          <w:color w:val="000000"/>
          <w:sz w:val="24"/>
          <w:szCs w:val="24"/>
        </w:rPr>
      </w:pPr>
      <w:r w:rsidRPr="00B201EF">
        <w:rPr>
          <w:color w:val="000000"/>
          <w:sz w:val="24"/>
          <w:szCs w:val="24"/>
        </w:rPr>
        <w:t>____________________________________</w:t>
      </w:r>
    </w:p>
    <w:p w:rsidR="00B73F9E" w:rsidRPr="00B201EF" w:rsidRDefault="00B73F9E" w:rsidP="00B73F9E">
      <w:pPr>
        <w:spacing w:line="240" w:lineRule="auto"/>
        <w:ind w:right="3684"/>
        <w:jc w:val="left"/>
        <w:rPr>
          <w:color w:val="000000"/>
          <w:sz w:val="24"/>
          <w:szCs w:val="24"/>
          <w:vertAlign w:val="superscript"/>
        </w:rPr>
      </w:pPr>
      <w:r w:rsidRPr="00B201EF">
        <w:rPr>
          <w:color w:val="000000"/>
          <w:sz w:val="24"/>
          <w:szCs w:val="24"/>
          <w:vertAlign w:val="superscript"/>
        </w:rPr>
        <w:t xml:space="preserve">                                (подпись)</w:t>
      </w:r>
    </w:p>
    <w:p w:rsidR="00B73F9E" w:rsidRPr="00B201EF" w:rsidRDefault="00B73F9E" w:rsidP="00B73F9E">
      <w:pPr>
        <w:spacing w:line="240" w:lineRule="auto"/>
        <w:rPr>
          <w:color w:val="000000"/>
          <w:sz w:val="24"/>
          <w:szCs w:val="24"/>
        </w:rPr>
      </w:pPr>
      <w:r w:rsidRPr="00B201EF">
        <w:rPr>
          <w:color w:val="000000"/>
          <w:sz w:val="24"/>
          <w:szCs w:val="24"/>
        </w:rPr>
        <w:t>____________________________________</w:t>
      </w:r>
    </w:p>
    <w:p w:rsidR="00B73F9E" w:rsidRPr="00B201EF" w:rsidRDefault="00B73F9E" w:rsidP="00B73F9E">
      <w:pPr>
        <w:spacing w:line="240" w:lineRule="auto"/>
        <w:ind w:right="3684"/>
        <w:jc w:val="left"/>
        <w:rPr>
          <w:color w:val="000000"/>
          <w:sz w:val="24"/>
          <w:szCs w:val="24"/>
          <w:vertAlign w:val="superscript"/>
        </w:rPr>
      </w:pPr>
      <w:r w:rsidRPr="00B201EF">
        <w:rPr>
          <w:color w:val="000000"/>
          <w:sz w:val="24"/>
          <w:szCs w:val="24"/>
          <w:vertAlign w:val="superscript"/>
        </w:rPr>
        <w:t xml:space="preserve">       (фамилия, имя, отчество подписавшего, должность)</w:t>
      </w:r>
    </w:p>
    <w:p w:rsidR="00B73F9E" w:rsidRPr="00B201EF" w:rsidRDefault="00B73F9E" w:rsidP="00B73F9E">
      <w:pPr>
        <w:spacing w:line="240" w:lineRule="auto"/>
        <w:ind w:right="3684"/>
        <w:rPr>
          <w:b/>
          <w:sz w:val="24"/>
          <w:szCs w:val="24"/>
        </w:rPr>
      </w:pPr>
      <w:r w:rsidRPr="00B201EF">
        <w:rPr>
          <w:b/>
          <w:sz w:val="24"/>
          <w:szCs w:val="24"/>
        </w:rPr>
        <w:t>М.П.</w:t>
      </w:r>
    </w:p>
    <w:p w:rsidR="00B73F9E" w:rsidRPr="00B201EF"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201EF"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201EF">
        <w:rPr>
          <w:b/>
          <w:spacing w:val="36"/>
          <w:sz w:val="24"/>
          <w:szCs w:val="24"/>
        </w:rPr>
        <w:t>конец формы</w:t>
      </w:r>
    </w:p>
    <w:p w:rsidR="00B73F9E" w:rsidRPr="00B201EF" w:rsidRDefault="00B73F9E" w:rsidP="00B73F9E">
      <w:pPr>
        <w:ind w:firstLine="0"/>
        <w:rPr>
          <w:sz w:val="24"/>
          <w:szCs w:val="24"/>
        </w:rPr>
      </w:pPr>
    </w:p>
    <w:p w:rsidR="00B73F9E" w:rsidRPr="00B201EF"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2" w:name="_Техническое_предложение_(форма"/>
      <w:bookmarkEnd w:id="111"/>
      <w:bookmarkEnd w:id="132"/>
      <w:r w:rsidRPr="00B201EF">
        <w:rPr>
          <w:b/>
          <w:i/>
        </w:rPr>
        <w:t>Инструкции по заполнению</w:t>
      </w:r>
    </w:p>
    <w:p w:rsidR="00B73F9E" w:rsidRPr="00B201EF" w:rsidRDefault="00B73F9E" w:rsidP="00ED19A8">
      <w:pPr>
        <w:numPr>
          <w:ilvl w:val="0"/>
          <w:numId w:val="20"/>
        </w:numPr>
        <w:spacing w:line="240" w:lineRule="auto"/>
        <w:rPr>
          <w:sz w:val="24"/>
          <w:szCs w:val="24"/>
        </w:rPr>
      </w:pPr>
      <w:r w:rsidRPr="00B201EF">
        <w:rPr>
          <w:sz w:val="24"/>
          <w:szCs w:val="24"/>
        </w:rPr>
        <w:t>Участник указывает дату и номер Заявки.</w:t>
      </w:r>
    </w:p>
    <w:p w:rsidR="00B73F9E" w:rsidRPr="00B201EF" w:rsidRDefault="00B73F9E" w:rsidP="00ED19A8">
      <w:pPr>
        <w:numPr>
          <w:ilvl w:val="0"/>
          <w:numId w:val="20"/>
        </w:numPr>
        <w:spacing w:line="240" w:lineRule="auto"/>
        <w:rPr>
          <w:sz w:val="24"/>
          <w:szCs w:val="24"/>
        </w:rPr>
      </w:pPr>
      <w:r w:rsidRPr="00B201EF">
        <w:rPr>
          <w:sz w:val="24"/>
          <w:szCs w:val="24"/>
        </w:rPr>
        <w:t xml:space="preserve">Участник указывает свое фирменное наименование (в </w:t>
      </w:r>
      <w:proofErr w:type="spellStart"/>
      <w:r w:rsidRPr="00B201EF">
        <w:rPr>
          <w:sz w:val="24"/>
          <w:szCs w:val="24"/>
        </w:rPr>
        <w:t>т.ч</w:t>
      </w:r>
      <w:proofErr w:type="spellEnd"/>
      <w:r w:rsidRPr="00B201EF">
        <w:rPr>
          <w:sz w:val="24"/>
          <w:szCs w:val="24"/>
        </w:rPr>
        <w:t>. организационно-правовую форму) и свой адрес.</w:t>
      </w:r>
    </w:p>
    <w:p w:rsidR="00B73F9E" w:rsidRPr="00B201EF" w:rsidRDefault="00B73F9E" w:rsidP="00ED19A8">
      <w:pPr>
        <w:numPr>
          <w:ilvl w:val="0"/>
          <w:numId w:val="20"/>
        </w:numPr>
        <w:spacing w:line="240" w:lineRule="auto"/>
        <w:rPr>
          <w:sz w:val="24"/>
          <w:szCs w:val="24"/>
        </w:rPr>
      </w:pPr>
      <w:r w:rsidRPr="00B201EF">
        <w:rPr>
          <w:sz w:val="24"/>
          <w:szCs w:val="24"/>
        </w:rPr>
        <w:lastRenderedPageBreak/>
        <w:t>Сводная таблица стоимости работ подготавливается на основании Технического предложения (форма 2).</w:t>
      </w:r>
    </w:p>
    <w:p w:rsidR="00B73F9E" w:rsidRPr="00B201EF" w:rsidRDefault="00B73F9E" w:rsidP="00ED19A8">
      <w:pPr>
        <w:numPr>
          <w:ilvl w:val="0"/>
          <w:numId w:val="20"/>
        </w:numPr>
        <w:spacing w:line="240" w:lineRule="auto"/>
        <w:rPr>
          <w:sz w:val="24"/>
          <w:szCs w:val="24"/>
        </w:rPr>
      </w:pPr>
      <w:r w:rsidRPr="00B201EF">
        <w:rPr>
          <w:sz w:val="24"/>
          <w:szCs w:val="24"/>
        </w:rPr>
        <w:t xml:space="preserve">В Сводной таблице стоимости работ </w:t>
      </w:r>
      <w:r w:rsidR="004567A3" w:rsidRPr="00B201EF">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201EF">
        <w:rPr>
          <w:sz w:val="24"/>
          <w:szCs w:val="24"/>
        </w:rPr>
        <w:t>.</w:t>
      </w:r>
    </w:p>
    <w:p w:rsidR="00B73F9E" w:rsidRPr="00B201EF" w:rsidRDefault="00B73F9E" w:rsidP="00ED19A8">
      <w:pPr>
        <w:numPr>
          <w:ilvl w:val="0"/>
          <w:numId w:val="20"/>
        </w:numPr>
        <w:spacing w:line="240" w:lineRule="auto"/>
        <w:rPr>
          <w:sz w:val="24"/>
          <w:szCs w:val="24"/>
        </w:rPr>
      </w:pPr>
      <w:r w:rsidRPr="00B201EF">
        <w:rPr>
          <w:sz w:val="24"/>
          <w:szCs w:val="24"/>
        </w:rPr>
        <w:t>Все суммы в Сводной таблице стоимости работ долж</w:t>
      </w:r>
      <w:r w:rsidR="00B177AE" w:rsidRPr="00B201EF">
        <w:rPr>
          <w:sz w:val="24"/>
          <w:szCs w:val="24"/>
        </w:rPr>
        <w:t xml:space="preserve">ны быть представлены в формате </w:t>
      </w:r>
      <w:r w:rsidRPr="00B201EF">
        <w:rPr>
          <w:sz w:val="24"/>
          <w:szCs w:val="24"/>
        </w:rPr>
        <w:t xml:space="preserve">XXX </w:t>
      </w:r>
      <w:proofErr w:type="spellStart"/>
      <w:r w:rsidRPr="00B201EF">
        <w:rPr>
          <w:sz w:val="24"/>
          <w:szCs w:val="24"/>
        </w:rPr>
        <w:t>XXX</w:t>
      </w:r>
      <w:proofErr w:type="spellEnd"/>
      <w:r w:rsidRPr="00B201EF">
        <w:rPr>
          <w:sz w:val="24"/>
          <w:szCs w:val="24"/>
        </w:rPr>
        <w:t xml:space="preserve"> XXX,XX руб. например: «1 234 567,89 руб.» Округление, указанной суммы в Сводной таблице стоимости работ не допускаются.</w:t>
      </w:r>
    </w:p>
    <w:p w:rsidR="00B73F9E" w:rsidRPr="00B201EF" w:rsidRDefault="00B73F9E" w:rsidP="00ED19A8">
      <w:pPr>
        <w:numPr>
          <w:ilvl w:val="0"/>
          <w:numId w:val="20"/>
        </w:numPr>
        <w:spacing w:line="240" w:lineRule="auto"/>
        <w:rPr>
          <w:sz w:val="24"/>
          <w:szCs w:val="24"/>
        </w:rPr>
      </w:pPr>
      <w:r w:rsidRPr="00B201EF">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201EF" w:rsidRDefault="00B177AE" w:rsidP="00ED19A8">
      <w:pPr>
        <w:numPr>
          <w:ilvl w:val="0"/>
          <w:numId w:val="20"/>
        </w:numPr>
        <w:spacing w:line="240" w:lineRule="auto"/>
        <w:rPr>
          <w:sz w:val="24"/>
          <w:szCs w:val="24"/>
        </w:rPr>
      </w:pPr>
      <w:r w:rsidRPr="00B201EF">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w:t>
      </w:r>
      <w:proofErr w:type="gramStart"/>
      <w:r w:rsidRPr="00B201EF">
        <w:rPr>
          <w:sz w:val="24"/>
          <w:szCs w:val="24"/>
        </w:rPr>
        <w:t>ц(</w:t>
      </w:r>
      <w:proofErr w:type="gramEnd"/>
      <w:r w:rsidRPr="00B201EF">
        <w:rPr>
          <w:sz w:val="24"/>
          <w:szCs w:val="24"/>
        </w:rPr>
        <w:t>ы) указывается сумма с НДС, равная сумме без НДС (НДС в таком случае равен нулю).</w:t>
      </w:r>
    </w:p>
    <w:p w:rsidR="00EA500C" w:rsidRPr="00B201EF" w:rsidRDefault="00510B6F" w:rsidP="00ED19A8">
      <w:pPr>
        <w:numPr>
          <w:ilvl w:val="0"/>
          <w:numId w:val="20"/>
        </w:numPr>
        <w:spacing w:line="240" w:lineRule="auto"/>
        <w:rPr>
          <w:sz w:val="24"/>
          <w:szCs w:val="24"/>
        </w:rPr>
      </w:pPr>
      <w:r w:rsidRPr="00B201EF">
        <w:rPr>
          <w:sz w:val="24"/>
          <w:szCs w:val="24"/>
        </w:rPr>
        <w:t xml:space="preserve">Сводная таблица стоимости работ </w:t>
      </w:r>
      <w:r w:rsidRPr="00B201EF">
        <w:rPr>
          <w:sz w:val="24"/>
        </w:rPr>
        <w:t xml:space="preserve">будет служить основой для подготовки приложения к Договору. </w:t>
      </w:r>
      <w:r w:rsidRPr="00B201EF">
        <w:rPr>
          <w:sz w:val="24"/>
          <w:szCs w:val="24"/>
        </w:rPr>
        <w:t>Сводную таблицу стоимости</w:t>
      </w:r>
      <w:r w:rsidRPr="00B201EF">
        <w:rPr>
          <w:bCs/>
          <w:sz w:val="24"/>
          <w:szCs w:val="24"/>
        </w:rPr>
        <w:t xml:space="preserve"> </w:t>
      </w:r>
      <w:r w:rsidRPr="00B201EF">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B201EF" w:rsidRDefault="00A41C7C" w:rsidP="00A41C7C">
      <w:pPr>
        <w:ind w:firstLine="0"/>
        <w:rPr>
          <w:sz w:val="24"/>
          <w:szCs w:val="24"/>
        </w:rPr>
      </w:pPr>
    </w:p>
    <w:p w:rsidR="00A41C7C" w:rsidRPr="00B201EF" w:rsidRDefault="00A41C7C" w:rsidP="00A41C7C">
      <w:pPr>
        <w:ind w:firstLine="0"/>
        <w:rPr>
          <w:sz w:val="24"/>
          <w:szCs w:val="24"/>
        </w:rPr>
      </w:pPr>
    </w:p>
    <w:p w:rsidR="00A41C7C" w:rsidRPr="00B201EF" w:rsidRDefault="00A41C7C" w:rsidP="00A41C7C">
      <w:pPr>
        <w:ind w:firstLine="0"/>
        <w:rPr>
          <w:sz w:val="24"/>
          <w:szCs w:val="24"/>
        </w:rPr>
      </w:pPr>
    </w:p>
    <w:p w:rsidR="00A41C7C" w:rsidRPr="00B201EF" w:rsidRDefault="00A41C7C" w:rsidP="00A41C7C">
      <w:pPr>
        <w:ind w:firstLine="0"/>
        <w:rPr>
          <w:sz w:val="24"/>
          <w:szCs w:val="24"/>
        </w:rPr>
      </w:pPr>
    </w:p>
    <w:p w:rsidR="00B73F9E" w:rsidRPr="00B201EF"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RPr="00B201EF" w:rsidSect="00B73F9E">
          <w:pgSz w:w="16838" w:h="11906" w:orient="landscape" w:code="9"/>
          <w:pgMar w:top="1418" w:right="1134" w:bottom="709" w:left="851" w:header="720" w:footer="720" w:gutter="0"/>
          <w:cols w:space="708"/>
          <w:titlePg/>
          <w:docGrid w:linePitch="381"/>
        </w:sectPr>
      </w:pPr>
    </w:p>
    <w:p w:rsidR="00A25CE9" w:rsidRPr="00B201EF"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B201EF">
        <w:rPr>
          <w:b/>
          <w:color w:val="000000"/>
          <w:spacing w:val="36"/>
          <w:sz w:val="24"/>
          <w:szCs w:val="24"/>
        </w:rPr>
        <w:lastRenderedPageBreak/>
        <w:t>начало формы</w:t>
      </w:r>
    </w:p>
    <w:p w:rsidR="00A25CE9" w:rsidRPr="00B201EF" w:rsidRDefault="00A25CE9" w:rsidP="00A25CE9">
      <w:pPr>
        <w:spacing w:line="240" w:lineRule="auto"/>
        <w:ind w:firstLine="0"/>
        <w:jc w:val="right"/>
        <w:rPr>
          <w:b/>
          <w:color w:val="000000"/>
          <w:sz w:val="24"/>
          <w:szCs w:val="24"/>
        </w:rPr>
      </w:pPr>
      <w:r w:rsidRPr="00B201EF">
        <w:rPr>
          <w:b/>
          <w:color w:val="000000"/>
          <w:sz w:val="24"/>
          <w:szCs w:val="24"/>
        </w:rPr>
        <w:t xml:space="preserve">Форма </w:t>
      </w:r>
      <w:r w:rsidR="002979B1" w:rsidRPr="00B201EF">
        <w:rPr>
          <w:b/>
          <w:color w:val="000000"/>
          <w:sz w:val="24"/>
          <w:szCs w:val="24"/>
        </w:rPr>
        <w:t>5</w:t>
      </w:r>
    </w:p>
    <w:p w:rsidR="00A25CE9" w:rsidRPr="00B201EF" w:rsidRDefault="00A25CE9" w:rsidP="00A25CE9">
      <w:pPr>
        <w:spacing w:line="240" w:lineRule="auto"/>
        <w:ind w:firstLine="0"/>
        <w:jc w:val="right"/>
        <w:rPr>
          <w:color w:val="000000"/>
          <w:sz w:val="24"/>
          <w:szCs w:val="24"/>
        </w:rPr>
      </w:pPr>
      <w:r w:rsidRPr="00B201EF">
        <w:rPr>
          <w:color w:val="000000"/>
          <w:sz w:val="24"/>
          <w:szCs w:val="24"/>
        </w:rPr>
        <w:t xml:space="preserve">Приложение </w:t>
      </w:r>
      <w:r w:rsidR="002979B1" w:rsidRPr="00B201EF">
        <w:rPr>
          <w:color w:val="000000"/>
          <w:sz w:val="24"/>
          <w:szCs w:val="24"/>
        </w:rPr>
        <w:t>4</w:t>
      </w:r>
      <w:r w:rsidRPr="00B201EF">
        <w:rPr>
          <w:color w:val="000000"/>
          <w:sz w:val="24"/>
          <w:szCs w:val="24"/>
        </w:rPr>
        <w:t xml:space="preserve"> к </w:t>
      </w:r>
      <w:r w:rsidRPr="00B201EF">
        <w:rPr>
          <w:sz w:val="24"/>
          <w:szCs w:val="24"/>
        </w:rPr>
        <w:t>Заявке</w:t>
      </w:r>
      <w:r w:rsidRPr="00B201EF">
        <w:rPr>
          <w:color w:val="000000"/>
          <w:sz w:val="24"/>
          <w:szCs w:val="24"/>
        </w:rPr>
        <w:br/>
        <w:t>от «____»_____________ </w:t>
      </w:r>
      <w:proofErr w:type="gramStart"/>
      <w:r w:rsidRPr="00B201EF">
        <w:rPr>
          <w:color w:val="000000"/>
          <w:sz w:val="24"/>
          <w:szCs w:val="24"/>
        </w:rPr>
        <w:t>г</w:t>
      </w:r>
      <w:proofErr w:type="gramEnd"/>
      <w:r w:rsidRPr="00B201EF">
        <w:rPr>
          <w:color w:val="000000"/>
          <w:sz w:val="24"/>
          <w:szCs w:val="24"/>
        </w:rPr>
        <w:t>. №__________</w:t>
      </w:r>
    </w:p>
    <w:p w:rsidR="002973D9" w:rsidRPr="00B201EF" w:rsidRDefault="002973D9" w:rsidP="002973D9">
      <w:pPr>
        <w:ind w:firstLine="0"/>
        <w:jc w:val="center"/>
        <w:rPr>
          <w:b/>
          <w:szCs w:val="24"/>
        </w:rPr>
      </w:pPr>
    </w:p>
    <w:p w:rsidR="002973D9" w:rsidRPr="00B201EF" w:rsidRDefault="002973D9" w:rsidP="002973D9">
      <w:pPr>
        <w:ind w:firstLine="0"/>
        <w:jc w:val="center"/>
        <w:rPr>
          <w:b/>
          <w:szCs w:val="24"/>
        </w:rPr>
      </w:pPr>
    </w:p>
    <w:p w:rsidR="002973D9" w:rsidRPr="00B201EF" w:rsidRDefault="002973D9" w:rsidP="002973D9">
      <w:pPr>
        <w:ind w:firstLine="0"/>
        <w:jc w:val="center"/>
        <w:rPr>
          <w:b/>
          <w:szCs w:val="24"/>
        </w:rPr>
      </w:pPr>
      <w:r w:rsidRPr="00B201EF">
        <w:rPr>
          <w:b/>
          <w:szCs w:val="24"/>
        </w:rPr>
        <w:t>Согласие с проектом Договора</w:t>
      </w:r>
    </w:p>
    <w:p w:rsidR="002973D9" w:rsidRPr="00B201EF" w:rsidRDefault="002973D9" w:rsidP="002973D9">
      <w:pPr>
        <w:ind w:firstLine="0"/>
        <w:jc w:val="center"/>
        <w:rPr>
          <w:b/>
          <w:szCs w:val="24"/>
        </w:rPr>
      </w:pPr>
    </w:p>
    <w:p w:rsidR="002973D9" w:rsidRPr="00B201EF" w:rsidRDefault="002973D9" w:rsidP="002973D9">
      <w:pPr>
        <w:spacing w:line="240" w:lineRule="auto"/>
        <w:rPr>
          <w:szCs w:val="24"/>
        </w:rPr>
      </w:pPr>
      <w:r w:rsidRPr="00B201EF">
        <w:rPr>
          <w:szCs w:val="24"/>
        </w:rPr>
        <w:t>Способ и наименование закупки ____________________________________</w:t>
      </w:r>
    </w:p>
    <w:p w:rsidR="002973D9" w:rsidRPr="00B201EF" w:rsidRDefault="002973D9" w:rsidP="002973D9">
      <w:pPr>
        <w:spacing w:line="240" w:lineRule="auto"/>
        <w:rPr>
          <w:szCs w:val="24"/>
        </w:rPr>
      </w:pPr>
    </w:p>
    <w:p w:rsidR="002973D9" w:rsidRPr="00B201EF" w:rsidRDefault="002973D9" w:rsidP="002973D9">
      <w:pPr>
        <w:spacing w:line="240" w:lineRule="auto"/>
        <w:ind w:firstLine="0"/>
        <w:rPr>
          <w:szCs w:val="24"/>
        </w:rPr>
      </w:pPr>
      <w:r w:rsidRPr="00B201EF">
        <w:rPr>
          <w:szCs w:val="24"/>
        </w:rPr>
        <w:t>Наименование и адрес Участника закупки: _______________________________,</w:t>
      </w:r>
    </w:p>
    <w:p w:rsidR="002973D9" w:rsidRPr="00B201EF" w:rsidRDefault="002973D9" w:rsidP="002973D9">
      <w:pPr>
        <w:spacing w:line="240" w:lineRule="auto"/>
        <w:jc w:val="right"/>
        <w:rPr>
          <w:sz w:val="16"/>
          <w:szCs w:val="16"/>
        </w:rPr>
      </w:pPr>
      <w:r w:rsidRPr="00B201EF">
        <w:rPr>
          <w:sz w:val="16"/>
          <w:szCs w:val="16"/>
        </w:rPr>
        <w:t>(полное наименование Участника с указанием организационно-правовой формы)</w:t>
      </w:r>
    </w:p>
    <w:p w:rsidR="002973D9" w:rsidRPr="00B201EF" w:rsidRDefault="002973D9" w:rsidP="002973D9">
      <w:pPr>
        <w:spacing w:line="240" w:lineRule="auto"/>
        <w:rPr>
          <w:szCs w:val="24"/>
        </w:rPr>
      </w:pPr>
    </w:p>
    <w:p w:rsidR="002973D9" w:rsidRPr="00B201EF" w:rsidRDefault="002973D9" w:rsidP="002973D9">
      <w:pPr>
        <w:spacing w:line="240" w:lineRule="auto"/>
        <w:rPr>
          <w:szCs w:val="24"/>
        </w:rPr>
      </w:pPr>
      <w:r w:rsidRPr="00B201EF">
        <w:rPr>
          <w:szCs w:val="24"/>
        </w:rPr>
        <w:t>Настоящим подтверждаю, что участник ______________________________</w:t>
      </w:r>
    </w:p>
    <w:p w:rsidR="002973D9" w:rsidRPr="00B201EF" w:rsidRDefault="002973D9" w:rsidP="002973D9">
      <w:pPr>
        <w:spacing w:line="240" w:lineRule="auto"/>
        <w:rPr>
          <w:sz w:val="16"/>
          <w:szCs w:val="16"/>
        </w:rPr>
      </w:pPr>
      <w:r w:rsidRPr="00B201EF">
        <w:rPr>
          <w:sz w:val="16"/>
          <w:szCs w:val="16"/>
        </w:rPr>
        <w:t xml:space="preserve">                                                                                                                           </w:t>
      </w:r>
      <w:r w:rsidRPr="00B201EF">
        <w:rPr>
          <w:sz w:val="16"/>
          <w:szCs w:val="16"/>
        </w:rPr>
        <w:tab/>
      </w:r>
      <w:r w:rsidRPr="00B201EF">
        <w:rPr>
          <w:sz w:val="16"/>
          <w:szCs w:val="16"/>
        </w:rPr>
        <w:tab/>
      </w:r>
      <w:r w:rsidRPr="00B201EF">
        <w:rPr>
          <w:sz w:val="16"/>
          <w:szCs w:val="16"/>
        </w:rPr>
        <w:tab/>
        <w:t>(наименование участника)</w:t>
      </w:r>
    </w:p>
    <w:p w:rsidR="002973D9" w:rsidRPr="00B201EF" w:rsidRDefault="002973D9" w:rsidP="002973D9">
      <w:pPr>
        <w:spacing w:line="240" w:lineRule="auto"/>
        <w:rPr>
          <w:szCs w:val="24"/>
        </w:rPr>
      </w:pPr>
      <w:r w:rsidRPr="00B201EF">
        <w:rPr>
          <w:szCs w:val="24"/>
        </w:rPr>
        <w:t xml:space="preserve">согласен с проектом Договора, представленным в составе настоящего Извещения. </w:t>
      </w:r>
    </w:p>
    <w:p w:rsidR="002973D9" w:rsidRPr="00B201EF" w:rsidRDefault="002973D9" w:rsidP="002973D9">
      <w:pPr>
        <w:spacing w:line="240" w:lineRule="auto"/>
        <w:ind w:firstLine="0"/>
        <w:jc w:val="center"/>
        <w:rPr>
          <w:b/>
          <w:szCs w:val="24"/>
        </w:rPr>
      </w:pPr>
    </w:p>
    <w:p w:rsidR="002973D9" w:rsidRPr="00B201EF" w:rsidRDefault="002973D9" w:rsidP="002973D9">
      <w:pPr>
        <w:spacing w:line="240" w:lineRule="auto"/>
        <w:rPr>
          <w:szCs w:val="24"/>
        </w:rPr>
      </w:pPr>
      <w:r w:rsidRPr="00B201EF">
        <w:rPr>
          <w:szCs w:val="24"/>
        </w:rPr>
        <w:t>____________________________________</w:t>
      </w:r>
    </w:p>
    <w:p w:rsidR="002973D9" w:rsidRPr="00B201EF" w:rsidRDefault="002973D9" w:rsidP="002973D9">
      <w:pPr>
        <w:spacing w:line="240" w:lineRule="auto"/>
        <w:ind w:right="3684"/>
        <w:jc w:val="center"/>
        <w:rPr>
          <w:szCs w:val="24"/>
          <w:vertAlign w:val="superscript"/>
        </w:rPr>
      </w:pPr>
      <w:r w:rsidRPr="00B201EF">
        <w:rPr>
          <w:szCs w:val="24"/>
          <w:vertAlign w:val="superscript"/>
        </w:rPr>
        <w:t>(подпись, М.П.)</w:t>
      </w:r>
    </w:p>
    <w:p w:rsidR="002973D9" w:rsidRPr="00B201EF" w:rsidRDefault="002973D9" w:rsidP="002973D9">
      <w:pPr>
        <w:spacing w:line="240" w:lineRule="auto"/>
        <w:rPr>
          <w:szCs w:val="24"/>
        </w:rPr>
      </w:pPr>
      <w:r w:rsidRPr="00B201EF">
        <w:rPr>
          <w:szCs w:val="24"/>
        </w:rPr>
        <w:t>____________________________________</w:t>
      </w:r>
    </w:p>
    <w:p w:rsidR="002973D9" w:rsidRPr="00B201EF" w:rsidRDefault="002973D9" w:rsidP="002973D9">
      <w:pPr>
        <w:spacing w:line="240" w:lineRule="auto"/>
        <w:ind w:right="3684"/>
        <w:jc w:val="center"/>
        <w:rPr>
          <w:szCs w:val="24"/>
          <w:vertAlign w:val="superscript"/>
        </w:rPr>
      </w:pPr>
      <w:r w:rsidRPr="00B201EF">
        <w:rPr>
          <w:szCs w:val="24"/>
          <w:vertAlign w:val="superscript"/>
        </w:rPr>
        <w:t>(фамилия, имя, отчество подписавшего, должность)</w:t>
      </w:r>
    </w:p>
    <w:p w:rsidR="002973D9" w:rsidRPr="00B201EF"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B201EF">
        <w:rPr>
          <w:b/>
          <w:color w:val="000000"/>
          <w:spacing w:val="36"/>
          <w:sz w:val="24"/>
          <w:szCs w:val="24"/>
        </w:rPr>
        <w:t>конец формы</w:t>
      </w:r>
    </w:p>
    <w:p w:rsidR="002973D9" w:rsidRPr="00B201EF" w:rsidRDefault="002973D9" w:rsidP="002973D9">
      <w:pPr>
        <w:spacing w:line="240" w:lineRule="auto"/>
        <w:ind w:right="3684"/>
        <w:jc w:val="center"/>
        <w:rPr>
          <w:color w:val="000000"/>
          <w:sz w:val="22"/>
          <w:szCs w:val="22"/>
          <w:vertAlign w:val="superscript"/>
        </w:rPr>
      </w:pPr>
    </w:p>
    <w:p w:rsidR="002973D9" w:rsidRPr="00B201EF"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3" w:name="_Toc90385120"/>
      <w:bookmarkStart w:id="134" w:name="_Toc176073607"/>
      <w:r w:rsidRPr="00B201EF">
        <w:rPr>
          <w:b/>
          <w:i/>
        </w:rPr>
        <w:t>Инструкции по заполнению</w:t>
      </w:r>
      <w:bookmarkEnd w:id="133"/>
      <w:bookmarkEnd w:id="134"/>
    </w:p>
    <w:p w:rsidR="002973D9" w:rsidRPr="00B201EF" w:rsidRDefault="002973D9" w:rsidP="00ED19A8">
      <w:pPr>
        <w:pStyle w:val="af9"/>
        <w:numPr>
          <w:ilvl w:val="0"/>
          <w:numId w:val="13"/>
        </w:numPr>
        <w:spacing w:line="240" w:lineRule="auto"/>
        <w:ind w:left="851"/>
        <w:rPr>
          <w:sz w:val="24"/>
          <w:szCs w:val="24"/>
        </w:rPr>
      </w:pPr>
      <w:r w:rsidRPr="00B201EF">
        <w:rPr>
          <w:sz w:val="24"/>
          <w:szCs w:val="24"/>
        </w:rPr>
        <w:t>Участник указывает дату и номер Заявки (форма 1).</w:t>
      </w:r>
    </w:p>
    <w:p w:rsidR="002973D9" w:rsidRPr="00B201EF" w:rsidRDefault="002973D9" w:rsidP="00ED19A8">
      <w:pPr>
        <w:pStyle w:val="af9"/>
        <w:numPr>
          <w:ilvl w:val="0"/>
          <w:numId w:val="13"/>
        </w:numPr>
        <w:spacing w:line="240" w:lineRule="auto"/>
        <w:ind w:left="851"/>
        <w:rPr>
          <w:sz w:val="24"/>
          <w:szCs w:val="24"/>
        </w:rPr>
      </w:pPr>
      <w:r w:rsidRPr="00B201EF">
        <w:rPr>
          <w:sz w:val="24"/>
          <w:szCs w:val="24"/>
        </w:rPr>
        <w:t xml:space="preserve">Участник указывает свое фирменное наименование (в </w:t>
      </w:r>
      <w:proofErr w:type="spellStart"/>
      <w:r w:rsidRPr="00B201EF">
        <w:rPr>
          <w:sz w:val="24"/>
          <w:szCs w:val="24"/>
        </w:rPr>
        <w:t>т.ч</w:t>
      </w:r>
      <w:proofErr w:type="spellEnd"/>
      <w:r w:rsidRPr="00B201EF">
        <w:rPr>
          <w:sz w:val="24"/>
          <w:szCs w:val="24"/>
        </w:rPr>
        <w:t>. организационно-правовую форму) и свой адрес.</w:t>
      </w:r>
    </w:p>
    <w:p w:rsidR="002973D9" w:rsidRPr="00B201EF" w:rsidRDefault="002973D9" w:rsidP="00ED19A8">
      <w:pPr>
        <w:pStyle w:val="af9"/>
        <w:numPr>
          <w:ilvl w:val="0"/>
          <w:numId w:val="13"/>
        </w:numPr>
        <w:spacing w:line="240" w:lineRule="auto"/>
        <w:ind w:left="851"/>
        <w:rPr>
          <w:sz w:val="24"/>
          <w:szCs w:val="24"/>
        </w:rPr>
      </w:pPr>
      <w:r w:rsidRPr="00B201EF">
        <w:rPr>
          <w:sz w:val="24"/>
          <w:szCs w:val="24"/>
        </w:rPr>
        <w:t>Участник выражает согласие с проектом Договора, представленным в составе настояще</w:t>
      </w:r>
      <w:r w:rsidRPr="00B201EF">
        <w:rPr>
          <w:sz w:val="24"/>
          <w:szCs w:val="24"/>
          <w:lang w:val="ru-RU"/>
        </w:rPr>
        <w:t>го Извещения</w:t>
      </w:r>
      <w:r w:rsidRPr="00B201EF">
        <w:rPr>
          <w:sz w:val="24"/>
          <w:szCs w:val="24"/>
        </w:rPr>
        <w:t xml:space="preserve">. </w:t>
      </w:r>
    </w:p>
    <w:p w:rsidR="002973D9" w:rsidRPr="00B201EF" w:rsidRDefault="002973D9" w:rsidP="002973D9">
      <w:pPr>
        <w:jc w:val="center"/>
        <w:rPr>
          <w:lang w:val="x-none"/>
        </w:rPr>
      </w:pPr>
    </w:p>
    <w:p w:rsidR="00A25CE9" w:rsidRPr="00B201EF" w:rsidRDefault="00A25CE9" w:rsidP="002973D9">
      <w:pPr>
        <w:spacing w:line="240" w:lineRule="auto"/>
        <w:ind w:firstLine="0"/>
        <w:rPr>
          <w:sz w:val="24"/>
          <w:szCs w:val="24"/>
          <w:lang w:val="x-none"/>
        </w:rPr>
      </w:pPr>
    </w:p>
    <w:p w:rsidR="00887B85" w:rsidRPr="00B201EF" w:rsidRDefault="00887B85" w:rsidP="00887B85">
      <w:pPr>
        <w:ind w:firstLine="0"/>
        <w:rPr>
          <w:sz w:val="24"/>
          <w:szCs w:val="24"/>
        </w:rPr>
      </w:pPr>
    </w:p>
    <w:p w:rsidR="00887B85" w:rsidRPr="00B201EF"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RPr="00B201EF" w:rsidSect="00887B85">
          <w:pgSz w:w="11906" w:h="16838" w:code="9"/>
          <w:pgMar w:top="1134" w:right="709" w:bottom="851" w:left="1418" w:header="720" w:footer="720" w:gutter="0"/>
          <w:cols w:space="708"/>
          <w:titlePg/>
          <w:docGrid w:linePitch="381"/>
        </w:sectPr>
      </w:pPr>
    </w:p>
    <w:p w:rsidR="00887B85" w:rsidRPr="00B201EF"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5" w:name="_Toc188453053"/>
      <w:r w:rsidRPr="00B201EF">
        <w:rPr>
          <w:b/>
          <w:color w:val="000000"/>
          <w:spacing w:val="36"/>
          <w:sz w:val="24"/>
          <w:szCs w:val="24"/>
        </w:rPr>
        <w:lastRenderedPageBreak/>
        <w:t>начало формы</w:t>
      </w:r>
    </w:p>
    <w:bookmarkEnd w:id="135"/>
    <w:p w:rsidR="00887B85" w:rsidRPr="00B201EF" w:rsidRDefault="00887B85" w:rsidP="00887B85">
      <w:pPr>
        <w:tabs>
          <w:tab w:val="left" w:pos="14601"/>
        </w:tabs>
        <w:spacing w:line="240" w:lineRule="auto"/>
        <w:ind w:right="1386" w:firstLine="0"/>
        <w:jc w:val="right"/>
        <w:rPr>
          <w:b/>
          <w:color w:val="000000"/>
          <w:sz w:val="24"/>
          <w:szCs w:val="24"/>
        </w:rPr>
      </w:pPr>
      <w:r w:rsidRPr="00B201EF">
        <w:rPr>
          <w:b/>
          <w:color w:val="000000"/>
          <w:sz w:val="24"/>
          <w:szCs w:val="24"/>
        </w:rPr>
        <w:t xml:space="preserve">Форма </w:t>
      </w:r>
      <w:r w:rsidR="006451A0" w:rsidRPr="00B201EF">
        <w:rPr>
          <w:b/>
          <w:color w:val="000000"/>
          <w:sz w:val="24"/>
          <w:szCs w:val="24"/>
        </w:rPr>
        <w:t>6</w:t>
      </w:r>
    </w:p>
    <w:p w:rsidR="00887B85" w:rsidRPr="00B201EF" w:rsidRDefault="00887B85" w:rsidP="00887B85">
      <w:pPr>
        <w:tabs>
          <w:tab w:val="left" w:pos="14601"/>
        </w:tabs>
        <w:spacing w:line="240" w:lineRule="auto"/>
        <w:ind w:right="1386" w:firstLine="0"/>
        <w:jc w:val="right"/>
        <w:rPr>
          <w:color w:val="000000"/>
          <w:sz w:val="24"/>
          <w:szCs w:val="24"/>
        </w:rPr>
      </w:pPr>
      <w:r w:rsidRPr="00B201EF">
        <w:rPr>
          <w:color w:val="000000"/>
          <w:sz w:val="24"/>
          <w:szCs w:val="24"/>
        </w:rPr>
        <w:t xml:space="preserve">Приложение </w:t>
      </w:r>
      <w:r w:rsidR="006451A0" w:rsidRPr="00B201EF">
        <w:rPr>
          <w:color w:val="000000"/>
          <w:sz w:val="24"/>
          <w:szCs w:val="24"/>
        </w:rPr>
        <w:t>5</w:t>
      </w:r>
      <w:r w:rsidRPr="00B201EF">
        <w:rPr>
          <w:color w:val="000000"/>
          <w:sz w:val="24"/>
          <w:szCs w:val="24"/>
        </w:rPr>
        <w:t xml:space="preserve"> к </w:t>
      </w:r>
      <w:r w:rsidRPr="00B201EF">
        <w:rPr>
          <w:sz w:val="24"/>
          <w:szCs w:val="24"/>
        </w:rPr>
        <w:t>Заявке</w:t>
      </w:r>
      <w:r w:rsidRPr="00B201EF">
        <w:rPr>
          <w:color w:val="000000"/>
          <w:sz w:val="24"/>
          <w:szCs w:val="24"/>
        </w:rPr>
        <w:br/>
        <w:t>от «____»_____________ </w:t>
      </w:r>
      <w:proofErr w:type="gramStart"/>
      <w:r w:rsidRPr="00B201EF">
        <w:rPr>
          <w:color w:val="000000"/>
          <w:sz w:val="24"/>
          <w:szCs w:val="24"/>
        </w:rPr>
        <w:t>г</w:t>
      </w:r>
      <w:proofErr w:type="gramEnd"/>
      <w:r w:rsidRPr="00B201EF">
        <w:rPr>
          <w:color w:val="000000"/>
          <w:sz w:val="24"/>
          <w:szCs w:val="24"/>
        </w:rPr>
        <w:t>. №__________</w:t>
      </w:r>
    </w:p>
    <w:p w:rsidR="00887B85" w:rsidRPr="00B201EF" w:rsidRDefault="00887B85" w:rsidP="00887B85">
      <w:pPr>
        <w:tabs>
          <w:tab w:val="left" w:pos="567"/>
          <w:tab w:val="left" w:pos="1985"/>
          <w:tab w:val="left" w:pos="14601"/>
        </w:tabs>
        <w:ind w:right="1245" w:firstLine="0"/>
        <w:jc w:val="center"/>
        <w:rPr>
          <w:b/>
          <w:sz w:val="24"/>
          <w:szCs w:val="24"/>
        </w:rPr>
      </w:pPr>
      <w:r w:rsidRPr="00B201EF">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B201EF">
        <w:rPr>
          <w:b/>
          <w:sz w:val="24"/>
          <w:szCs w:val="24"/>
        </w:rPr>
        <w:t>ки</w:t>
      </w:r>
    </w:p>
    <w:p w:rsidR="00887B85" w:rsidRPr="00B201EF" w:rsidRDefault="00887B85" w:rsidP="00887B85">
      <w:pPr>
        <w:tabs>
          <w:tab w:val="left" w:pos="567"/>
          <w:tab w:val="left" w:pos="1985"/>
        </w:tabs>
        <w:ind w:right="34" w:firstLine="0"/>
        <w:rPr>
          <w:sz w:val="24"/>
          <w:szCs w:val="24"/>
        </w:rPr>
      </w:pPr>
      <w:r w:rsidRPr="00B201EF">
        <w:rPr>
          <w:sz w:val="24"/>
          <w:szCs w:val="24"/>
        </w:rPr>
        <w:t>Наименование и адрес Участника: _______________________</w:t>
      </w:r>
    </w:p>
    <w:p w:rsidR="00887B85" w:rsidRPr="00B201EF" w:rsidRDefault="00887B85" w:rsidP="00887B85">
      <w:pPr>
        <w:tabs>
          <w:tab w:val="left" w:pos="567"/>
          <w:tab w:val="left" w:pos="1985"/>
        </w:tabs>
        <w:ind w:right="34" w:firstLine="0"/>
        <w:rPr>
          <w:sz w:val="24"/>
          <w:szCs w:val="24"/>
        </w:rPr>
      </w:pPr>
      <w:r w:rsidRPr="00B201EF">
        <w:rPr>
          <w:sz w:val="24"/>
          <w:szCs w:val="24"/>
        </w:rPr>
        <w:t xml:space="preserve">Право заключения </w:t>
      </w:r>
      <w:r w:rsidR="00025ACE" w:rsidRPr="00B201EF">
        <w:rPr>
          <w:sz w:val="24"/>
          <w:szCs w:val="24"/>
        </w:rPr>
        <w:t>Договора</w:t>
      </w:r>
      <w:r w:rsidRPr="00B201EF">
        <w:rPr>
          <w:sz w:val="24"/>
          <w:szCs w:val="24"/>
        </w:rPr>
        <w:t xml:space="preserve"> на _____________________________________________________ </w:t>
      </w:r>
    </w:p>
    <w:p w:rsidR="00887B85" w:rsidRPr="00B201EF" w:rsidRDefault="00887B85" w:rsidP="00887B85">
      <w:pPr>
        <w:tabs>
          <w:tab w:val="left" w:pos="567"/>
          <w:tab w:val="left" w:pos="1985"/>
        </w:tabs>
        <w:ind w:right="34" w:firstLine="0"/>
        <w:rPr>
          <w:sz w:val="24"/>
          <w:szCs w:val="24"/>
          <w:vertAlign w:val="superscript"/>
        </w:rPr>
      </w:pPr>
      <w:r w:rsidRPr="00B201EF">
        <w:rPr>
          <w:sz w:val="24"/>
          <w:szCs w:val="24"/>
          <w:vertAlign w:val="superscript"/>
        </w:rPr>
        <w:t xml:space="preserve">                                                                                                                            (указывается предмет закупки)</w:t>
      </w:r>
    </w:p>
    <w:p w:rsidR="00C406DE" w:rsidRPr="00B201EF" w:rsidRDefault="00C406DE" w:rsidP="00C406DE">
      <w:pPr>
        <w:tabs>
          <w:tab w:val="left" w:pos="567"/>
          <w:tab w:val="left" w:pos="1985"/>
        </w:tabs>
        <w:ind w:right="34" w:firstLine="0"/>
        <w:rPr>
          <w:rStyle w:val="afff2"/>
        </w:rPr>
      </w:pPr>
      <w:r w:rsidRPr="00B201EF">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B201EF" w:rsidTr="00FB011B">
        <w:trPr>
          <w:trHeight w:val="1022"/>
        </w:trPr>
        <w:tc>
          <w:tcPr>
            <w:tcW w:w="565" w:type="dxa"/>
            <w:vAlign w:val="center"/>
          </w:tcPr>
          <w:p w:rsidR="00C406DE" w:rsidRPr="00B201EF" w:rsidRDefault="00C406DE" w:rsidP="00FB011B">
            <w:pPr>
              <w:tabs>
                <w:tab w:val="left" w:pos="567"/>
                <w:tab w:val="left" w:pos="1985"/>
              </w:tabs>
              <w:ind w:left="-28" w:right="14" w:firstLine="0"/>
              <w:jc w:val="center"/>
              <w:rPr>
                <w:b/>
                <w:sz w:val="22"/>
                <w:szCs w:val="22"/>
              </w:rPr>
            </w:pPr>
            <w:r w:rsidRPr="00B201EF">
              <w:rPr>
                <w:b/>
                <w:sz w:val="22"/>
                <w:szCs w:val="22"/>
              </w:rPr>
              <w:t>№ п/п</w:t>
            </w:r>
          </w:p>
        </w:tc>
        <w:tc>
          <w:tcPr>
            <w:tcW w:w="1953" w:type="dxa"/>
            <w:vAlign w:val="center"/>
          </w:tcPr>
          <w:p w:rsidR="00C406DE" w:rsidRPr="00B201EF" w:rsidRDefault="00C406DE" w:rsidP="00FB011B">
            <w:pPr>
              <w:pStyle w:val="af0"/>
              <w:tabs>
                <w:tab w:val="left" w:pos="567"/>
                <w:tab w:val="left" w:pos="1985"/>
              </w:tabs>
              <w:spacing w:before="0" w:after="0"/>
              <w:ind w:left="-28" w:right="14"/>
              <w:jc w:val="center"/>
              <w:rPr>
                <w:b/>
              </w:rPr>
            </w:pPr>
            <w:r w:rsidRPr="00B201EF">
              <w:rPr>
                <w:b/>
                <w:bCs/>
              </w:rPr>
              <w:t>Наименование продукции, тип, марка</w:t>
            </w:r>
          </w:p>
        </w:tc>
        <w:tc>
          <w:tcPr>
            <w:tcW w:w="1985" w:type="dxa"/>
            <w:vAlign w:val="center"/>
          </w:tcPr>
          <w:p w:rsidR="00C406DE" w:rsidRPr="00B201EF" w:rsidRDefault="00C406DE" w:rsidP="00FB011B">
            <w:pPr>
              <w:pStyle w:val="af0"/>
              <w:tabs>
                <w:tab w:val="left" w:pos="567"/>
                <w:tab w:val="left" w:pos="1985"/>
              </w:tabs>
              <w:spacing w:before="0" w:after="0"/>
              <w:ind w:left="-28" w:right="14"/>
              <w:jc w:val="center"/>
              <w:rPr>
                <w:b/>
              </w:rPr>
            </w:pPr>
            <w:r w:rsidRPr="00B201EF">
              <w:rPr>
                <w:b/>
              </w:rPr>
              <w:t>ОКПД2 предлагаемого к поставке товара</w:t>
            </w:r>
          </w:p>
        </w:tc>
        <w:tc>
          <w:tcPr>
            <w:tcW w:w="1842" w:type="dxa"/>
            <w:vAlign w:val="center"/>
          </w:tcPr>
          <w:p w:rsidR="00C406DE" w:rsidRPr="00B201EF" w:rsidRDefault="00C406DE" w:rsidP="00FB011B">
            <w:pPr>
              <w:pStyle w:val="af0"/>
              <w:tabs>
                <w:tab w:val="left" w:pos="567"/>
                <w:tab w:val="left" w:pos="1985"/>
              </w:tabs>
              <w:spacing w:before="0" w:after="0"/>
              <w:ind w:left="-28" w:right="14"/>
              <w:jc w:val="center"/>
              <w:rPr>
                <w:b/>
              </w:rPr>
            </w:pPr>
            <w:r w:rsidRPr="00B201EF">
              <w:rPr>
                <w:b/>
              </w:rPr>
              <w:t>Страна происхождения</w:t>
            </w:r>
          </w:p>
        </w:tc>
        <w:tc>
          <w:tcPr>
            <w:tcW w:w="2268" w:type="dxa"/>
            <w:vAlign w:val="center"/>
          </w:tcPr>
          <w:p w:rsidR="00C406DE" w:rsidRPr="00B201EF" w:rsidRDefault="00C406DE" w:rsidP="00BC426C">
            <w:pPr>
              <w:pStyle w:val="af0"/>
              <w:tabs>
                <w:tab w:val="left" w:pos="567"/>
                <w:tab w:val="left" w:pos="1985"/>
              </w:tabs>
              <w:spacing w:before="0" w:after="0"/>
              <w:ind w:left="-28" w:right="14"/>
              <w:jc w:val="center"/>
              <w:rPr>
                <w:b/>
              </w:rPr>
            </w:pPr>
            <w:r w:rsidRPr="00B201EF">
              <w:rPr>
                <w:b/>
              </w:rPr>
              <w:t>Номер реестровой записи</w:t>
            </w:r>
          </w:p>
        </w:tc>
        <w:tc>
          <w:tcPr>
            <w:tcW w:w="1701" w:type="dxa"/>
            <w:vAlign w:val="center"/>
          </w:tcPr>
          <w:p w:rsidR="00C406DE" w:rsidRPr="00B201EF" w:rsidRDefault="00C406DE" w:rsidP="00FB011B">
            <w:pPr>
              <w:pStyle w:val="af0"/>
              <w:tabs>
                <w:tab w:val="left" w:pos="567"/>
                <w:tab w:val="left" w:pos="1985"/>
              </w:tabs>
              <w:spacing w:before="0" w:after="0"/>
              <w:ind w:left="-28" w:right="14"/>
              <w:jc w:val="center"/>
              <w:rPr>
                <w:b/>
              </w:rPr>
            </w:pPr>
            <w:r w:rsidRPr="00B201EF">
              <w:rPr>
                <w:b/>
              </w:rPr>
              <w:t>Наименование реестра*</w:t>
            </w:r>
          </w:p>
        </w:tc>
        <w:tc>
          <w:tcPr>
            <w:tcW w:w="3402" w:type="dxa"/>
            <w:vAlign w:val="center"/>
          </w:tcPr>
          <w:p w:rsidR="00C406DE" w:rsidRPr="00B201EF" w:rsidRDefault="00C406DE" w:rsidP="00FB011B">
            <w:pPr>
              <w:pStyle w:val="af0"/>
              <w:tabs>
                <w:tab w:val="left" w:pos="567"/>
                <w:tab w:val="left" w:pos="1985"/>
              </w:tabs>
              <w:spacing w:before="0" w:after="0"/>
              <w:ind w:left="-28" w:right="14"/>
              <w:jc w:val="center"/>
              <w:rPr>
                <w:b/>
              </w:rPr>
            </w:pPr>
            <w:r w:rsidRPr="00B201EF">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B201EF" w:rsidRDefault="00C406DE" w:rsidP="00FB011B">
            <w:pPr>
              <w:pStyle w:val="af0"/>
              <w:tabs>
                <w:tab w:val="left" w:pos="567"/>
                <w:tab w:val="left" w:pos="1985"/>
              </w:tabs>
              <w:spacing w:before="0" w:after="0"/>
              <w:ind w:left="-28" w:right="14"/>
              <w:jc w:val="center"/>
              <w:rPr>
                <w:b/>
              </w:rPr>
            </w:pPr>
            <w:r w:rsidRPr="00B201EF">
              <w:rPr>
                <w:b/>
              </w:rPr>
              <w:t>Примечание</w:t>
            </w:r>
          </w:p>
        </w:tc>
      </w:tr>
      <w:tr w:rsidR="00C406DE" w:rsidRPr="00B201EF" w:rsidTr="00FB011B">
        <w:trPr>
          <w:trHeight w:val="256"/>
        </w:trPr>
        <w:tc>
          <w:tcPr>
            <w:tcW w:w="565" w:type="dxa"/>
            <w:vAlign w:val="center"/>
          </w:tcPr>
          <w:p w:rsidR="00C406DE" w:rsidRPr="00B201EF" w:rsidRDefault="00C406DE" w:rsidP="00FB011B">
            <w:pPr>
              <w:pStyle w:val="af3"/>
              <w:tabs>
                <w:tab w:val="left" w:pos="567"/>
                <w:tab w:val="left" w:pos="1985"/>
              </w:tabs>
              <w:spacing w:before="0" w:after="0"/>
              <w:ind w:left="0" w:right="34"/>
            </w:pPr>
            <w:r w:rsidRPr="00B201EF">
              <w:t>1</w:t>
            </w:r>
          </w:p>
        </w:tc>
        <w:tc>
          <w:tcPr>
            <w:tcW w:w="1953" w:type="dxa"/>
            <w:vAlign w:val="center"/>
          </w:tcPr>
          <w:p w:rsidR="00C406DE" w:rsidRPr="00B201EF" w:rsidRDefault="00C406DE" w:rsidP="00FB011B">
            <w:pPr>
              <w:pStyle w:val="af3"/>
              <w:tabs>
                <w:tab w:val="left" w:pos="567"/>
                <w:tab w:val="left" w:pos="1985"/>
              </w:tabs>
              <w:spacing w:before="0" w:after="0"/>
              <w:ind w:left="0" w:right="34"/>
              <w:jc w:val="center"/>
            </w:pPr>
          </w:p>
        </w:tc>
        <w:tc>
          <w:tcPr>
            <w:tcW w:w="1985" w:type="dxa"/>
            <w:vAlign w:val="center"/>
          </w:tcPr>
          <w:p w:rsidR="00C406DE" w:rsidRPr="00B201EF" w:rsidRDefault="00C406DE" w:rsidP="00FB011B">
            <w:pPr>
              <w:pStyle w:val="af3"/>
              <w:tabs>
                <w:tab w:val="left" w:pos="567"/>
                <w:tab w:val="left" w:pos="1985"/>
              </w:tabs>
              <w:spacing w:before="0" w:after="0"/>
              <w:ind w:left="0" w:right="34"/>
              <w:jc w:val="center"/>
            </w:pPr>
          </w:p>
        </w:tc>
        <w:tc>
          <w:tcPr>
            <w:tcW w:w="1842" w:type="dxa"/>
            <w:vAlign w:val="center"/>
          </w:tcPr>
          <w:p w:rsidR="00C406DE" w:rsidRPr="00B201EF" w:rsidRDefault="00C406DE" w:rsidP="00FB011B">
            <w:pPr>
              <w:pStyle w:val="af3"/>
              <w:tabs>
                <w:tab w:val="left" w:pos="567"/>
                <w:tab w:val="left" w:pos="1985"/>
              </w:tabs>
              <w:spacing w:before="0" w:after="0"/>
              <w:ind w:left="0" w:right="34"/>
              <w:jc w:val="center"/>
            </w:pPr>
          </w:p>
        </w:tc>
        <w:tc>
          <w:tcPr>
            <w:tcW w:w="2268" w:type="dxa"/>
          </w:tcPr>
          <w:p w:rsidR="00C406DE" w:rsidRPr="00B201EF" w:rsidRDefault="00C406DE" w:rsidP="00FB011B">
            <w:pPr>
              <w:pStyle w:val="af3"/>
              <w:tabs>
                <w:tab w:val="left" w:pos="567"/>
                <w:tab w:val="left" w:pos="1985"/>
              </w:tabs>
              <w:spacing w:before="0" w:after="0"/>
              <w:ind w:left="0" w:right="34"/>
              <w:jc w:val="center"/>
            </w:pPr>
          </w:p>
        </w:tc>
        <w:tc>
          <w:tcPr>
            <w:tcW w:w="1701" w:type="dxa"/>
          </w:tcPr>
          <w:p w:rsidR="00C406DE" w:rsidRPr="00B201EF" w:rsidRDefault="00C406DE" w:rsidP="00FB011B">
            <w:pPr>
              <w:pStyle w:val="af3"/>
              <w:tabs>
                <w:tab w:val="left" w:pos="567"/>
                <w:tab w:val="left" w:pos="1985"/>
              </w:tabs>
              <w:spacing w:before="0" w:after="0"/>
              <w:ind w:left="0" w:right="34"/>
              <w:jc w:val="center"/>
            </w:pPr>
          </w:p>
        </w:tc>
        <w:tc>
          <w:tcPr>
            <w:tcW w:w="3402" w:type="dxa"/>
          </w:tcPr>
          <w:p w:rsidR="00C406DE" w:rsidRPr="00B201EF" w:rsidRDefault="00C406DE" w:rsidP="00FB011B">
            <w:pPr>
              <w:pStyle w:val="af3"/>
              <w:tabs>
                <w:tab w:val="left" w:pos="567"/>
                <w:tab w:val="left" w:pos="1985"/>
              </w:tabs>
              <w:spacing w:before="0" w:after="0"/>
              <w:ind w:left="0" w:right="34"/>
              <w:jc w:val="center"/>
            </w:pPr>
          </w:p>
        </w:tc>
        <w:tc>
          <w:tcPr>
            <w:tcW w:w="1701" w:type="dxa"/>
            <w:vAlign w:val="center"/>
          </w:tcPr>
          <w:p w:rsidR="00C406DE" w:rsidRPr="00B201EF" w:rsidRDefault="00C406DE" w:rsidP="00FB011B">
            <w:pPr>
              <w:pStyle w:val="af3"/>
              <w:tabs>
                <w:tab w:val="left" w:pos="567"/>
                <w:tab w:val="left" w:pos="1985"/>
              </w:tabs>
              <w:spacing w:before="0" w:after="0"/>
              <w:ind w:left="0" w:right="34"/>
              <w:jc w:val="center"/>
            </w:pPr>
          </w:p>
        </w:tc>
      </w:tr>
      <w:tr w:rsidR="00C406DE" w:rsidRPr="00B201EF" w:rsidTr="00FB011B">
        <w:trPr>
          <w:trHeight w:val="256"/>
        </w:trPr>
        <w:tc>
          <w:tcPr>
            <w:tcW w:w="565" w:type="dxa"/>
            <w:vAlign w:val="center"/>
          </w:tcPr>
          <w:p w:rsidR="00C406DE" w:rsidRPr="00B201EF" w:rsidRDefault="00C406DE" w:rsidP="00FB011B">
            <w:pPr>
              <w:pStyle w:val="af3"/>
              <w:tabs>
                <w:tab w:val="left" w:pos="567"/>
                <w:tab w:val="left" w:pos="1985"/>
              </w:tabs>
              <w:spacing w:before="0" w:after="0"/>
              <w:ind w:left="0" w:right="34"/>
            </w:pPr>
            <w:r w:rsidRPr="00B201EF">
              <w:t>2</w:t>
            </w:r>
          </w:p>
        </w:tc>
        <w:tc>
          <w:tcPr>
            <w:tcW w:w="1953" w:type="dxa"/>
            <w:vAlign w:val="center"/>
          </w:tcPr>
          <w:p w:rsidR="00C406DE" w:rsidRPr="00B201EF" w:rsidRDefault="00C406DE" w:rsidP="00FB011B">
            <w:pPr>
              <w:pStyle w:val="af3"/>
              <w:tabs>
                <w:tab w:val="left" w:pos="567"/>
                <w:tab w:val="left" w:pos="1985"/>
              </w:tabs>
              <w:spacing w:before="0" w:after="0"/>
              <w:ind w:left="0" w:right="34"/>
              <w:jc w:val="center"/>
            </w:pPr>
          </w:p>
        </w:tc>
        <w:tc>
          <w:tcPr>
            <w:tcW w:w="1985" w:type="dxa"/>
            <w:vAlign w:val="center"/>
          </w:tcPr>
          <w:p w:rsidR="00C406DE" w:rsidRPr="00B201EF" w:rsidRDefault="00C406DE" w:rsidP="00FB011B">
            <w:pPr>
              <w:pStyle w:val="af3"/>
              <w:tabs>
                <w:tab w:val="left" w:pos="567"/>
                <w:tab w:val="left" w:pos="1985"/>
              </w:tabs>
              <w:spacing w:before="0" w:after="0"/>
              <w:ind w:left="0" w:right="34"/>
              <w:jc w:val="center"/>
            </w:pPr>
          </w:p>
        </w:tc>
        <w:tc>
          <w:tcPr>
            <w:tcW w:w="1842" w:type="dxa"/>
            <w:vAlign w:val="center"/>
          </w:tcPr>
          <w:p w:rsidR="00C406DE" w:rsidRPr="00B201EF" w:rsidRDefault="00C406DE" w:rsidP="00FB011B">
            <w:pPr>
              <w:pStyle w:val="af3"/>
              <w:tabs>
                <w:tab w:val="left" w:pos="567"/>
                <w:tab w:val="left" w:pos="1985"/>
              </w:tabs>
              <w:spacing w:before="0" w:after="0"/>
              <w:ind w:left="0" w:right="34"/>
              <w:jc w:val="center"/>
            </w:pPr>
          </w:p>
        </w:tc>
        <w:tc>
          <w:tcPr>
            <w:tcW w:w="2268" w:type="dxa"/>
          </w:tcPr>
          <w:p w:rsidR="00C406DE" w:rsidRPr="00B201EF" w:rsidRDefault="00C406DE" w:rsidP="00FB011B">
            <w:pPr>
              <w:pStyle w:val="af3"/>
              <w:tabs>
                <w:tab w:val="left" w:pos="567"/>
                <w:tab w:val="left" w:pos="1985"/>
              </w:tabs>
              <w:spacing w:before="0" w:after="0"/>
              <w:ind w:left="0" w:right="34"/>
              <w:jc w:val="center"/>
            </w:pPr>
          </w:p>
        </w:tc>
        <w:tc>
          <w:tcPr>
            <w:tcW w:w="1701" w:type="dxa"/>
          </w:tcPr>
          <w:p w:rsidR="00C406DE" w:rsidRPr="00B201EF" w:rsidRDefault="00C406DE" w:rsidP="00FB011B">
            <w:pPr>
              <w:pStyle w:val="af3"/>
              <w:tabs>
                <w:tab w:val="left" w:pos="567"/>
                <w:tab w:val="left" w:pos="1985"/>
              </w:tabs>
              <w:spacing w:before="0" w:after="0"/>
              <w:ind w:left="0" w:right="34"/>
              <w:jc w:val="center"/>
            </w:pPr>
          </w:p>
        </w:tc>
        <w:tc>
          <w:tcPr>
            <w:tcW w:w="3402" w:type="dxa"/>
          </w:tcPr>
          <w:p w:rsidR="00C406DE" w:rsidRPr="00B201EF" w:rsidRDefault="00C406DE" w:rsidP="00FB011B">
            <w:pPr>
              <w:pStyle w:val="af3"/>
              <w:tabs>
                <w:tab w:val="left" w:pos="567"/>
                <w:tab w:val="left" w:pos="1985"/>
              </w:tabs>
              <w:spacing w:before="0" w:after="0"/>
              <w:ind w:left="0" w:right="34"/>
              <w:jc w:val="center"/>
            </w:pPr>
          </w:p>
        </w:tc>
        <w:tc>
          <w:tcPr>
            <w:tcW w:w="1701" w:type="dxa"/>
            <w:vAlign w:val="center"/>
          </w:tcPr>
          <w:p w:rsidR="00C406DE" w:rsidRPr="00B201EF" w:rsidRDefault="00C406DE" w:rsidP="00FB011B">
            <w:pPr>
              <w:pStyle w:val="af3"/>
              <w:tabs>
                <w:tab w:val="left" w:pos="567"/>
                <w:tab w:val="left" w:pos="1985"/>
              </w:tabs>
              <w:spacing w:before="0" w:after="0"/>
              <w:ind w:left="0" w:right="34"/>
              <w:jc w:val="center"/>
            </w:pPr>
          </w:p>
        </w:tc>
      </w:tr>
      <w:tr w:rsidR="00C406DE" w:rsidRPr="00B201EF" w:rsidTr="00FB011B">
        <w:trPr>
          <w:trHeight w:val="256"/>
        </w:trPr>
        <w:tc>
          <w:tcPr>
            <w:tcW w:w="565" w:type="dxa"/>
            <w:vAlign w:val="center"/>
          </w:tcPr>
          <w:p w:rsidR="00C406DE" w:rsidRPr="00B201EF" w:rsidRDefault="00C406DE" w:rsidP="00FB011B">
            <w:pPr>
              <w:pStyle w:val="af3"/>
              <w:tabs>
                <w:tab w:val="left" w:pos="567"/>
                <w:tab w:val="left" w:pos="1985"/>
              </w:tabs>
              <w:spacing w:before="0" w:after="0"/>
              <w:ind w:left="0" w:right="34"/>
            </w:pPr>
            <w:r w:rsidRPr="00B201EF">
              <w:t>3</w:t>
            </w:r>
          </w:p>
        </w:tc>
        <w:tc>
          <w:tcPr>
            <w:tcW w:w="1953" w:type="dxa"/>
            <w:vAlign w:val="center"/>
          </w:tcPr>
          <w:p w:rsidR="00C406DE" w:rsidRPr="00B201EF" w:rsidRDefault="00C406DE" w:rsidP="00FB011B">
            <w:pPr>
              <w:pStyle w:val="af3"/>
              <w:tabs>
                <w:tab w:val="left" w:pos="567"/>
                <w:tab w:val="left" w:pos="1985"/>
              </w:tabs>
              <w:spacing w:before="0" w:after="0"/>
              <w:ind w:left="0" w:right="34"/>
              <w:jc w:val="center"/>
            </w:pPr>
          </w:p>
        </w:tc>
        <w:tc>
          <w:tcPr>
            <w:tcW w:w="1985" w:type="dxa"/>
            <w:vAlign w:val="center"/>
          </w:tcPr>
          <w:p w:rsidR="00C406DE" w:rsidRPr="00B201EF" w:rsidRDefault="00C406DE" w:rsidP="00FB011B">
            <w:pPr>
              <w:pStyle w:val="af3"/>
              <w:tabs>
                <w:tab w:val="left" w:pos="567"/>
                <w:tab w:val="left" w:pos="1985"/>
              </w:tabs>
              <w:spacing w:before="0" w:after="0"/>
              <w:ind w:left="0" w:right="34"/>
              <w:jc w:val="center"/>
            </w:pPr>
          </w:p>
        </w:tc>
        <w:tc>
          <w:tcPr>
            <w:tcW w:w="1842" w:type="dxa"/>
            <w:vAlign w:val="center"/>
          </w:tcPr>
          <w:p w:rsidR="00C406DE" w:rsidRPr="00B201EF" w:rsidRDefault="00C406DE" w:rsidP="00FB011B">
            <w:pPr>
              <w:pStyle w:val="af3"/>
              <w:tabs>
                <w:tab w:val="left" w:pos="567"/>
                <w:tab w:val="left" w:pos="1985"/>
              </w:tabs>
              <w:spacing w:before="0" w:after="0"/>
              <w:ind w:left="0" w:right="34"/>
              <w:jc w:val="center"/>
            </w:pPr>
          </w:p>
        </w:tc>
        <w:tc>
          <w:tcPr>
            <w:tcW w:w="2268" w:type="dxa"/>
          </w:tcPr>
          <w:p w:rsidR="00C406DE" w:rsidRPr="00B201EF" w:rsidRDefault="00C406DE" w:rsidP="00FB011B">
            <w:pPr>
              <w:pStyle w:val="af3"/>
              <w:tabs>
                <w:tab w:val="left" w:pos="567"/>
                <w:tab w:val="left" w:pos="1985"/>
              </w:tabs>
              <w:spacing w:before="0" w:after="0"/>
              <w:ind w:left="0" w:right="34"/>
              <w:jc w:val="center"/>
            </w:pPr>
          </w:p>
        </w:tc>
        <w:tc>
          <w:tcPr>
            <w:tcW w:w="1701" w:type="dxa"/>
          </w:tcPr>
          <w:p w:rsidR="00C406DE" w:rsidRPr="00B201EF" w:rsidRDefault="00C406DE" w:rsidP="00FB011B">
            <w:pPr>
              <w:pStyle w:val="af3"/>
              <w:tabs>
                <w:tab w:val="left" w:pos="567"/>
                <w:tab w:val="left" w:pos="1985"/>
              </w:tabs>
              <w:spacing w:before="0" w:after="0"/>
              <w:ind w:left="0" w:right="34"/>
              <w:jc w:val="center"/>
            </w:pPr>
          </w:p>
        </w:tc>
        <w:tc>
          <w:tcPr>
            <w:tcW w:w="3402" w:type="dxa"/>
          </w:tcPr>
          <w:p w:rsidR="00C406DE" w:rsidRPr="00B201EF" w:rsidRDefault="00C406DE" w:rsidP="00FB011B">
            <w:pPr>
              <w:pStyle w:val="af3"/>
              <w:tabs>
                <w:tab w:val="left" w:pos="567"/>
                <w:tab w:val="left" w:pos="1985"/>
              </w:tabs>
              <w:spacing w:before="0" w:after="0"/>
              <w:ind w:left="0" w:right="34"/>
              <w:jc w:val="center"/>
            </w:pPr>
          </w:p>
        </w:tc>
        <w:tc>
          <w:tcPr>
            <w:tcW w:w="1701" w:type="dxa"/>
            <w:vAlign w:val="center"/>
          </w:tcPr>
          <w:p w:rsidR="00C406DE" w:rsidRPr="00B201EF" w:rsidRDefault="00C406DE" w:rsidP="00FB011B">
            <w:pPr>
              <w:pStyle w:val="af3"/>
              <w:tabs>
                <w:tab w:val="left" w:pos="567"/>
                <w:tab w:val="left" w:pos="1985"/>
              </w:tabs>
              <w:spacing w:before="0" w:after="0"/>
              <w:ind w:left="0" w:right="34"/>
              <w:jc w:val="center"/>
            </w:pPr>
          </w:p>
        </w:tc>
      </w:tr>
      <w:tr w:rsidR="00C406DE" w:rsidRPr="00B201EF" w:rsidTr="00FB011B">
        <w:trPr>
          <w:trHeight w:val="256"/>
        </w:trPr>
        <w:tc>
          <w:tcPr>
            <w:tcW w:w="565" w:type="dxa"/>
            <w:vAlign w:val="center"/>
          </w:tcPr>
          <w:p w:rsidR="00C406DE" w:rsidRPr="00B201EF" w:rsidRDefault="00C406DE" w:rsidP="00FB011B">
            <w:pPr>
              <w:pStyle w:val="af3"/>
              <w:tabs>
                <w:tab w:val="left" w:pos="567"/>
                <w:tab w:val="left" w:pos="1985"/>
              </w:tabs>
              <w:spacing w:before="0" w:after="0"/>
              <w:ind w:left="0" w:right="34"/>
              <w:jc w:val="center"/>
            </w:pPr>
            <w:r w:rsidRPr="00B201EF">
              <w:t>…</w:t>
            </w:r>
          </w:p>
        </w:tc>
        <w:tc>
          <w:tcPr>
            <w:tcW w:w="1953" w:type="dxa"/>
            <w:vAlign w:val="center"/>
          </w:tcPr>
          <w:p w:rsidR="00C406DE" w:rsidRPr="00B201EF" w:rsidRDefault="00C406DE" w:rsidP="00FB011B">
            <w:pPr>
              <w:pStyle w:val="af3"/>
              <w:tabs>
                <w:tab w:val="left" w:pos="567"/>
                <w:tab w:val="left" w:pos="1985"/>
              </w:tabs>
              <w:spacing w:before="0" w:after="0"/>
              <w:ind w:left="0" w:right="34"/>
              <w:jc w:val="center"/>
            </w:pPr>
          </w:p>
        </w:tc>
        <w:tc>
          <w:tcPr>
            <w:tcW w:w="1985" w:type="dxa"/>
            <w:vAlign w:val="center"/>
          </w:tcPr>
          <w:p w:rsidR="00C406DE" w:rsidRPr="00B201EF" w:rsidRDefault="00C406DE" w:rsidP="00FB011B">
            <w:pPr>
              <w:pStyle w:val="af3"/>
              <w:tabs>
                <w:tab w:val="left" w:pos="567"/>
                <w:tab w:val="left" w:pos="1985"/>
              </w:tabs>
              <w:spacing w:before="0" w:after="0"/>
              <w:ind w:left="0" w:right="34"/>
              <w:jc w:val="center"/>
            </w:pPr>
          </w:p>
        </w:tc>
        <w:tc>
          <w:tcPr>
            <w:tcW w:w="1842" w:type="dxa"/>
            <w:vAlign w:val="center"/>
          </w:tcPr>
          <w:p w:rsidR="00C406DE" w:rsidRPr="00B201EF" w:rsidRDefault="00C406DE" w:rsidP="00FB011B">
            <w:pPr>
              <w:pStyle w:val="af3"/>
              <w:tabs>
                <w:tab w:val="left" w:pos="567"/>
                <w:tab w:val="left" w:pos="1985"/>
              </w:tabs>
              <w:spacing w:before="0" w:after="0"/>
              <w:ind w:left="0" w:right="34"/>
              <w:jc w:val="center"/>
            </w:pPr>
          </w:p>
        </w:tc>
        <w:tc>
          <w:tcPr>
            <w:tcW w:w="2268" w:type="dxa"/>
          </w:tcPr>
          <w:p w:rsidR="00C406DE" w:rsidRPr="00B201EF" w:rsidRDefault="00C406DE" w:rsidP="00FB011B">
            <w:pPr>
              <w:pStyle w:val="af3"/>
              <w:tabs>
                <w:tab w:val="left" w:pos="567"/>
                <w:tab w:val="left" w:pos="1985"/>
              </w:tabs>
              <w:spacing w:before="0" w:after="0"/>
              <w:ind w:left="0" w:right="34"/>
              <w:jc w:val="center"/>
            </w:pPr>
          </w:p>
        </w:tc>
        <w:tc>
          <w:tcPr>
            <w:tcW w:w="1701" w:type="dxa"/>
          </w:tcPr>
          <w:p w:rsidR="00C406DE" w:rsidRPr="00B201EF" w:rsidRDefault="00C406DE" w:rsidP="00FB011B">
            <w:pPr>
              <w:pStyle w:val="af3"/>
              <w:tabs>
                <w:tab w:val="left" w:pos="567"/>
                <w:tab w:val="left" w:pos="1985"/>
              </w:tabs>
              <w:spacing w:before="0" w:after="0"/>
              <w:ind w:left="0" w:right="34"/>
              <w:jc w:val="center"/>
            </w:pPr>
          </w:p>
        </w:tc>
        <w:tc>
          <w:tcPr>
            <w:tcW w:w="3402" w:type="dxa"/>
          </w:tcPr>
          <w:p w:rsidR="00C406DE" w:rsidRPr="00B201EF" w:rsidRDefault="00C406DE" w:rsidP="00FB011B">
            <w:pPr>
              <w:pStyle w:val="af3"/>
              <w:tabs>
                <w:tab w:val="left" w:pos="567"/>
                <w:tab w:val="left" w:pos="1985"/>
              </w:tabs>
              <w:spacing w:before="0" w:after="0"/>
              <w:ind w:left="0" w:right="34"/>
              <w:jc w:val="center"/>
            </w:pPr>
          </w:p>
        </w:tc>
        <w:tc>
          <w:tcPr>
            <w:tcW w:w="1701" w:type="dxa"/>
            <w:vAlign w:val="center"/>
          </w:tcPr>
          <w:p w:rsidR="00C406DE" w:rsidRPr="00B201EF" w:rsidRDefault="00C406DE" w:rsidP="00FB011B">
            <w:pPr>
              <w:pStyle w:val="af3"/>
              <w:tabs>
                <w:tab w:val="left" w:pos="567"/>
                <w:tab w:val="left" w:pos="1985"/>
              </w:tabs>
              <w:spacing w:before="0" w:after="0"/>
              <w:ind w:left="0" w:right="34"/>
              <w:jc w:val="center"/>
            </w:pPr>
          </w:p>
        </w:tc>
      </w:tr>
    </w:tbl>
    <w:p w:rsidR="00C406DE" w:rsidRPr="00B201EF" w:rsidRDefault="00C406DE" w:rsidP="00C406DE">
      <w:pPr>
        <w:tabs>
          <w:tab w:val="left" w:pos="567"/>
          <w:tab w:val="left" w:pos="1985"/>
        </w:tabs>
        <w:ind w:right="34" w:firstLine="0"/>
        <w:rPr>
          <w:szCs w:val="24"/>
        </w:rPr>
      </w:pPr>
    </w:p>
    <w:p w:rsidR="00BC426C" w:rsidRPr="00B201EF" w:rsidRDefault="00BC426C" w:rsidP="00C406DE">
      <w:pPr>
        <w:tabs>
          <w:tab w:val="left" w:pos="567"/>
          <w:tab w:val="left" w:pos="1985"/>
        </w:tabs>
        <w:ind w:right="34" w:firstLine="0"/>
        <w:rPr>
          <w:szCs w:val="24"/>
        </w:rPr>
      </w:pPr>
    </w:p>
    <w:p w:rsidR="00C406DE" w:rsidRPr="00B201EF" w:rsidRDefault="00C406DE" w:rsidP="00C406DE">
      <w:pPr>
        <w:tabs>
          <w:tab w:val="left" w:pos="567"/>
          <w:tab w:val="left" w:pos="1985"/>
        </w:tabs>
        <w:ind w:right="34" w:firstLine="0"/>
        <w:rPr>
          <w:rStyle w:val="afff2"/>
        </w:rPr>
      </w:pPr>
      <w:r w:rsidRPr="00B201EF">
        <w:rPr>
          <w:rStyle w:val="afff2"/>
        </w:rPr>
        <w:t>[Если требования по подтверждению национального режима к закупаемой продукции НЕ УСТАНОВЛЕНЫ - указывается:]</w:t>
      </w:r>
    </w:p>
    <w:p w:rsidR="00C406DE" w:rsidRPr="00B201EF" w:rsidRDefault="00C406DE" w:rsidP="00C406DE">
      <w:pPr>
        <w:tabs>
          <w:tab w:val="left" w:pos="567"/>
          <w:tab w:val="left" w:pos="1985"/>
        </w:tabs>
        <w:ind w:right="34" w:firstLine="0"/>
        <w:rPr>
          <w:szCs w:val="24"/>
        </w:rPr>
      </w:pPr>
      <w:r w:rsidRPr="00B201EF">
        <w:rPr>
          <w:szCs w:val="24"/>
        </w:rPr>
        <w:t>Требования по подтверждению национального режима к закупаемой продукции НЕ УСТАНОВЛЕНЫ.</w:t>
      </w:r>
    </w:p>
    <w:p w:rsidR="00887B85" w:rsidRPr="00B201EF" w:rsidRDefault="00887B85" w:rsidP="00C015C4">
      <w:pPr>
        <w:tabs>
          <w:tab w:val="left" w:pos="567"/>
          <w:tab w:val="left" w:pos="1985"/>
        </w:tabs>
        <w:spacing w:line="240" w:lineRule="auto"/>
        <w:ind w:right="11451" w:firstLine="0"/>
        <w:rPr>
          <w:sz w:val="24"/>
          <w:szCs w:val="24"/>
        </w:rPr>
      </w:pPr>
      <w:r w:rsidRPr="00B201EF">
        <w:rPr>
          <w:sz w:val="24"/>
          <w:szCs w:val="24"/>
        </w:rPr>
        <w:t>____________________________________</w:t>
      </w:r>
    </w:p>
    <w:p w:rsidR="00887B85" w:rsidRPr="00B201EF" w:rsidRDefault="00887B85" w:rsidP="00C015C4">
      <w:pPr>
        <w:tabs>
          <w:tab w:val="left" w:pos="567"/>
          <w:tab w:val="left" w:pos="1985"/>
        </w:tabs>
        <w:spacing w:line="240" w:lineRule="auto"/>
        <w:ind w:right="11451" w:firstLine="0"/>
        <w:jc w:val="center"/>
        <w:rPr>
          <w:sz w:val="24"/>
          <w:szCs w:val="24"/>
          <w:vertAlign w:val="superscript"/>
        </w:rPr>
      </w:pPr>
      <w:r w:rsidRPr="00B201EF">
        <w:rPr>
          <w:sz w:val="24"/>
          <w:szCs w:val="24"/>
          <w:vertAlign w:val="superscript"/>
        </w:rPr>
        <w:t>(подпись, М.П.)</w:t>
      </w:r>
    </w:p>
    <w:p w:rsidR="00887B85" w:rsidRPr="00B201EF" w:rsidRDefault="00887B85" w:rsidP="00C015C4">
      <w:pPr>
        <w:tabs>
          <w:tab w:val="left" w:pos="567"/>
          <w:tab w:val="left" w:pos="1985"/>
        </w:tabs>
        <w:spacing w:line="240" w:lineRule="auto"/>
        <w:ind w:right="11451" w:firstLine="0"/>
        <w:rPr>
          <w:sz w:val="24"/>
          <w:szCs w:val="24"/>
        </w:rPr>
      </w:pPr>
      <w:r w:rsidRPr="00B201EF">
        <w:rPr>
          <w:sz w:val="24"/>
          <w:szCs w:val="24"/>
        </w:rPr>
        <w:t>____________________________________</w:t>
      </w:r>
    </w:p>
    <w:p w:rsidR="00887B85" w:rsidRPr="00B201EF" w:rsidRDefault="00887B85" w:rsidP="00C015C4">
      <w:pPr>
        <w:tabs>
          <w:tab w:val="left" w:pos="567"/>
          <w:tab w:val="left" w:pos="1985"/>
        </w:tabs>
        <w:spacing w:line="240" w:lineRule="auto"/>
        <w:ind w:right="11451" w:firstLine="0"/>
        <w:jc w:val="center"/>
        <w:rPr>
          <w:sz w:val="24"/>
          <w:szCs w:val="24"/>
          <w:vertAlign w:val="superscript"/>
        </w:rPr>
      </w:pPr>
      <w:r w:rsidRPr="00B201EF">
        <w:rPr>
          <w:sz w:val="24"/>
          <w:szCs w:val="24"/>
          <w:vertAlign w:val="superscript"/>
        </w:rPr>
        <w:t>(фамилия, имя, отчество подписавшего, должность)</w:t>
      </w:r>
    </w:p>
    <w:p w:rsidR="00887B85" w:rsidRPr="00B201EF"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B201EF">
        <w:rPr>
          <w:b/>
          <w:spacing w:val="36"/>
          <w:sz w:val="24"/>
          <w:szCs w:val="24"/>
        </w:rPr>
        <w:t>конец формы</w:t>
      </w:r>
    </w:p>
    <w:p w:rsidR="00887B85" w:rsidRPr="00B201EF" w:rsidRDefault="00887B85" w:rsidP="00337ECF">
      <w:pPr>
        <w:tabs>
          <w:tab w:val="left" w:pos="567"/>
          <w:tab w:val="left" w:pos="1985"/>
        </w:tabs>
        <w:spacing w:line="240" w:lineRule="auto"/>
        <w:ind w:right="34" w:firstLine="0"/>
        <w:jc w:val="left"/>
        <w:rPr>
          <w:b/>
          <w:i/>
          <w:sz w:val="24"/>
          <w:szCs w:val="24"/>
        </w:rPr>
      </w:pPr>
      <w:r w:rsidRPr="00B201EF">
        <w:rPr>
          <w:b/>
          <w:szCs w:val="24"/>
        </w:rPr>
        <w:lastRenderedPageBreak/>
        <w:br w:type="page"/>
      </w:r>
      <w:r w:rsidRPr="00B201EF">
        <w:rPr>
          <w:b/>
          <w:i/>
          <w:sz w:val="24"/>
          <w:szCs w:val="24"/>
        </w:rPr>
        <w:lastRenderedPageBreak/>
        <w:t>Инструкции по заполнению</w:t>
      </w:r>
    </w:p>
    <w:p w:rsidR="00887B85" w:rsidRPr="00B201EF"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B201EF">
        <w:rPr>
          <w:sz w:val="24"/>
          <w:szCs w:val="24"/>
        </w:rPr>
        <w:t xml:space="preserve">Участник указывает свое фирменное наименование (в </w:t>
      </w:r>
      <w:proofErr w:type="spellStart"/>
      <w:r w:rsidRPr="00B201EF">
        <w:rPr>
          <w:sz w:val="24"/>
          <w:szCs w:val="24"/>
        </w:rPr>
        <w:t>т.ч</w:t>
      </w:r>
      <w:proofErr w:type="spellEnd"/>
      <w:r w:rsidRPr="00B201EF">
        <w:rPr>
          <w:sz w:val="24"/>
          <w:szCs w:val="24"/>
        </w:rPr>
        <w:t>. организационно-правовую форму) и свой адрес.</w:t>
      </w:r>
    </w:p>
    <w:p w:rsidR="00887B85" w:rsidRPr="00B201EF"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B201EF">
        <w:rPr>
          <w:sz w:val="24"/>
          <w:szCs w:val="24"/>
          <w:lang w:val="ru-RU"/>
        </w:rPr>
        <w:t>Указывается предмет закупки.</w:t>
      </w:r>
    </w:p>
    <w:p w:rsidR="00887B85" w:rsidRPr="00B201EF"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B201EF">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B201EF">
        <w:rPr>
          <w:sz w:val="24"/>
          <w:szCs w:val="24"/>
          <w:lang w:val="ru-RU"/>
        </w:rPr>
        <w:t>ки</w:t>
      </w:r>
      <w:r w:rsidRPr="00B201EF">
        <w:rPr>
          <w:sz w:val="24"/>
          <w:szCs w:val="24"/>
        </w:rPr>
        <w:t xml:space="preserve"> подготавливается на основании Техническог</w:t>
      </w:r>
      <w:proofErr w:type="gramStart"/>
      <w:r w:rsidRPr="00B201EF">
        <w:rPr>
          <w:sz w:val="24"/>
          <w:szCs w:val="24"/>
        </w:rPr>
        <w:t>о(</w:t>
      </w:r>
      <w:proofErr w:type="gramEnd"/>
      <w:r w:rsidRPr="00B201EF">
        <w:rPr>
          <w:sz w:val="24"/>
          <w:szCs w:val="24"/>
        </w:rPr>
        <w:t>их) задания(й) (</w:t>
      </w:r>
      <w:r w:rsidRPr="00B201EF">
        <w:rPr>
          <w:sz w:val="24"/>
          <w:szCs w:val="24"/>
          <w:lang w:val="ru-RU"/>
        </w:rPr>
        <w:t xml:space="preserve">часть </w:t>
      </w:r>
      <w:r w:rsidRPr="00B201EF">
        <w:rPr>
          <w:sz w:val="24"/>
          <w:szCs w:val="24"/>
          <w:lang w:val="en-US"/>
        </w:rPr>
        <w:t>II</w:t>
      </w:r>
      <w:r w:rsidRPr="00B201EF">
        <w:rPr>
          <w:sz w:val="24"/>
          <w:szCs w:val="24"/>
        </w:rPr>
        <w:t xml:space="preserve">. «ТЕХНИЧЕСКАЯ ЧАСТЬ») и </w:t>
      </w:r>
      <w:r w:rsidR="00FD33CA" w:rsidRPr="00B201EF">
        <w:rPr>
          <w:b/>
          <w:sz w:val="24"/>
          <w:szCs w:val="24"/>
        </w:rPr>
        <w:t>Техническо</w:t>
      </w:r>
      <w:r w:rsidR="00FD33CA" w:rsidRPr="00B201EF">
        <w:rPr>
          <w:b/>
          <w:sz w:val="24"/>
          <w:szCs w:val="24"/>
          <w:lang w:val="ru-RU"/>
        </w:rPr>
        <w:t>го</w:t>
      </w:r>
      <w:r w:rsidR="00FD33CA" w:rsidRPr="00B201EF">
        <w:rPr>
          <w:b/>
          <w:sz w:val="24"/>
          <w:szCs w:val="24"/>
        </w:rPr>
        <w:t xml:space="preserve"> предложени</w:t>
      </w:r>
      <w:r w:rsidR="00FD33CA" w:rsidRPr="00B201EF">
        <w:rPr>
          <w:b/>
          <w:sz w:val="24"/>
          <w:szCs w:val="24"/>
          <w:lang w:val="ru-RU"/>
        </w:rPr>
        <w:t>я</w:t>
      </w:r>
      <w:r w:rsidR="00FD33CA" w:rsidRPr="00B201EF">
        <w:rPr>
          <w:b/>
          <w:sz w:val="24"/>
          <w:szCs w:val="24"/>
        </w:rPr>
        <w:t xml:space="preserve"> на выполнение работ</w:t>
      </w:r>
      <w:r w:rsidRPr="00B201EF">
        <w:rPr>
          <w:sz w:val="24"/>
          <w:szCs w:val="24"/>
        </w:rPr>
        <w:t>.</w:t>
      </w:r>
      <w:r w:rsidRPr="00B201EF">
        <w:rPr>
          <w:sz w:val="24"/>
          <w:szCs w:val="24"/>
          <w:lang w:val="ru-RU"/>
        </w:rPr>
        <w:t xml:space="preserve"> </w:t>
      </w:r>
      <w:r w:rsidRPr="00B201EF">
        <w:rPr>
          <w:sz w:val="24"/>
          <w:szCs w:val="24"/>
        </w:rPr>
        <w:t xml:space="preserve">Если в </w:t>
      </w:r>
      <w:r w:rsidR="00FD33CA" w:rsidRPr="00B201EF">
        <w:rPr>
          <w:b/>
          <w:sz w:val="24"/>
          <w:szCs w:val="24"/>
        </w:rPr>
        <w:t>Техническо</w:t>
      </w:r>
      <w:r w:rsidR="00FD33CA" w:rsidRPr="00B201EF">
        <w:rPr>
          <w:b/>
          <w:sz w:val="24"/>
          <w:szCs w:val="24"/>
          <w:lang w:val="ru-RU"/>
        </w:rPr>
        <w:t>м</w:t>
      </w:r>
      <w:r w:rsidR="00FD33CA" w:rsidRPr="00B201EF">
        <w:rPr>
          <w:b/>
          <w:sz w:val="24"/>
          <w:szCs w:val="24"/>
        </w:rPr>
        <w:t xml:space="preserve"> предложени</w:t>
      </w:r>
      <w:r w:rsidR="00FD33CA" w:rsidRPr="00B201EF">
        <w:rPr>
          <w:b/>
          <w:sz w:val="24"/>
          <w:szCs w:val="24"/>
          <w:lang w:val="ru-RU"/>
        </w:rPr>
        <w:t>и</w:t>
      </w:r>
      <w:r w:rsidR="00FD33CA" w:rsidRPr="00B201EF">
        <w:rPr>
          <w:b/>
          <w:sz w:val="24"/>
          <w:szCs w:val="24"/>
        </w:rPr>
        <w:t xml:space="preserve"> на выполнение работ</w:t>
      </w:r>
      <w:r w:rsidR="00FD33CA" w:rsidRPr="00B201EF">
        <w:rPr>
          <w:sz w:val="24"/>
          <w:szCs w:val="24"/>
        </w:rPr>
        <w:t xml:space="preserve"> </w:t>
      </w:r>
      <w:r w:rsidRPr="00B201EF">
        <w:rPr>
          <w:sz w:val="24"/>
          <w:szCs w:val="24"/>
        </w:rPr>
        <w:t xml:space="preserve">и </w:t>
      </w:r>
      <w:r w:rsidRPr="00B201EF">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B201EF">
        <w:rPr>
          <w:sz w:val="24"/>
          <w:szCs w:val="24"/>
          <w:lang w:val="ru-RU"/>
        </w:rPr>
        <w:t>ки</w:t>
      </w:r>
      <w:r w:rsidRPr="00B201EF">
        <w:rPr>
          <w:sz w:val="24"/>
          <w:szCs w:val="24"/>
        </w:rPr>
        <w:t xml:space="preserve"> указана различная </w:t>
      </w:r>
      <w:r w:rsidRPr="00B201EF">
        <w:rPr>
          <w:sz w:val="24"/>
          <w:szCs w:val="24"/>
          <w:lang w:val="ru-RU"/>
        </w:rPr>
        <w:t>информация</w:t>
      </w:r>
      <w:r w:rsidRPr="00B201EF">
        <w:rPr>
          <w:sz w:val="24"/>
          <w:szCs w:val="24"/>
        </w:rPr>
        <w:t xml:space="preserve"> (тип-марка предлагаемой к поставке</w:t>
      </w:r>
      <w:r w:rsidRPr="00B201EF">
        <w:rPr>
          <w:sz w:val="24"/>
          <w:szCs w:val="24"/>
          <w:lang w:val="ru-RU"/>
        </w:rPr>
        <w:t xml:space="preserve"> продукции</w:t>
      </w:r>
      <w:r w:rsidRPr="00B201EF">
        <w:rPr>
          <w:sz w:val="24"/>
          <w:szCs w:val="24"/>
        </w:rPr>
        <w:t>) – такая Заявка будет отклонена</w:t>
      </w:r>
      <w:r w:rsidRPr="00B201EF">
        <w:rPr>
          <w:sz w:val="24"/>
          <w:szCs w:val="24"/>
          <w:lang w:val="ru-RU"/>
        </w:rPr>
        <w:t>.</w:t>
      </w:r>
    </w:p>
    <w:p w:rsidR="00F94A34" w:rsidRPr="00B201EF"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B201EF">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B201EF">
        <w:rPr>
          <w:sz w:val="24"/>
          <w:szCs w:val="24"/>
          <w:lang w:val="ru-RU"/>
        </w:rPr>
        <w:t>.</w:t>
      </w:r>
    </w:p>
    <w:p w:rsidR="00887B85" w:rsidRPr="00B201EF"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B201EF">
        <w:rPr>
          <w:sz w:val="24"/>
          <w:szCs w:val="24"/>
          <w:lang w:val="ru-RU"/>
        </w:rPr>
        <w:t xml:space="preserve">В Справке указывается </w:t>
      </w:r>
      <w:r w:rsidRPr="00B201EF">
        <w:rPr>
          <w:sz w:val="24"/>
          <w:szCs w:val="24"/>
        </w:rPr>
        <w:t xml:space="preserve">информация и </w:t>
      </w:r>
      <w:r w:rsidRPr="00B201EF">
        <w:rPr>
          <w:sz w:val="24"/>
          <w:szCs w:val="24"/>
          <w:lang w:val="ru-RU"/>
        </w:rPr>
        <w:t xml:space="preserve">описание </w:t>
      </w:r>
      <w:r w:rsidRPr="00B201EF">
        <w:rPr>
          <w:sz w:val="24"/>
          <w:szCs w:val="24"/>
        </w:rPr>
        <w:t>документ</w:t>
      </w:r>
      <w:r w:rsidRPr="00B201EF">
        <w:rPr>
          <w:sz w:val="24"/>
          <w:szCs w:val="24"/>
          <w:lang w:val="ru-RU"/>
        </w:rPr>
        <w:t>ов**</w:t>
      </w:r>
      <w:r w:rsidRPr="00B201EF">
        <w:rPr>
          <w:sz w:val="24"/>
          <w:szCs w:val="24"/>
        </w:rPr>
        <w:t>, определенны</w:t>
      </w:r>
      <w:r w:rsidRPr="00B201EF">
        <w:rPr>
          <w:sz w:val="24"/>
          <w:szCs w:val="24"/>
          <w:lang w:val="ru-RU"/>
        </w:rPr>
        <w:t>х</w:t>
      </w:r>
      <w:r w:rsidRPr="00B201EF">
        <w:rPr>
          <w:sz w:val="24"/>
          <w:szCs w:val="24"/>
        </w:rPr>
        <w:t xml:space="preserve"> в соответствии с пунктом 2 части 2 статьи 3.1-4 Федерального закона</w:t>
      </w:r>
      <w:r w:rsidRPr="00B201EF">
        <w:rPr>
          <w:sz w:val="24"/>
          <w:szCs w:val="24"/>
          <w:lang w:val="ru-RU"/>
        </w:rPr>
        <w:t xml:space="preserve"> 223-ФЗ и </w:t>
      </w:r>
      <w:r w:rsidRPr="00B201EF">
        <w:rPr>
          <w:sz w:val="24"/>
          <w:szCs w:val="24"/>
        </w:rPr>
        <w:t>Постановлени</w:t>
      </w:r>
      <w:r w:rsidRPr="00B201EF">
        <w:rPr>
          <w:sz w:val="24"/>
          <w:szCs w:val="24"/>
          <w:lang w:val="ru-RU"/>
        </w:rPr>
        <w:t>ем</w:t>
      </w:r>
      <w:r w:rsidRPr="00B201EF">
        <w:rPr>
          <w:sz w:val="24"/>
          <w:szCs w:val="24"/>
        </w:rPr>
        <w:t xml:space="preserve"> Правительства Российской Федерации от 23.12.2024 № 1875</w:t>
      </w:r>
      <w:r w:rsidR="00FD33CA" w:rsidRPr="00B201EF">
        <w:rPr>
          <w:sz w:val="24"/>
          <w:szCs w:val="24"/>
          <w:lang w:val="ru-RU"/>
        </w:rPr>
        <w:t>.</w:t>
      </w:r>
    </w:p>
    <w:p w:rsidR="00887B85" w:rsidRPr="00B201EF"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B201EF">
        <w:rPr>
          <w:sz w:val="24"/>
          <w:szCs w:val="24"/>
          <w:lang w:val="ru-RU"/>
        </w:rPr>
        <w:t xml:space="preserve">**Документы, </w:t>
      </w:r>
      <w:r w:rsidRPr="00B201EF">
        <w:rPr>
          <w:sz w:val="24"/>
          <w:szCs w:val="24"/>
        </w:rPr>
        <w:t>определенны</w:t>
      </w:r>
      <w:r w:rsidRPr="00B201EF">
        <w:rPr>
          <w:sz w:val="24"/>
          <w:szCs w:val="24"/>
          <w:lang w:val="ru-RU"/>
        </w:rPr>
        <w:t>е</w:t>
      </w:r>
      <w:r w:rsidRPr="00B201EF">
        <w:rPr>
          <w:sz w:val="24"/>
          <w:szCs w:val="24"/>
        </w:rPr>
        <w:t xml:space="preserve"> в соответствии с пунктом 2 части 2 статьи 3.1-4 Федерального закона</w:t>
      </w:r>
      <w:r w:rsidRPr="00B201EF">
        <w:rPr>
          <w:sz w:val="24"/>
          <w:szCs w:val="24"/>
          <w:lang w:val="ru-RU"/>
        </w:rPr>
        <w:t xml:space="preserve"> 223-ФЗ и </w:t>
      </w:r>
      <w:r w:rsidRPr="00B201EF">
        <w:rPr>
          <w:sz w:val="24"/>
          <w:szCs w:val="24"/>
        </w:rPr>
        <w:t>Постановлени</w:t>
      </w:r>
      <w:r w:rsidRPr="00B201EF">
        <w:rPr>
          <w:sz w:val="24"/>
          <w:szCs w:val="24"/>
          <w:lang w:val="ru-RU"/>
        </w:rPr>
        <w:t>ем</w:t>
      </w:r>
      <w:r w:rsidRPr="00B201EF">
        <w:rPr>
          <w:sz w:val="24"/>
          <w:szCs w:val="24"/>
        </w:rPr>
        <w:t xml:space="preserve"> Правительства Российской Федерации от 23.12.2024 № 1875</w:t>
      </w:r>
      <w:r w:rsidRPr="00B201EF">
        <w:rPr>
          <w:sz w:val="24"/>
          <w:szCs w:val="24"/>
          <w:lang w:val="ru-RU"/>
        </w:rPr>
        <w:t xml:space="preserve"> (в случае, если такие документы </w:t>
      </w:r>
      <w:r w:rsidR="00BC426C" w:rsidRPr="00B201EF">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B201EF">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B201EF"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B201EF">
        <w:rPr>
          <w:sz w:val="24"/>
          <w:szCs w:val="24"/>
          <w:lang w:val="ru-RU"/>
        </w:rPr>
        <w:t xml:space="preserve"> Участник в обязательном порядке заполняет все графы «</w:t>
      </w:r>
      <w:r w:rsidRPr="00B201EF">
        <w:rPr>
          <w:bCs/>
          <w:sz w:val="24"/>
          <w:szCs w:val="24"/>
        </w:rPr>
        <w:t>Наименование продукции, тип, марка</w:t>
      </w:r>
      <w:r w:rsidRPr="00B201EF">
        <w:rPr>
          <w:sz w:val="24"/>
          <w:szCs w:val="24"/>
          <w:lang w:val="ru-RU"/>
        </w:rPr>
        <w:t>», «</w:t>
      </w:r>
      <w:r w:rsidRPr="00B201EF">
        <w:rPr>
          <w:sz w:val="24"/>
          <w:szCs w:val="24"/>
        </w:rPr>
        <w:t>ОКПД2 предлагаемого к поставке товара</w:t>
      </w:r>
      <w:r w:rsidRPr="00B201EF">
        <w:rPr>
          <w:sz w:val="24"/>
          <w:szCs w:val="24"/>
          <w:lang w:val="ru-RU"/>
        </w:rPr>
        <w:t>» и «</w:t>
      </w:r>
      <w:r w:rsidRPr="00B201EF">
        <w:rPr>
          <w:sz w:val="24"/>
          <w:szCs w:val="24"/>
        </w:rPr>
        <w:t>Страна происхождения</w:t>
      </w:r>
      <w:r w:rsidRPr="00B201EF">
        <w:rPr>
          <w:sz w:val="24"/>
          <w:szCs w:val="24"/>
          <w:lang w:val="ru-RU"/>
        </w:rPr>
        <w:t xml:space="preserve">». </w:t>
      </w:r>
    </w:p>
    <w:p w:rsidR="00887B85" w:rsidRPr="00B201EF" w:rsidRDefault="00887B85" w:rsidP="00442193">
      <w:pPr>
        <w:pStyle w:val="af9"/>
        <w:widowControl w:val="0"/>
        <w:numPr>
          <w:ilvl w:val="3"/>
          <w:numId w:val="38"/>
        </w:numPr>
        <w:tabs>
          <w:tab w:val="left" w:pos="567"/>
          <w:tab w:val="left" w:pos="1985"/>
        </w:tabs>
        <w:spacing w:line="240" w:lineRule="auto"/>
        <w:ind w:left="1134" w:right="819"/>
        <w:rPr>
          <w:sz w:val="24"/>
          <w:szCs w:val="24"/>
        </w:rPr>
      </w:pPr>
      <w:proofErr w:type="gramStart"/>
      <w:r w:rsidRPr="00B201EF">
        <w:rPr>
          <w:sz w:val="24"/>
          <w:szCs w:val="24"/>
          <w:lang w:val="ru-RU"/>
        </w:rPr>
        <w:t>Графы «</w:t>
      </w:r>
      <w:r w:rsidRPr="00B201EF">
        <w:rPr>
          <w:sz w:val="24"/>
          <w:szCs w:val="24"/>
        </w:rPr>
        <w:t>Номер реестровой записи</w:t>
      </w:r>
      <w:r w:rsidRPr="00B201EF">
        <w:rPr>
          <w:sz w:val="24"/>
          <w:szCs w:val="24"/>
          <w:lang w:val="ru-RU"/>
        </w:rPr>
        <w:t>», «</w:t>
      </w:r>
      <w:r w:rsidRPr="00B201EF">
        <w:rPr>
          <w:sz w:val="24"/>
          <w:szCs w:val="24"/>
        </w:rPr>
        <w:t>Наименование реестра</w:t>
      </w:r>
      <w:r w:rsidRPr="00B201EF">
        <w:rPr>
          <w:sz w:val="24"/>
          <w:szCs w:val="24"/>
          <w:lang w:val="ru-RU"/>
        </w:rPr>
        <w:t>»</w:t>
      </w:r>
      <w:r w:rsidRPr="00B201EF">
        <w:rPr>
          <w:sz w:val="24"/>
          <w:szCs w:val="24"/>
        </w:rPr>
        <w:t>*</w:t>
      </w:r>
      <w:r w:rsidRPr="00B201EF">
        <w:rPr>
          <w:sz w:val="24"/>
          <w:szCs w:val="24"/>
          <w:lang w:val="ru-RU"/>
        </w:rPr>
        <w:t xml:space="preserve"> и «</w:t>
      </w:r>
      <w:r w:rsidRPr="00B201EF">
        <w:rPr>
          <w:sz w:val="24"/>
          <w:szCs w:val="24"/>
        </w:rPr>
        <w:t>О</w:t>
      </w:r>
      <w:r w:rsidRPr="00B201EF">
        <w:rPr>
          <w:sz w:val="24"/>
          <w:szCs w:val="24"/>
          <w:lang w:val="ru-RU"/>
        </w:rPr>
        <w:t xml:space="preserve">писание </w:t>
      </w:r>
      <w:r w:rsidRPr="00B201EF">
        <w:rPr>
          <w:sz w:val="24"/>
          <w:szCs w:val="24"/>
        </w:rPr>
        <w:t>документ</w:t>
      </w:r>
      <w:r w:rsidRPr="00B201EF">
        <w:rPr>
          <w:sz w:val="24"/>
          <w:szCs w:val="24"/>
          <w:lang w:val="ru-RU"/>
        </w:rPr>
        <w:t>ов**</w:t>
      </w:r>
      <w:r w:rsidRPr="00B201EF">
        <w:rPr>
          <w:sz w:val="24"/>
          <w:szCs w:val="24"/>
        </w:rPr>
        <w:t>, определенны</w:t>
      </w:r>
      <w:r w:rsidRPr="00B201EF">
        <w:rPr>
          <w:sz w:val="24"/>
          <w:szCs w:val="24"/>
          <w:lang w:val="ru-RU"/>
        </w:rPr>
        <w:t>х</w:t>
      </w:r>
      <w:r w:rsidRPr="00B201EF">
        <w:rPr>
          <w:sz w:val="24"/>
          <w:szCs w:val="24"/>
        </w:rPr>
        <w:t xml:space="preserve"> в соответствии с пунктом 2 части 2 статьи 3.1-4 Федерального закона</w:t>
      </w:r>
      <w:r w:rsidRPr="00B201EF">
        <w:rPr>
          <w:sz w:val="24"/>
          <w:szCs w:val="24"/>
          <w:lang w:val="ru-RU"/>
        </w:rPr>
        <w:t xml:space="preserve"> 223-ФЗ и </w:t>
      </w:r>
      <w:r w:rsidRPr="00B201EF">
        <w:rPr>
          <w:sz w:val="24"/>
          <w:szCs w:val="24"/>
        </w:rPr>
        <w:t>Постановлени</w:t>
      </w:r>
      <w:r w:rsidRPr="00B201EF">
        <w:rPr>
          <w:sz w:val="24"/>
          <w:szCs w:val="24"/>
          <w:lang w:val="ru-RU"/>
        </w:rPr>
        <w:t>ем</w:t>
      </w:r>
      <w:r w:rsidRPr="00B201EF">
        <w:rPr>
          <w:sz w:val="24"/>
          <w:szCs w:val="24"/>
        </w:rPr>
        <w:t xml:space="preserve"> Правительства Российской Федерации от 23.12.2024 № 1875</w:t>
      </w:r>
      <w:r w:rsidRPr="00B201EF">
        <w:rPr>
          <w:sz w:val="24"/>
          <w:szCs w:val="24"/>
          <w:lang w:val="ru-RU"/>
        </w:rPr>
        <w:t xml:space="preserve">» заполняются в соответствии с требованиями о подтверждении страны происхождения товара, указанными в </w:t>
      </w:r>
      <w:r w:rsidRPr="00B201EF">
        <w:rPr>
          <w:sz w:val="24"/>
          <w:szCs w:val="24"/>
        </w:rPr>
        <w:t>пункт</w:t>
      </w:r>
      <w:r w:rsidRPr="00B201EF">
        <w:rPr>
          <w:sz w:val="24"/>
          <w:szCs w:val="24"/>
          <w:lang w:val="ru-RU"/>
        </w:rPr>
        <w:t>е</w:t>
      </w:r>
      <w:r w:rsidRPr="00B201EF">
        <w:rPr>
          <w:sz w:val="24"/>
          <w:szCs w:val="24"/>
        </w:rPr>
        <w:t xml:space="preserve"> 2 части 2 статьи 3.1-4 Федерального закона</w:t>
      </w:r>
      <w:r w:rsidRPr="00B201EF">
        <w:rPr>
          <w:sz w:val="24"/>
          <w:szCs w:val="24"/>
          <w:lang w:val="ru-RU"/>
        </w:rPr>
        <w:t xml:space="preserve"> 223-ФЗ и </w:t>
      </w:r>
      <w:r w:rsidRPr="00B201EF">
        <w:rPr>
          <w:sz w:val="24"/>
          <w:szCs w:val="24"/>
        </w:rPr>
        <w:t>Постановлени</w:t>
      </w:r>
      <w:r w:rsidRPr="00B201EF">
        <w:rPr>
          <w:sz w:val="24"/>
          <w:szCs w:val="24"/>
          <w:lang w:val="ru-RU"/>
        </w:rPr>
        <w:t>и</w:t>
      </w:r>
      <w:r w:rsidRPr="00B201EF">
        <w:rPr>
          <w:sz w:val="24"/>
          <w:szCs w:val="24"/>
        </w:rPr>
        <w:t xml:space="preserve"> Правительства Российской Федерации от 23.12.2024</w:t>
      </w:r>
      <w:proofErr w:type="gramEnd"/>
      <w:r w:rsidRPr="00B201EF">
        <w:rPr>
          <w:sz w:val="24"/>
          <w:szCs w:val="24"/>
        </w:rPr>
        <w:t xml:space="preserve"> № 1875</w:t>
      </w:r>
      <w:r w:rsidRPr="00B201EF">
        <w:rPr>
          <w:sz w:val="24"/>
          <w:szCs w:val="24"/>
          <w:lang w:val="ru-RU"/>
        </w:rPr>
        <w:t xml:space="preserve">. </w:t>
      </w:r>
      <w:r w:rsidR="00BC426C" w:rsidRPr="00B201EF">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B201EF">
        <w:rPr>
          <w:sz w:val="24"/>
          <w:szCs w:val="24"/>
          <w:lang w:val="ru-RU"/>
        </w:rPr>
        <w:t xml:space="preserve">. </w:t>
      </w:r>
    </w:p>
    <w:p w:rsidR="00887B85" w:rsidRPr="00B201EF"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B201EF">
        <w:rPr>
          <w:sz w:val="24"/>
          <w:szCs w:val="24"/>
          <w:lang w:val="ru-RU"/>
        </w:rPr>
        <w:t xml:space="preserve">В графе «Примечание» </w:t>
      </w:r>
      <w:r w:rsidRPr="00B201EF">
        <w:rPr>
          <w:sz w:val="24"/>
          <w:szCs w:val="24"/>
        </w:rPr>
        <w:t>могут быть приведены примечания и комментарии</w:t>
      </w:r>
      <w:r w:rsidRPr="00B201EF">
        <w:rPr>
          <w:sz w:val="24"/>
          <w:szCs w:val="24"/>
          <w:lang w:val="ru-RU"/>
        </w:rPr>
        <w:t>.</w:t>
      </w:r>
    </w:p>
    <w:p w:rsidR="00887B85" w:rsidRPr="00B201EF"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B201EF">
        <w:rPr>
          <w:sz w:val="24"/>
          <w:szCs w:val="24"/>
          <w:lang w:val="ru-RU"/>
        </w:rPr>
        <w:t>*Графа «</w:t>
      </w:r>
      <w:r w:rsidRPr="00B201EF">
        <w:rPr>
          <w:sz w:val="24"/>
          <w:szCs w:val="24"/>
        </w:rPr>
        <w:t>Наименование реестра</w:t>
      </w:r>
      <w:r w:rsidRPr="00B201EF">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B201EF" w:rsidTr="00887B85">
        <w:tc>
          <w:tcPr>
            <w:tcW w:w="7403" w:type="dxa"/>
            <w:shd w:val="clear" w:color="auto" w:fill="auto"/>
          </w:tcPr>
          <w:p w:rsidR="00887B85" w:rsidRPr="00B201EF" w:rsidRDefault="00887B85" w:rsidP="00C015C4">
            <w:pPr>
              <w:pStyle w:val="af9"/>
              <w:numPr>
                <w:ilvl w:val="0"/>
                <w:numId w:val="0"/>
              </w:numPr>
              <w:tabs>
                <w:tab w:val="left" w:pos="567"/>
                <w:tab w:val="left" w:pos="1985"/>
              </w:tabs>
              <w:spacing w:line="240" w:lineRule="auto"/>
              <w:ind w:right="34"/>
              <w:rPr>
                <w:b/>
                <w:sz w:val="24"/>
                <w:szCs w:val="24"/>
                <w:lang w:val="ru-RU"/>
              </w:rPr>
            </w:pPr>
            <w:r w:rsidRPr="00B201EF">
              <w:rPr>
                <w:b/>
                <w:sz w:val="24"/>
                <w:szCs w:val="24"/>
                <w:lang w:val="ru-RU"/>
              </w:rPr>
              <w:t>Наименование реестра</w:t>
            </w:r>
          </w:p>
        </w:tc>
        <w:tc>
          <w:tcPr>
            <w:tcW w:w="2410" w:type="dxa"/>
            <w:shd w:val="clear" w:color="auto" w:fill="auto"/>
          </w:tcPr>
          <w:p w:rsidR="00887B85" w:rsidRPr="00B201EF" w:rsidRDefault="00887B85" w:rsidP="00C015C4">
            <w:pPr>
              <w:pStyle w:val="af9"/>
              <w:numPr>
                <w:ilvl w:val="0"/>
                <w:numId w:val="0"/>
              </w:numPr>
              <w:tabs>
                <w:tab w:val="left" w:pos="567"/>
                <w:tab w:val="left" w:pos="1985"/>
              </w:tabs>
              <w:spacing w:line="240" w:lineRule="auto"/>
              <w:ind w:right="34"/>
              <w:rPr>
                <w:b/>
                <w:sz w:val="24"/>
                <w:szCs w:val="24"/>
                <w:lang w:val="ru-RU"/>
              </w:rPr>
            </w:pPr>
            <w:r w:rsidRPr="00B201EF">
              <w:rPr>
                <w:b/>
                <w:sz w:val="24"/>
                <w:szCs w:val="24"/>
                <w:lang w:val="ru-RU"/>
              </w:rPr>
              <w:t>Аббревиатура</w:t>
            </w:r>
          </w:p>
        </w:tc>
        <w:tc>
          <w:tcPr>
            <w:tcW w:w="5528" w:type="dxa"/>
            <w:shd w:val="clear" w:color="auto" w:fill="auto"/>
          </w:tcPr>
          <w:p w:rsidR="00887B85" w:rsidRPr="00B201EF" w:rsidRDefault="00887B85" w:rsidP="00C015C4">
            <w:pPr>
              <w:pStyle w:val="af9"/>
              <w:numPr>
                <w:ilvl w:val="0"/>
                <w:numId w:val="0"/>
              </w:numPr>
              <w:tabs>
                <w:tab w:val="left" w:pos="567"/>
                <w:tab w:val="left" w:pos="1985"/>
              </w:tabs>
              <w:spacing w:line="240" w:lineRule="auto"/>
              <w:ind w:right="34"/>
              <w:rPr>
                <w:b/>
                <w:sz w:val="24"/>
                <w:szCs w:val="24"/>
                <w:lang w:val="ru-RU"/>
              </w:rPr>
            </w:pPr>
            <w:r w:rsidRPr="00B201EF">
              <w:rPr>
                <w:b/>
                <w:sz w:val="24"/>
                <w:szCs w:val="24"/>
                <w:lang w:val="ru-RU"/>
              </w:rPr>
              <w:t>Ссылка на реестр</w:t>
            </w:r>
          </w:p>
        </w:tc>
      </w:tr>
      <w:tr w:rsidR="00887B85" w:rsidRPr="00B201EF" w:rsidTr="00887B85">
        <w:tc>
          <w:tcPr>
            <w:tcW w:w="7403" w:type="dxa"/>
            <w:shd w:val="clear" w:color="auto" w:fill="auto"/>
          </w:tcPr>
          <w:p w:rsidR="00887B85" w:rsidRPr="00B201EF" w:rsidRDefault="00887B85" w:rsidP="00C015C4">
            <w:pPr>
              <w:pStyle w:val="af9"/>
              <w:numPr>
                <w:ilvl w:val="0"/>
                <w:numId w:val="0"/>
              </w:numPr>
              <w:tabs>
                <w:tab w:val="left" w:pos="567"/>
                <w:tab w:val="left" w:pos="1985"/>
              </w:tabs>
              <w:spacing w:line="240" w:lineRule="auto"/>
              <w:ind w:right="34"/>
              <w:rPr>
                <w:sz w:val="24"/>
                <w:szCs w:val="24"/>
                <w:lang w:val="ru-RU"/>
              </w:rPr>
            </w:pPr>
            <w:r w:rsidRPr="00B201EF">
              <w:rPr>
                <w:sz w:val="24"/>
                <w:szCs w:val="24"/>
                <w:lang w:val="ru-RU"/>
              </w:rPr>
              <w:t>Реестр российской промышленной продукции</w:t>
            </w:r>
          </w:p>
        </w:tc>
        <w:tc>
          <w:tcPr>
            <w:tcW w:w="2410" w:type="dxa"/>
            <w:shd w:val="clear" w:color="auto" w:fill="auto"/>
          </w:tcPr>
          <w:p w:rsidR="00887B85" w:rsidRPr="00B201EF"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B201EF">
              <w:rPr>
                <w:sz w:val="24"/>
                <w:szCs w:val="24"/>
                <w:lang w:val="ru-RU"/>
              </w:rPr>
              <w:t>РРПП</w:t>
            </w:r>
          </w:p>
        </w:tc>
        <w:tc>
          <w:tcPr>
            <w:tcW w:w="5528" w:type="dxa"/>
            <w:shd w:val="clear" w:color="auto" w:fill="auto"/>
          </w:tcPr>
          <w:p w:rsidR="00887B85" w:rsidRPr="00B201EF" w:rsidRDefault="00EE7431" w:rsidP="00887B85">
            <w:pPr>
              <w:pStyle w:val="af9"/>
              <w:numPr>
                <w:ilvl w:val="0"/>
                <w:numId w:val="0"/>
              </w:numPr>
              <w:tabs>
                <w:tab w:val="left" w:pos="567"/>
                <w:tab w:val="left" w:pos="1985"/>
              </w:tabs>
              <w:spacing w:line="240" w:lineRule="auto"/>
              <w:ind w:right="34"/>
              <w:rPr>
                <w:color w:val="0070C0"/>
                <w:sz w:val="24"/>
                <w:szCs w:val="24"/>
              </w:rPr>
            </w:pPr>
            <w:hyperlink r:id="rId23" w:history="1">
              <w:r w:rsidR="00887B85" w:rsidRPr="00B201EF">
                <w:rPr>
                  <w:rStyle w:val="aa"/>
                  <w:sz w:val="24"/>
                  <w:szCs w:val="24"/>
                </w:rPr>
                <w:t>https://gisp.gov.ru/pp719v2/pub/prod/</w:t>
              </w:r>
            </w:hyperlink>
          </w:p>
        </w:tc>
      </w:tr>
      <w:tr w:rsidR="00887B85" w:rsidRPr="00B201EF" w:rsidTr="00887B85">
        <w:tc>
          <w:tcPr>
            <w:tcW w:w="7403" w:type="dxa"/>
            <w:shd w:val="clear" w:color="auto" w:fill="auto"/>
          </w:tcPr>
          <w:p w:rsidR="00887B85" w:rsidRPr="00B201EF" w:rsidRDefault="00887B85" w:rsidP="00C015C4">
            <w:pPr>
              <w:pStyle w:val="af9"/>
              <w:numPr>
                <w:ilvl w:val="0"/>
                <w:numId w:val="0"/>
              </w:numPr>
              <w:tabs>
                <w:tab w:val="left" w:pos="567"/>
                <w:tab w:val="left" w:pos="1985"/>
              </w:tabs>
              <w:spacing w:line="240" w:lineRule="auto"/>
              <w:ind w:right="34"/>
              <w:rPr>
                <w:sz w:val="24"/>
                <w:szCs w:val="24"/>
                <w:lang w:val="ru-RU"/>
              </w:rPr>
            </w:pPr>
            <w:r w:rsidRPr="00B201EF">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B201EF" w:rsidRDefault="00887B85" w:rsidP="00C015C4">
            <w:pPr>
              <w:pStyle w:val="af9"/>
              <w:numPr>
                <w:ilvl w:val="0"/>
                <w:numId w:val="0"/>
              </w:numPr>
              <w:tabs>
                <w:tab w:val="left" w:pos="567"/>
                <w:tab w:val="left" w:pos="1985"/>
              </w:tabs>
              <w:spacing w:line="240" w:lineRule="auto"/>
              <w:ind w:right="34"/>
              <w:jc w:val="center"/>
              <w:rPr>
                <w:sz w:val="24"/>
                <w:szCs w:val="24"/>
                <w:lang w:val="ru-RU"/>
              </w:rPr>
            </w:pPr>
            <w:proofErr w:type="spellStart"/>
            <w:r w:rsidRPr="00B201EF">
              <w:rPr>
                <w:sz w:val="24"/>
                <w:szCs w:val="24"/>
                <w:lang w:val="ru-RU"/>
              </w:rPr>
              <w:t>ЕвРП</w:t>
            </w:r>
            <w:r w:rsidR="00C015C4" w:rsidRPr="00B201EF">
              <w:rPr>
                <w:sz w:val="24"/>
                <w:szCs w:val="24"/>
                <w:lang w:val="ru-RU"/>
              </w:rPr>
              <w:t>Т</w:t>
            </w:r>
            <w:proofErr w:type="spellEnd"/>
          </w:p>
        </w:tc>
        <w:tc>
          <w:tcPr>
            <w:tcW w:w="5528" w:type="dxa"/>
            <w:shd w:val="clear" w:color="auto" w:fill="auto"/>
          </w:tcPr>
          <w:p w:rsidR="00887B85" w:rsidRPr="00B201EF" w:rsidRDefault="00EE7431" w:rsidP="00887B85">
            <w:pPr>
              <w:pStyle w:val="af9"/>
              <w:numPr>
                <w:ilvl w:val="0"/>
                <w:numId w:val="0"/>
              </w:numPr>
              <w:tabs>
                <w:tab w:val="left" w:pos="567"/>
                <w:tab w:val="left" w:pos="1985"/>
              </w:tabs>
              <w:spacing w:line="240" w:lineRule="auto"/>
              <w:ind w:right="34"/>
              <w:rPr>
                <w:color w:val="0070C0"/>
                <w:sz w:val="24"/>
                <w:szCs w:val="24"/>
              </w:rPr>
            </w:pPr>
            <w:hyperlink r:id="rId24" w:history="1">
              <w:r w:rsidR="00887B85" w:rsidRPr="00B201EF">
                <w:rPr>
                  <w:rStyle w:val="aa"/>
                  <w:sz w:val="24"/>
                  <w:szCs w:val="24"/>
                </w:rPr>
                <w:t>https://goszakupki.eaeunion.org/erpt/ru/registers/products</w:t>
              </w:r>
            </w:hyperlink>
          </w:p>
        </w:tc>
      </w:tr>
      <w:tr w:rsidR="00887B85" w:rsidRPr="00B201EF" w:rsidTr="00887B85">
        <w:tc>
          <w:tcPr>
            <w:tcW w:w="7403" w:type="dxa"/>
            <w:shd w:val="clear" w:color="auto" w:fill="auto"/>
          </w:tcPr>
          <w:p w:rsidR="00887B85" w:rsidRPr="00B201EF" w:rsidRDefault="00887B85" w:rsidP="00C015C4">
            <w:pPr>
              <w:pStyle w:val="af9"/>
              <w:numPr>
                <w:ilvl w:val="0"/>
                <w:numId w:val="0"/>
              </w:numPr>
              <w:tabs>
                <w:tab w:val="left" w:pos="567"/>
                <w:tab w:val="left" w:pos="1985"/>
              </w:tabs>
              <w:spacing w:line="240" w:lineRule="auto"/>
              <w:ind w:right="34"/>
              <w:rPr>
                <w:sz w:val="24"/>
                <w:szCs w:val="24"/>
                <w:lang w:val="ru-RU"/>
              </w:rPr>
            </w:pPr>
            <w:r w:rsidRPr="00B201EF">
              <w:rPr>
                <w:sz w:val="24"/>
                <w:szCs w:val="24"/>
                <w:lang w:val="ru-RU"/>
              </w:rPr>
              <w:t>Реестр российского программного обеспечения</w:t>
            </w:r>
          </w:p>
        </w:tc>
        <w:tc>
          <w:tcPr>
            <w:tcW w:w="2410" w:type="dxa"/>
            <w:shd w:val="clear" w:color="auto" w:fill="auto"/>
          </w:tcPr>
          <w:p w:rsidR="00887B85" w:rsidRPr="00B201EF" w:rsidRDefault="00887B85" w:rsidP="00C015C4">
            <w:pPr>
              <w:spacing w:line="240" w:lineRule="auto"/>
              <w:ind w:firstLine="0"/>
              <w:jc w:val="center"/>
              <w:rPr>
                <w:sz w:val="24"/>
                <w:szCs w:val="24"/>
              </w:rPr>
            </w:pPr>
            <w:r w:rsidRPr="00B201EF">
              <w:rPr>
                <w:sz w:val="24"/>
                <w:szCs w:val="24"/>
              </w:rPr>
              <w:t>РРПО</w:t>
            </w:r>
          </w:p>
        </w:tc>
        <w:tc>
          <w:tcPr>
            <w:tcW w:w="5528" w:type="dxa"/>
            <w:shd w:val="clear" w:color="auto" w:fill="auto"/>
          </w:tcPr>
          <w:p w:rsidR="00887B85" w:rsidRPr="00B201EF" w:rsidRDefault="00EE7431" w:rsidP="00887B85">
            <w:pPr>
              <w:pStyle w:val="af9"/>
              <w:numPr>
                <w:ilvl w:val="0"/>
                <w:numId w:val="0"/>
              </w:numPr>
              <w:tabs>
                <w:tab w:val="left" w:pos="567"/>
                <w:tab w:val="left" w:pos="1985"/>
              </w:tabs>
              <w:spacing w:line="240" w:lineRule="auto"/>
              <w:ind w:right="34"/>
              <w:rPr>
                <w:rStyle w:val="aa"/>
                <w:lang w:val="ru-RU"/>
              </w:rPr>
            </w:pPr>
            <w:hyperlink r:id="rId25" w:history="1">
              <w:r w:rsidR="00887B85" w:rsidRPr="00B201EF">
                <w:rPr>
                  <w:rStyle w:val="aa"/>
                  <w:sz w:val="24"/>
                  <w:szCs w:val="24"/>
                  <w:lang w:val="en-US"/>
                </w:rPr>
                <w:t>https</w:t>
              </w:r>
              <w:r w:rsidR="00887B85" w:rsidRPr="00B201EF">
                <w:rPr>
                  <w:rStyle w:val="aa"/>
                  <w:sz w:val="24"/>
                  <w:szCs w:val="24"/>
                  <w:lang w:val="ru-RU"/>
                </w:rPr>
                <w:t>://</w:t>
              </w:r>
              <w:proofErr w:type="spellStart"/>
              <w:r w:rsidR="00887B85" w:rsidRPr="00B201EF">
                <w:rPr>
                  <w:rStyle w:val="aa"/>
                  <w:sz w:val="24"/>
                  <w:szCs w:val="24"/>
                  <w:lang w:val="en-US"/>
                </w:rPr>
                <w:t>reestr</w:t>
              </w:r>
              <w:proofErr w:type="spellEnd"/>
              <w:r w:rsidR="00887B85" w:rsidRPr="00B201EF">
                <w:rPr>
                  <w:rStyle w:val="aa"/>
                  <w:sz w:val="24"/>
                  <w:szCs w:val="24"/>
                  <w:lang w:val="ru-RU"/>
                </w:rPr>
                <w:t>.</w:t>
              </w:r>
              <w:r w:rsidR="00887B85" w:rsidRPr="00B201EF">
                <w:rPr>
                  <w:rStyle w:val="aa"/>
                  <w:sz w:val="24"/>
                  <w:szCs w:val="24"/>
                  <w:lang w:val="en-US"/>
                </w:rPr>
                <w:t>digital</w:t>
              </w:r>
              <w:r w:rsidR="00887B85" w:rsidRPr="00B201EF">
                <w:rPr>
                  <w:rStyle w:val="aa"/>
                  <w:sz w:val="24"/>
                  <w:szCs w:val="24"/>
                  <w:lang w:val="ru-RU"/>
                </w:rPr>
                <w:t>.</w:t>
              </w:r>
              <w:proofErr w:type="spellStart"/>
              <w:r w:rsidR="00887B85" w:rsidRPr="00B201EF">
                <w:rPr>
                  <w:rStyle w:val="aa"/>
                  <w:sz w:val="24"/>
                  <w:szCs w:val="24"/>
                  <w:lang w:val="en-US"/>
                </w:rPr>
                <w:t>gov</w:t>
              </w:r>
              <w:proofErr w:type="spellEnd"/>
              <w:r w:rsidR="00887B85" w:rsidRPr="00B201EF">
                <w:rPr>
                  <w:rStyle w:val="aa"/>
                  <w:sz w:val="24"/>
                  <w:szCs w:val="24"/>
                  <w:lang w:val="ru-RU"/>
                </w:rPr>
                <w:t>.</w:t>
              </w:r>
              <w:proofErr w:type="spellStart"/>
              <w:r w:rsidR="00887B85" w:rsidRPr="00B201EF">
                <w:rPr>
                  <w:rStyle w:val="aa"/>
                  <w:sz w:val="24"/>
                  <w:szCs w:val="24"/>
                  <w:lang w:val="en-US"/>
                </w:rPr>
                <w:t>ru</w:t>
              </w:r>
              <w:proofErr w:type="spellEnd"/>
              <w:r w:rsidR="00887B85" w:rsidRPr="00B201EF">
                <w:rPr>
                  <w:rStyle w:val="aa"/>
                  <w:sz w:val="24"/>
                  <w:szCs w:val="24"/>
                  <w:lang w:val="ru-RU"/>
                </w:rPr>
                <w:t>/</w:t>
              </w:r>
              <w:proofErr w:type="spellStart"/>
              <w:r w:rsidR="00887B85" w:rsidRPr="00B201EF">
                <w:rPr>
                  <w:rStyle w:val="aa"/>
                  <w:sz w:val="24"/>
                  <w:szCs w:val="24"/>
                  <w:lang w:val="en-US"/>
                </w:rPr>
                <w:t>reestr</w:t>
              </w:r>
              <w:proofErr w:type="spellEnd"/>
              <w:r w:rsidR="00887B85" w:rsidRPr="00B201EF">
                <w:rPr>
                  <w:rStyle w:val="aa"/>
                  <w:sz w:val="24"/>
                  <w:szCs w:val="24"/>
                  <w:lang w:val="ru-RU"/>
                </w:rPr>
                <w:t>/</w:t>
              </w:r>
            </w:hyperlink>
            <w:r w:rsidR="00887B85" w:rsidRPr="00B201EF">
              <w:rPr>
                <w:rStyle w:val="aa"/>
                <w:lang w:val="ru-RU"/>
              </w:rPr>
              <w:t xml:space="preserve"> </w:t>
            </w:r>
          </w:p>
        </w:tc>
      </w:tr>
      <w:tr w:rsidR="00887B85" w:rsidRPr="00B6763D" w:rsidTr="00B6763D">
        <w:trPr>
          <w:trHeight w:val="64"/>
        </w:trPr>
        <w:tc>
          <w:tcPr>
            <w:tcW w:w="7403" w:type="dxa"/>
            <w:shd w:val="clear" w:color="auto" w:fill="auto"/>
          </w:tcPr>
          <w:p w:rsidR="00887B85" w:rsidRPr="00B201EF" w:rsidRDefault="00887B85" w:rsidP="00C015C4">
            <w:pPr>
              <w:pStyle w:val="af9"/>
              <w:numPr>
                <w:ilvl w:val="0"/>
                <w:numId w:val="0"/>
              </w:numPr>
              <w:tabs>
                <w:tab w:val="left" w:pos="567"/>
                <w:tab w:val="left" w:pos="1985"/>
              </w:tabs>
              <w:spacing w:line="240" w:lineRule="auto"/>
              <w:ind w:right="34"/>
              <w:rPr>
                <w:sz w:val="24"/>
                <w:szCs w:val="24"/>
                <w:lang w:val="ru-RU"/>
              </w:rPr>
            </w:pPr>
            <w:r w:rsidRPr="00B201EF">
              <w:rPr>
                <w:sz w:val="24"/>
                <w:szCs w:val="24"/>
                <w:lang w:val="ru-RU"/>
              </w:rPr>
              <w:t>Реестр евразийского программного обеспечения</w:t>
            </w:r>
          </w:p>
        </w:tc>
        <w:tc>
          <w:tcPr>
            <w:tcW w:w="2410" w:type="dxa"/>
            <w:shd w:val="clear" w:color="auto" w:fill="auto"/>
          </w:tcPr>
          <w:p w:rsidR="00887B85" w:rsidRPr="00B201EF" w:rsidRDefault="00887B85" w:rsidP="00C015C4">
            <w:pPr>
              <w:spacing w:line="240" w:lineRule="auto"/>
              <w:ind w:firstLine="0"/>
              <w:jc w:val="center"/>
              <w:rPr>
                <w:sz w:val="24"/>
                <w:szCs w:val="24"/>
              </w:rPr>
            </w:pPr>
            <w:proofErr w:type="spellStart"/>
            <w:r w:rsidRPr="00B201EF">
              <w:rPr>
                <w:sz w:val="24"/>
                <w:szCs w:val="24"/>
              </w:rPr>
              <w:t>ЕвРПО</w:t>
            </w:r>
            <w:proofErr w:type="spellEnd"/>
          </w:p>
        </w:tc>
        <w:tc>
          <w:tcPr>
            <w:tcW w:w="5528" w:type="dxa"/>
            <w:shd w:val="clear" w:color="auto" w:fill="auto"/>
          </w:tcPr>
          <w:p w:rsidR="00887B85" w:rsidRPr="00E44A8F" w:rsidRDefault="00EE7431" w:rsidP="00887B85">
            <w:pPr>
              <w:pStyle w:val="af9"/>
              <w:numPr>
                <w:ilvl w:val="0"/>
                <w:numId w:val="0"/>
              </w:numPr>
              <w:tabs>
                <w:tab w:val="left" w:pos="567"/>
                <w:tab w:val="left" w:pos="1985"/>
              </w:tabs>
              <w:spacing w:line="240" w:lineRule="auto"/>
              <w:ind w:right="34"/>
              <w:rPr>
                <w:color w:val="0070C0"/>
                <w:sz w:val="24"/>
                <w:szCs w:val="24"/>
                <w:lang w:val="ru-RU"/>
              </w:rPr>
            </w:pPr>
            <w:hyperlink r:id="rId26" w:history="1">
              <w:r w:rsidR="00887B85" w:rsidRPr="00B201EF">
                <w:rPr>
                  <w:rStyle w:val="aa"/>
                  <w:sz w:val="24"/>
                  <w:szCs w:val="24"/>
                  <w:lang w:val="en-US"/>
                </w:rPr>
                <w:t>https</w:t>
              </w:r>
              <w:r w:rsidR="00887B85" w:rsidRPr="00B201EF">
                <w:rPr>
                  <w:rStyle w:val="aa"/>
                  <w:sz w:val="24"/>
                  <w:szCs w:val="24"/>
                  <w:lang w:val="ru-RU"/>
                </w:rPr>
                <w:t>://</w:t>
              </w:r>
              <w:proofErr w:type="spellStart"/>
              <w:r w:rsidR="00887B85" w:rsidRPr="00B201EF">
                <w:rPr>
                  <w:rStyle w:val="aa"/>
                  <w:sz w:val="24"/>
                  <w:szCs w:val="24"/>
                  <w:lang w:val="en-US"/>
                </w:rPr>
                <w:t>eac</w:t>
              </w:r>
              <w:proofErr w:type="spellEnd"/>
              <w:r w:rsidR="00887B85" w:rsidRPr="00B201EF">
                <w:rPr>
                  <w:rStyle w:val="aa"/>
                  <w:sz w:val="24"/>
                  <w:szCs w:val="24"/>
                  <w:lang w:val="ru-RU"/>
                </w:rPr>
                <w:t>-</w:t>
              </w:r>
              <w:proofErr w:type="spellStart"/>
              <w:r w:rsidR="00887B85" w:rsidRPr="00B201EF">
                <w:rPr>
                  <w:rStyle w:val="aa"/>
                  <w:sz w:val="24"/>
                  <w:szCs w:val="24"/>
                  <w:lang w:val="en-US"/>
                </w:rPr>
                <w:t>reestr</w:t>
              </w:r>
              <w:proofErr w:type="spellEnd"/>
              <w:r w:rsidR="00887B85" w:rsidRPr="00B201EF">
                <w:rPr>
                  <w:rStyle w:val="aa"/>
                  <w:sz w:val="24"/>
                  <w:szCs w:val="24"/>
                  <w:lang w:val="ru-RU"/>
                </w:rPr>
                <w:t>.</w:t>
              </w:r>
              <w:r w:rsidR="00887B85" w:rsidRPr="00B201EF">
                <w:rPr>
                  <w:rStyle w:val="aa"/>
                  <w:sz w:val="24"/>
                  <w:szCs w:val="24"/>
                  <w:lang w:val="en-US"/>
                </w:rPr>
                <w:t>digital</w:t>
              </w:r>
              <w:r w:rsidR="00887B85" w:rsidRPr="00B201EF">
                <w:rPr>
                  <w:rStyle w:val="aa"/>
                  <w:sz w:val="24"/>
                  <w:szCs w:val="24"/>
                  <w:lang w:val="ru-RU"/>
                </w:rPr>
                <w:t>.</w:t>
              </w:r>
              <w:proofErr w:type="spellStart"/>
              <w:r w:rsidR="00887B85" w:rsidRPr="00B201EF">
                <w:rPr>
                  <w:rStyle w:val="aa"/>
                  <w:sz w:val="24"/>
                  <w:szCs w:val="24"/>
                  <w:lang w:val="en-US"/>
                </w:rPr>
                <w:t>gov</w:t>
              </w:r>
              <w:proofErr w:type="spellEnd"/>
              <w:r w:rsidR="00887B85" w:rsidRPr="00B201EF">
                <w:rPr>
                  <w:rStyle w:val="aa"/>
                  <w:sz w:val="24"/>
                  <w:szCs w:val="24"/>
                  <w:lang w:val="ru-RU"/>
                </w:rPr>
                <w:t>.</w:t>
              </w:r>
              <w:proofErr w:type="spellStart"/>
              <w:r w:rsidR="00887B85" w:rsidRPr="00B201EF">
                <w:rPr>
                  <w:rStyle w:val="aa"/>
                  <w:sz w:val="24"/>
                  <w:szCs w:val="24"/>
                  <w:lang w:val="en-US"/>
                </w:rPr>
                <w:t>ru</w:t>
              </w:r>
              <w:proofErr w:type="spellEnd"/>
              <w:r w:rsidR="00887B85" w:rsidRPr="00B201EF">
                <w:rPr>
                  <w:rStyle w:val="aa"/>
                  <w:sz w:val="24"/>
                  <w:szCs w:val="24"/>
                  <w:lang w:val="ru-RU"/>
                </w:rPr>
                <w:t>/</w:t>
              </w:r>
              <w:proofErr w:type="spellStart"/>
              <w:r w:rsidR="00887B85" w:rsidRPr="00B201EF">
                <w:rPr>
                  <w:rStyle w:val="aa"/>
                  <w:sz w:val="24"/>
                  <w:szCs w:val="24"/>
                  <w:lang w:val="en-US"/>
                </w:rPr>
                <w:t>reestr</w:t>
              </w:r>
              <w:proofErr w:type="spellEnd"/>
              <w:r w:rsidR="00887B85" w:rsidRPr="00B201EF">
                <w:rPr>
                  <w:rStyle w:val="aa"/>
                  <w:sz w:val="24"/>
                  <w:szCs w:val="24"/>
                  <w:lang w:val="ru-RU"/>
                </w:rPr>
                <w:t>/</w:t>
              </w:r>
            </w:hyperlink>
            <w:bookmarkStart w:id="136" w:name="_GoBack"/>
            <w:bookmarkEnd w:id="136"/>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431" w:rsidRDefault="00EE7431">
      <w:r>
        <w:separator/>
      </w:r>
    </w:p>
  </w:endnote>
  <w:endnote w:type="continuationSeparator" w:id="0">
    <w:p w:rsidR="00EE7431" w:rsidRDefault="00EE7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431" w:rsidRDefault="00EE7431">
      <w:r>
        <w:separator/>
      </w:r>
    </w:p>
  </w:footnote>
  <w:footnote w:type="continuationSeparator" w:id="0">
    <w:p w:rsidR="00EE7431" w:rsidRDefault="00EE7431">
      <w:r>
        <w:continuationSeparator/>
      </w:r>
    </w:p>
  </w:footnote>
  <w:footnote w:id="1">
    <w:p w:rsidR="00D01315" w:rsidRPr="00B36685" w:rsidRDefault="00D01315"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01315" w:rsidRDefault="00D01315"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315" w:rsidRDefault="00D01315">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B201EF">
      <w:rPr>
        <w:rStyle w:val="ac"/>
        <w:i/>
        <w:iCs/>
        <w:noProof/>
        <w:sz w:val="24"/>
        <w:szCs w:val="24"/>
      </w:rPr>
      <w:t>22</w:t>
    </w:r>
    <w:r>
      <w:rPr>
        <w:rStyle w:val="ac"/>
        <w:i/>
        <w:iCs/>
        <w:sz w:val="24"/>
        <w:szCs w:val="24"/>
      </w:rPr>
      <w:fldChar w:fldCharType="end"/>
    </w:r>
  </w:p>
  <w:p w:rsidR="00D01315" w:rsidRDefault="00D01315"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nsid w:val="FFFFFF88"/>
    <w:multiLevelType w:val="singleLevel"/>
    <w:tmpl w:val="FD44D0B6"/>
    <w:lvl w:ilvl="0">
      <w:start w:val="1"/>
      <w:numFmt w:val="decimal"/>
      <w:pStyle w:val="9"/>
      <w:lvlText w:val="%1."/>
      <w:lvlJc w:val="left"/>
      <w:pPr>
        <w:tabs>
          <w:tab w:val="num" w:pos="360"/>
        </w:tabs>
        <w:ind w:left="360" w:hanging="360"/>
      </w:pPr>
    </w:lvl>
  </w:abstractNum>
  <w:abstractNum w:abstractNumId="2">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nsid w:val="FFFFFFFE"/>
    <w:multiLevelType w:val="singleLevel"/>
    <w:tmpl w:val="1968F39A"/>
    <w:lvl w:ilvl="0">
      <w:numFmt w:val="bullet"/>
      <w:lvlText w:val="*"/>
      <w:lvlJc w:val="left"/>
      <w:pPr>
        <w:ind w:left="0" w:firstLine="0"/>
      </w:pPr>
    </w:lvl>
  </w:abstractNum>
  <w:abstractNum w:abstractNumId="4">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5EF6CE1"/>
    <w:multiLevelType w:val="hybridMultilevel"/>
    <w:tmpl w:val="86CE2CC4"/>
    <w:numStyleLink w:val="80"/>
  </w:abstractNum>
  <w:abstractNum w:abstractNumId="17">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C5A"/>
    <w:rsid w:val="0000156E"/>
    <w:rsid w:val="000037D2"/>
    <w:rsid w:val="0000453A"/>
    <w:rsid w:val="00006423"/>
    <w:rsid w:val="00012FC7"/>
    <w:rsid w:val="00015365"/>
    <w:rsid w:val="000212CA"/>
    <w:rsid w:val="00024151"/>
    <w:rsid w:val="00025ACE"/>
    <w:rsid w:val="00030477"/>
    <w:rsid w:val="00033F6E"/>
    <w:rsid w:val="00035CBD"/>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564F"/>
    <w:rsid w:val="000C5977"/>
    <w:rsid w:val="000C7303"/>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24CD"/>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7AD7"/>
    <w:rsid w:val="00201DCA"/>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611E"/>
    <w:rsid w:val="003B28BD"/>
    <w:rsid w:val="003B375F"/>
    <w:rsid w:val="003B3E24"/>
    <w:rsid w:val="003C3E7B"/>
    <w:rsid w:val="003C428A"/>
    <w:rsid w:val="003D0F93"/>
    <w:rsid w:val="003D4CBC"/>
    <w:rsid w:val="003D7058"/>
    <w:rsid w:val="003F0891"/>
    <w:rsid w:val="003F2344"/>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D514A"/>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35A9"/>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E1548"/>
    <w:rsid w:val="005E3AC2"/>
    <w:rsid w:val="005E4495"/>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0FD6"/>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79B"/>
    <w:rsid w:val="00806C6D"/>
    <w:rsid w:val="00811E86"/>
    <w:rsid w:val="00820B5A"/>
    <w:rsid w:val="0082198D"/>
    <w:rsid w:val="0082247C"/>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1EF"/>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2414"/>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1315"/>
    <w:rsid w:val="00D03274"/>
    <w:rsid w:val="00D04B9B"/>
    <w:rsid w:val="00D17C2B"/>
    <w:rsid w:val="00D236CE"/>
    <w:rsid w:val="00D246DB"/>
    <w:rsid w:val="00D2564E"/>
    <w:rsid w:val="00D25C20"/>
    <w:rsid w:val="00D279EA"/>
    <w:rsid w:val="00D40454"/>
    <w:rsid w:val="00D44D3E"/>
    <w:rsid w:val="00D45A15"/>
    <w:rsid w:val="00D45CF2"/>
    <w:rsid w:val="00D644F5"/>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5053"/>
    <w:rsid w:val="00DF6641"/>
    <w:rsid w:val="00E00DC4"/>
    <w:rsid w:val="00E06213"/>
    <w:rsid w:val="00E10A30"/>
    <w:rsid w:val="00E149A3"/>
    <w:rsid w:val="00E15ABD"/>
    <w:rsid w:val="00E2098B"/>
    <w:rsid w:val="00E21F24"/>
    <w:rsid w:val="00E25A35"/>
    <w:rsid w:val="00E32F90"/>
    <w:rsid w:val="00E44A8F"/>
    <w:rsid w:val="00E4607D"/>
    <w:rsid w:val="00E50043"/>
    <w:rsid w:val="00E55CE5"/>
    <w:rsid w:val="00E57110"/>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73F"/>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E7431"/>
    <w:rsid w:val="00EF1FE3"/>
    <w:rsid w:val="00EF4315"/>
    <w:rsid w:val="00EF5B38"/>
    <w:rsid w:val="00EF6646"/>
    <w:rsid w:val="00EF6BE4"/>
    <w:rsid w:val="00F103B7"/>
    <w:rsid w:val="00F15AD2"/>
    <w:rsid w:val="00F175CF"/>
    <w:rsid w:val="00F21624"/>
    <w:rsid w:val="00F220DC"/>
    <w:rsid w:val="00F235F0"/>
    <w:rsid w:val="00F32173"/>
    <w:rsid w:val="00F35AF8"/>
    <w:rsid w:val="00F439C3"/>
    <w:rsid w:val="00F50B89"/>
    <w:rsid w:val="00F51833"/>
    <w:rsid w:val="00F52D5D"/>
    <w:rsid w:val="00F53FE9"/>
    <w:rsid w:val="00F55102"/>
    <w:rsid w:val="00F60D37"/>
    <w:rsid w:val="00F619EC"/>
    <w:rsid w:val="00F63AA1"/>
    <w:rsid w:val="00F803EC"/>
    <w:rsid w:val="00F83476"/>
    <w:rsid w:val="00F90AD6"/>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4133"/>
    <w:rsid w:val="00FE764E"/>
    <w:rsid w:val="00FF1CA3"/>
    <w:rsid w:val="00FF457F"/>
    <w:rsid w:val="00FF4872"/>
    <w:rsid w:val="00FF6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https://zakupki.gov.ru/epz/dishonestsupplier/search/results.html" TargetMode="External"/><Relationship Id="rId26" Type="http://schemas.openxmlformats.org/officeDocument/2006/relationships/hyperlink" Target="https://eac-reestr.digital.gov.ru/reestr/" TargetMode="External"/><Relationship Id="rId3" Type="http://schemas.openxmlformats.org/officeDocument/2006/relationships/styles" Target="styles.xml"/><Relationship Id="rId21" Type="http://schemas.openxmlformats.org/officeDocument/2006/relationships/hyperlink" Target="http://www.rosseti.ru/investment/science/attestation/"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mailto:info@mrsk-cp.ru" TargetMode="External"/><Relationship Id="rId25" Type="http://schemas.openxmlformats.org/officeDocument/2006/relationships/hyperlink" Target="https://reestr.digital.gov.ru/reestr/"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www.rosseti.ru/suppliers/technical-policy/equipment-quality-contro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seti.ru/sustainable-development/sustainable-development-documents/" TargetMode="External"/><Relationship Id="rId24" Type="http://schemas.openxmlformats.org/officeDocument/2006/relationships/hyperlink" Target="https://goszakupki.eaeunion.org/erpt/ru/registers/products" TargetMode="External"/><Relationship Id="rId5" Type="http://schemas.openxmlformats.org/officeDocument/2006/relationships/settings" Target="settings.xml"/><Relationship Id="rId15" Type="http://schemas.openxmlformats.org/officeDocument/2006/relationships/hyperlink" Target="https://www.mrsk-cp.ru/about/anti-corruption_policy/feedback/" TargetMode="External"/><Relationship Id="rId23" Type="http://schemas.openxmlformats.org/officeDocument/2006/relationships/hyperlink" Target="https://gisp.gov.ru/pp719v2/pub/prod/" TargetMode="External"/><Relationship Id="rId28" Type="http://schemas.openxmlformats.org/officeDocument/2006/relationships/theme" Target="theme/theme1.xml"/><Relationship Id="rId10" Type="http://schemas.openxmlformats.org/officeDocument/2006/relationships/hyperlink" Target="mailto:Pivchenko.IRV@kl.mrsk-cp.ru" TargetMode="External"/><Relationship Id="rId19" Type="http://schemas.openxmlformats.org/officeDocument/2006/relationships/hyperlink" Target="https://rmsp.nalog.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mrsk-1.ru/customers/customer-service/feedback/"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9FEA6-8500-4591-B7D4-60E6FCF95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4268</TotalTime>
  <Pages>31</Pages>
  <Words>11887</Words>
  <Characters>67756</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79485</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Пивченко Ирина Владимировна</cp:lastModifiedBy>
  <cp:revision>70</cp:revision>
  <cp:lastPrinted>2012-12-18T13:13:00Z</cp:lastPrinted>
  <dcterms:created xsi:type="dcterms:W3CDTF">2025-08-21T14:29:00Z</dcterms:created>
  <dcterms:modified xsi:type="dcterms:W3CDTF">2026-08-03T11:47:00Z</dcterms:modified>
</cp:coreProperties>
</file>